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13324" w:rsidRPr="00013324" w:rsidRDefault="001D5E6B" w:rsidP="00013324">
      <w:pPr>
        <w:spacing w:after="0" w:line="240" w:lineRule="auto"/>
        <w:ind w:firstLine="720"/>
        <w:jc w:val="center"/>
        <w:rPr>
          <w:rFonts w:ascii="Arial" w:eastAsia="Times New Roman" w:hAnsi="Arial" w:cs="Arial"/>
          <w:sz w:val="28"/>
          <w:szCs w:val="28"/>
          <w:lang w:val="sr-Latn-CS"/>
        </w:rPr>
      </w:pPr>
      <w:bookmarkStart w:id="0" w:name="_Toc9935407"/>
      <w:r>
        <w:rPr>
          <w:noProof/>
        </w:rPr>
        <w:drawing>
          <wp:anchor distT="0" distB="0" distL="114300" distR="114300" simplePos="0" relativeHeight="251659264" behindDoc="1" locked="0" layoutInCell="1" allowOverlap="1" wp14:anchorId="03A0A2A9" wp14:editId="448CCCCA">
            <wp:simplePos x="0" y="0"/>
            <wp:positionH relativeFrom="page">
              <wp:align>center</wp:align>
            </wp:positionH>
            <wp:positionV relativeFrom="paragraph">
              <wp:posOffset>-691515</wp:posOffset>
            </wp:positionV>
            <wp:extent cx="7567930" cy="10700351"/>
            <wp:effectExtent l="0" t="0" r="0" b="635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567930" cy="107003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13324" w:rsidRPr="00013324" w:rsidRDefault="00013324" w:rsidP="00013324">
      <w:pPr>
        <w:spacing w:after="0" w:line="240" w:lineRule="auto"/>
        <w:ind w:firstLine="720"/>
        <w:jc w:val="center"/>
        <w:rPr>
          <w:rFonts w:ascii="Arial" w:eastAsia="Times New Roman" w:hAnsi="Arial" w:cs="Arial"/>
          <w:sz w:val="28"/>
          <w:szCs w:val="28"/>
          <w:lang w:val="sr-Latn-CS"/>
        </w:rPr>
      </w:pPr>
    </w:p>
    <w:p w:rsidR="00013324" w:rsidRPr="00013324" w:rsidRDefault="00013324" w:rsidP="00013324">
      <w:pPr>
        <w:spacing w:after="0" w:line="240" w:lineRule="auto"/>
        <w:ind w:firstLine="720"/>
        <w:jc w:val="center"/>
        <w:rPr>
          <w:rFonts w:ascii="Arial" w:eastAsia="Times New Roman" w:hAnsi="Arial" w:cs="Arial"/>
          <w:sz w:val="28"/>
          <w:szCs w:val="28"/>
          <w:lang w:val="sr-Latn-CS"/>
        </w:rPr>
      </w:pPr>
    </w:p>
    <w:p w:rsidR="00013324" w:rsidRPr="00013324" w:rsidRDefault="00013324" w:rsidP="00013324">
      <w:pPr>
        <w:spacing w:after="0" w:line="240" w:lineRule="auto"/>
        <w:ind w:firstLine="720"/>
        <w:jc w:val="center"/>
        <w:rPr>
          <w:rFonts w:ascii="Arial" w:eastAsia="Times New Roman" w:hAnsi="Arial" w:cs="Arial"/>
          <w:sz w:val="28"/>
          <w:szCs w:val="28"/>
          <w:lang w:val="sr-Latn-CS"/>
        </w:rPr>
      </w:pPr>
    </w:p>
    <w:p w:rsidR="00013324" w:rsidRPr="00013324" w:rsidRDefault="001D5E6B" w:rsidP="00013324">
      <w:pPr>
        <w:spacing w:after="0" w:line="240" w:lineRule="auto"/>
        <w:rPr>
          <w:rFonts w:ascii="Arial" w:eastAsia="Times New Roman" w:hAnsi="Arial" w:cs="Arial"/>
          <w:sz w:val="28"/>
          <w:szCs w:val="28"/>
          <w:lang w:val="sr-Latn-CS"/>
        </w:rPr>
      </w:pPr>
      <w:r>
        <w:rPr>
          <w:noProof/>
        </w:rPr>
        <mc:AlternateContent>
          <mc:Choice Requires="wps">
            <w:drawing>
              <wp:anchor distT="0" distB="0" distL="114300" distR="114300" simplePos="0" relativeHeight="251661312" behindDoc="0" locked="0" layoutInCell="1" allowOverlap="1" wp14:anchorId="29CC45E5" wp14:editId="1CA23058">
                <wp:simplePos x="0" y="0"/>
                <wp:positionH relativeFrom="page">
                  <wp:align>right</wp:align>
                </wp:positionH>
                <wp:positionV relativeFrom="paragraph">
                  <wp:posOffset>5890895</wp:posOffset>
                </wp:positionV>
                <wp:extent cx="6195695" cy="368617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5695" cy="3686175"/>
                        </a:xfrm>
                        <a:prstGeom prst="rect">
                          <a:avLst/>
                        </a:prstGeom>
                        <a:noFill/>
                        <a:ln w="9525">
                          <a:noFill/>
                          <a:miter lim="800000"/>
                          <a:headEnd/>
                          <a:tailEnd/>
                        </a:ln>
                      </wps:spPr>
                      <wps:txbx>
                        <w:txbxContent>
                          <w:p w:rsidR="00D35F7E" w:rsidRDefault="00D35F7E" w:rsidP="00DB2419">
                            <w:pPr>
                              <w:spacing w:after="0" w:line="240" w:lineRule="auto"/>
                              <w:rPr>
                                <w:rFonts w:ascii="Arial" w:eastAsia="SimSun" w:hAnsi="Arial" w:cs="Arial"/>
                                <w:b/>
                                <w:bCs/>
                                <w:color w:val="000000" w:themeColor="text1"/>
                                <w:sz w:val="36"/>
                                <w:szCs w:val="36"/>
                                <w:lang w:val="pl-PL"/>
                              </w:rPr>
                            </w:pPr>
                          </w:p>
                          <w:p w:rsidR="00D35F7E" w:rsidRPr="004933E8" w:rsidRDefault="00D35F7E" w:rsidP="00D35F7E">
                            <w:pPr>
                              <w:spacing w:after="0" w:line="240" w:lineRule="auto"/>
                              <w:ind w:left="706"/>
                              <w:rPr>
                                <w:rFonts w:ascii="Arial" w:eastAsia="SimSun" w:hAnsi="Arial" w:cs="Arial"/>
                                <w:b/>
                                <w:bCs/>
                                <w:color w:val="000000" w:themeColor="text1"/>
                                <w:sz w:val="36"/>
                                <w:szCs w:val="36"/>
                              </w:rPr>
                            </w:pPr>
                            <w:r w:rsidRPr="004933E8">
                              <w:rPr>
                                <w:rFonts w:ascii="Arial" w:eastAsia="SimSun" w:hAnsi="Arial" w:cs="Arial"/>
                                <w:b/>
                                <w:bCs/>
                                <w:color w:val="000000" w:themeColor="text1"/>
                                <w:sz w:val="36"/>
                                <w:szCs w:val="36"/>
                                <w:lang w:val="pl-PL"/>
                              </w:rPr>
                              <w:t>IZVEŠTAJ valorizacije postojeće vegetacije u ulici Vase Pelagića, na k.p. 616/1,616/2, 2374 i 2370 k.o. Odžaci</w:t>
                            </w:r>
                          </w:p>
                          <w:p w:rsidR="00D35F7E" w:rsidRDefault="00D35F7E" w:rsidP="00D35F7E">
                            <w:pPr>
                              <w:spacing w:before="60" w:after="60"/>
                              <w:jc w:val="right"/>
                              <w:rPr>
                                <w:rFonts w:ascii="Arial" w:hAnsi="Arial" w:cs="Arial"/>
                                <w:b/>
                                <w:bCs/>
                                <w:color w:val="222222"/>
                                <w:sz w:val="28"/>
                                <w:szCs w:val="28"/>
                              </w:rPr>
                            </w:pPr>
                            <w:r>
                              <w:rPr>
                                <w:rFonts w:ascii="Arial" w:hAnsi="Arial" w:cs="Arial"/>
                                <w:b/>
                                <w:bCs/>
                                <w:color w:val="222222"/>
                                <w:sz w:val="28"/>
                                <w:szCs w:val="28"/>
                              </w:rPr>
                              <w:t xml:space="preserve">                                </w:t>
                            </w:r>
                          </w:p>
                          <w:p w:rsidR="00DB2419" w:rsidRDefault="00D35F7E" w:rsidP="00DB2419">
                            <w:pPr>
                              <w:spacing w:before="60" w:after="60"/>
                              <w:jc w:val="right"/>
                              <w:rPr>
                                <w:rFonts w:ascii="Arial" w:hAnsi="Arial" w:cs="Arial"/>
                                <w:sz w:val="24"/>
                                <w:szCs w:val="24"/>
                              </w:rPr>
                            </w:pPr>
                            <w:r>
                              <w:rPr>
                                <w:rFonts w:ascii="Arial" w:hAnsi="Arial" w:cs="Arial"/>
                                <w:bCs/>
                                <w:sz w:val="24"/>
                                <w:szCs w:val="24"/>
                              </w:rPr>
                              <w:t>Broj Projekta</w:t>
                            </w:r>
                            <w:r w:rsidRPr="008506D4">
                              <w:rPr>
                                <w:rFonts w:ascii="Arial" w:hAnsi="Arial" w:cs="Arial"/>
                                <w:bCs/>
                                <w:sz w:val="24"/>
                                <w:szCs w:val="24"/>
                              </w:rPr>
                              <w:t>:</w:t>
                            </w:r>
                            <w:r w:rsidRPr="0041004E">
                              <w:rPr>
                                <w:rFonts w:ascii="Arial" w:hAnsi="Arial" w:cs="Arial"/>
                                <w:sz w:val="24"/>
                                <w:szCs w:val="24"/>
                              </w:rPr>
                              <w:t xml:space="preserve">  </w:t>
                            </w:r>
                            <w:r>
                              <w:rPr>
                                <w:rFonts w:ascii="Arial" w:hAnsi="Arial" w:cs="Arial"/>
                                <w:b/>
                                <w:bCs/>
                                <w:sz w:val="24"/>
                                <w:szCs w:val="24"/>
                              </w:rPr>
                              <w:t>P</w:t>
                            </w:r>
                            <w:r w:rsidRPr="008506D4">
                              <w:rPr>
                                <w:rFonts w:ascii="Arial" w:hAnsi="Arial" w:cs="Arial"/>
                                <w:b/>
                                <w:bCs/>
                                <w:sz w:val="24"/>
                                <w:szCs w:val="24"/>
                              </w:rPr>
                              <w:t xml:space="preserve"> – </w:t>
                            </w:r>
                            <w:r>
                              <w:rPr>
                                <w:rFonts w:ascii="Arial" w:hAnsi="Arial" w:cs="Arial"/>
                                <w:b/>
                                <w:bCs/>
                                <w:sz w:val="24"/>
                                <w:szCs w:val="24"/>
                              </w:rPr>
                              <w:t>924/2025</w:t>
                            </w:r>
                          </w:p>
                          <w:p w:rsidR="00DB2419" w:rsidRDefault="00DB2419" w:rsidP="00DB2419">
                            <w:pPr>
                              <w:spacing w:before="60" w:after="60"/>
                              <w:jc w:val="right"/>
                              <w:rPr>
                                <w:rFonts w:ascii="Arial" w:hAnsi="Arial" w:cs="Arial"/>
                                <w:bCs/>
                                <w:sz w:val="24"/>
                                <w:szCs w:val="24"/>
                                <w:lang w:val="sr-Latn-RS"/>
                              </w:rPr>
                            </w:pPr>
                          </w:p>
                          <w:p w:rsidR="00DB2419" w:rsidRDefault="00DB2419" w:rsidP="00DB2419">
                            <w:pPr>
                              <w:spacing w:before="60" w:after="60"/>
                              <w:jc w:val="right"/>
                              <w:rPr>
                                <w:rFonts w:ascii="Arial" w:hAnsi="Arial" w:cs="Arial"/>
                                <w:bCs/>
                                <w:sz w:val="24"/>
                                <w:szCs w:val="24"/>
                                <w:lang w:val="sr-Latn-RS"/>
                              </w:rPr>
                            </w:pPr>
                          </w:p>
                          <w:p w:rsidR="00DB2419" w:rsidRDefault="00DB2419" w:rsidP="00DB2419">
                            <w:pPr>
                              <w:spacing w:before="60" w:after="60"/>
                              <w:jc w:val="center"/>
                              <w:rPr>
                                <w:rFonts w:ascii="Arial" w:hAnsi="Arial" w:cs="Arial"/>
                                <w:sz w:val="24"/>
                                <w:szCs w:val="24"/>
                              </w:rPr>
                            </w:pPr>
                            <w:r>
                              <w:rPr>
                                <w:rFonts w:ascii="Arial" w:hAnsi="Arial" w:cs="Arial"/>
                                <w:bCs/>
                                <w:sz w:val="24"/>
                                <w:szCs w:val="24"/>
                                <w:lang w:val="sr-Latn-RS"/>
                              </w:rPr>
                              <w:t xml:space="preserve">                                                                                        Investitor</w:t>
                            </w:r>
                            <w:r w:rsidR="00D35F7E" w:rsidRPr="008506D4">
                              <w:rPr>
                                <w:rFonts w:ascii="Arial" w:hAnsi="Arial" w:cs="Arial"/>
                                <w:bCs/>
                                <w:sz w:val="24"/>
                                <w:szCs w:val="24"/>
                              </w:rPr>
                              <w:t>:</w:t>
                            </w:r>
                            <w:r w:rsidR="00D35F7E" w:rsidRPr="0041004E">
                              <w:rPr>
                                <w:rFonts w:ascii="Arial" w:hAnsi="Arial" w:cs="Arial"/>
                                <w:sz w:val="24"/>
                                <w:szCs w:val="24"/>
                              </w:rPr>
                              <w:t xml:space="preserve"> </w:t>
                            </w:r>
                          </w:p>
                          <w:p w:rsidR="00D35F7E" w:rsidRPr="004933E8" w:rsidRDefault="00DB2419" w:rsidP="00DB2419">
                            <w:pPr>
                              <w:autoSpaceDE w:val="0"/>
                              <w:autoSpaceDN w:val="0"/>
                              <w:adjustRightInd w:val="0"/>
                              <w:spacing w:before="120" w:after="0" w:line="240" w:lineRule="auto"/>
                              <w:rPr>
                                <w:rFonts w:ascii="Arial" w:hAnsi="Arial" w:cs="Arial"/>
                                <w:b/>
                                <w:bCs/>
                                <w:sz w:val="24"/>
                                <w:szCs w:val="24"/>
                                <w:lang w:val="sr-Latn-RS"/>
                              </w:rPr>
                            </w:pPr>
                            <w:r>
                              <w:rPr>
                                <w:rFonts w:ascii="Arial" w:hAnsi="Arial" w:cs="Arial"/>
                                <w:b/>
                                <w:bCs/>
                                <w:sz w:val="24"/>
                                <w:szCs w:val="24"/>
                              </w:rPr>
                              <w:t xml:space="preserve">                                                                    </w:t>
                            </w:r>
                            <w:r w:rsidR="00D35F7E">
                              <w:rPr>
                                <w:rFonts w:ascii="Arial" w:hAnsi="Arial" w:cs="Arial"/>
                                <w:b/>
                                <w:bCs/>
                                <w:sz w:val="24"/>
                                <w:szCs w:val="24"/>
                              </w:rPr>
                              <w:t>Op</w:t>
                            </w:r>
                            <w:r w:rsidR="00D35F7E">
                              <w:rPr>
                                <w:rFonts w:ascii="Arial" w:hAnsi="Arial" w:cs="Arial"/>
                                <w:b/>
                                <w:bCs/>
                                <w:sz w:val="24"/>
                                <w:szCs w:val="24"/>
                                <w:lang w:val="sr-Latn-RS"/>
                              </w:rPr>
                              <w:t>ština Odžaci, Knez Mihajlova 24, Odžaci</w:t>
                            </w:r>
                          </w:p>
                          <w:p w:rsidR="00D35F7E" w:rsidRDefault="00D35F7E" w:rsidP="00D35F7E">
                            <w:pPr>
                              <w:autoSpaceDE w:val="0"/>
                              <w:autoSpaceDN w:val="0"/>
                              <w:adjustRightInd w:val="0"/>
                              <w:spacing w:after="0" w:line="240" w:lineRule="auto"/>
                              <w:jc w:val="right"/>
                              <w:rPr>
                                <w:rFonts w:ascii="Arial" w:hAnsi="Arial" w:cs="Arial"/>
                                <w:bCs/>
                                <w:sz w:val="24"/>
                                <w:szCs w:val="24"/>
                              </w:rPr>
                            </w:pPr>
                          </w:p>
                          <w:p w:rsidR="00D35F7E" w:rsidRPr="004933E8" w:rsidRDefault="00D35F7E" w:rsidP="00D35F7E">
                            <w:pPr>
                              <w:autoSpaceDE w:val="0"/>
                              <w:autoSpaceDN w:val="0"/>
                              <w:adjustRightInd w:val="0"/>
                              <w:spacing w:before="240" w:after="0" w:line="240" w:lineRule="auto"/>
                              <w:jc w:val="right"/>
                              <w:rPr>
                                <w:rFonts w:ascii="Arial" w:hAnsi="Arial" w:cs="Arial"/>
                                <w:sz w:val="24"/>
                                <w:szCs w:val="24"/>
                                <w:lang w:val="sr-Latn-RS"/>
                              </w:rPr>
                            </w:pPr>
                            <w:r>
                              <w:rPr>
                                <w:rFonts w:ascii="Arial" w:hAnsi="Arial" w:cs="Arial"/>
                                <w:sz w:val="24"/>
                                <w:szCs w:val="24"/>
                                <w:lang w:val="sr-Latn-RS"/>
                              </w:rPr>
                              <w:t>Novi sad, oktobar 2025.godine</w:t>
                            </w:r>
                          </w:p>
                          <w:p w:rsidR="001D5E6B" w:rsidRDefault="001D5E6B" w:rsidP="001D5E6B">
                            <w:pPr>
                              <w:spacing w:before="60" w:after="60"/>
                              <w:jc w:val="right"/>
                              <w:rPr>
                                <w:rFonts w:ascii="Arial" w:hAnsi="Arial" w:cs="Arial"/>
                                <w:b/>
                                <w:bCs/>
                                <w:color w:val="222222"/>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CC45E5" id="_x0000_t202" coordsize="21600,21600" o:spt="202" path="m,l,21600r21600,l21600,xe">
                <v:stroke joinstyle="miter"/>
                <v:path gradientshapeok="t" o:connecttype="rect"/>
              </v:shapetype>
              <v:shape id="Text Box 2" o:spid="_x0000_s1026" type="#_x0000_t202" style="position:absolute;margin-left:436.65pt;margin-top:463.85pt;width:487.85pt;height:290.2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" filled="f" stroked="f">
                <v:textbox>
                  <w:txbxContent>
                    <w:p w:rsidR="00D35F7E" w:rsidRDefault="00D35F7E" w:rsidP="00DB2419">
                      <w:pPr>
                        <w:spacing w:after="0" w:line="240" w:lineRule="auto"/>
                        <w:rPr>
                          <w:rFonts w:ascii="Arial" w:eastAsia="SimSun" w:hAnsi="Arial" w:cs="Arial"/>
                          <w:b/>
                          <w:bCs/>
                          <w:color w:val="000000" w:themeColor="text1"/>
                          <w:sz w:val="36"/>
                          <w:szCs w:val="36"/>
                          <w:lang w:val="pl-PL"/>
                        </w:rPr>
                      </w:pPr>
                    </w:p>
                    <w:p w:rsidR="00D35F7E" w:rsidRPr="004933E8" w:rsidRDefault="00D35F7E" w:rsidP="00D35F7E">
                      <w:pPr>
                        <w:spacing w:after="0" w:line="240" w:lineRule="auto"/>
                        <w:ind w:left="706"/>
                        <w:rPr>
                          <w:rFonts w:ascii="Arial" w:eastAsia="SimSun" w:hAnsi="Arial" w:cs="Arial"/>
                          <w:b/>
                          <w:bCs/>
                          <w:color w:val="000000" w:themeColor="text1"/>
                          <w:sz w:val="36"/>
                          <w:szCs w:val="36"/>
                        </w:rPr>
                      </w:pPr>
                      <w:r w:rsidRPr="004933E8">
                        <w:rPr>
                          <w:rFonts w:ascii="Arial" w:eastAsia="SimSun" w:hAnsi="Arial" w:cs="Arial"/>
                          <w:b/>
                          <w:bCs/>
                          <w:color w:val="000000" w:themeColor="text1"/>
                          <w:sz w:val="36"/>
                          <w:szCs w:val="36"/>
                          <w:lang w:val="pl-PL"/>
                        </w:rPr>
                        <w:t>IZVEŠTAJ valorizacije postojeće vegetacije u ulici Vase Pelagića, na k.p. 616/1,616/2, 2374 i 2370 k.o. Odžaci</w:t>
                      </w:r>
                    </w:p>
                    <w:p w:rsidR="00D35F7E" w:rsidRDefault="00D35F7E" w:rsidP="00D35F7E">
                      <w:pPr>
                        <w:spacing w:before="60" w:after="60"/>
                        <w:jc w:val="right"/>
                        <w:rPr>
                          <w:rFonts w:ascii="Arial" w:hAnsi="Arial" w:cs="Arial"/>
                          <w:b/>
                          <w:bCs/>
                          <w:color w:val="222222"/>
                          <w:sz w:val="28"/>
                          <w:szCs w:val="28"/>
                        </w:rPr>
                      </w:pPr>
                      <w:r>
                        <w:rPr>
                          <w:rFonts w:ascii="Arial" w:hAnsi="Arial" w:cs="Arial"/>
                          <w:b/>
                          <w:bCs/>
                          <w:color w:val="222222"/>
                          <w:sz w:val="28"/>
                          <w:szCs w:val="28"/>
                        </w:rPr>
                        <w:t xml:space="preserve">                                </w:t>
                      </w:r>
                    </w:p>
                    <w:p w:rsidR="00DB2419" w:rsidRDefault="00D35F7E" w:rsidP="00DB2419">
                      <w:pPr>
                        <w:spacing w:before="60" w:after="60"/>
                        <w:jc w:val="right"/>
                        <w:rPr>
                          <w:rFonts w:ascii="Arial" w:hAnsi="Arial" w:cs="Arial"/>
                          <w:sz w:val="24"/>
                          <w:szCs w:val="24"/>
                        </w:rPr>
                      </w:pPr>
                      <w:r>
                        <w:rPr>
                          <w:rFonts w:ascii="Arial" w:hAnsi="Arial" w:cs="Arial"/>
                          <w:bCs/>
                          <w:sz w:val="24"/>
                          <w:szCs w:val="24"/>
                        </w:rPr>
                        <w:t>Broj Projekta</w:t>
                      </w:r>
                      <w:r w:rsidRPr="008506D4">
                        <w:rPr>
                          <w:rFonts w:ascii="Arial" w:hAnsi="Arial" w:cs="Arial"/>
                          <w:bCs/>
                          <w:sz w:val="24"/>
                          <w:szCs w:val="24"/>
                        </w:rPr>
                        <w:t>:</w:t>
                      </w:r>
                      <w:r w:rsidRPr="0041004E">
                        <w:rPr>
                          <w:rFonts w:ascii="Arial" w:hAnsi="Arial" w:cs="Arial"/>
                          <w:sz w:val="24"/>
                          <w:szCs w:val="24"/>
                        </w:rPr>
                        <w:t xml:space="preserve">  </w:t>
                      </w:r>
                      <w:r>
                        <w:rPr>
                          <w:rFonts w:ascii="Arial" w:hAnsi="Arial" w:cs="Arial"/>
                          <w:b/>
                          <w:bCs/>
                          <w:sz w:val="24"/>
                          <w:szCs w:val="24"/>
                        </w:rPr>
                        <w:t>P</w:t>
                      </w:r>
                      <w:r w:rsidRPr="008506D4">
                        <w:rPr>
                          <w:rFonts w:ascii="Arial" w:hAnsi="Arial" w:cs="Arial"/>
                          <w:b/>
                          <w:bCs/>
                          <w:sz w:val="24"/>
                          <w:szCs w:val="24"/>
                        </w:rPr>
                        <w:t xml:space="preserve"> – </w:t>
                      </w:r>
                      <w:r>
                        <w:rPr>
                          <w:rFonts w:ascii="Arial" w:hAnsi="Arial" w:cs="Arial"/>
                          <w:b/>
                          <w:bCs/>
                          <w:sz w:val="24"/>
                          <w:szCs w:val="24"/>
                        </w:rPr>
                        <w:t>924/2025</w:t>
                      </w:r>
                    </w:p>
                    <w:p w:rsidR="00DB2419" w:rsidRDefault="00DB2419" w:rsidP="00DB2419">
                      <w:pPr>
                        <w:spacing w:before="60" w:after="60"/>
                        <w:jc w:val="right"/>
                        <w:rPr>
                          <w:rFonts w:ascii="Arial" w:hAnsi="Arial" w:cs="Arial"/>
                          <w:bCs/>
                          <w:sz w:val="24"/>
                          <w:szCs w:val="24"/>
                          <w:lang w:val="sr-Latn-RS"/>
                        </w:rPr>
                      </w:pPr>
                    </w:p>
                    <w:p w:rsidR="00DB2419" w:rsidRDefault="00DB2419" w:rsidP="00DB2419">
                      <w:pPr>
                        <w:spacing w:before="60" w:after="60"/>
                        <w:jc w:val="right"/>
                        <w:rPr>
                          <w:rFonts w:ascii="Arial" w:hAnsi="Arial" w:cs="Arial"/>
                          <w:bCs/>
                          <w:sz w:val="24"/>
                          <w:szCs w:val="24"/>
                          <w:lang w:val="sr-Latn-RS"/>
                        </w:rPr>
                      </w:pPr>
                    </w:p>
                    <w:p w:rsidR="00DB2419" w:rsidRDefault="00DB2419" w:rsidP="00DB2419">
                      <w:pPr>
                        <w:spacing w:before="60" w:after="60"/>
                        <w:jc w:val="center"/>
                        <w:rPr>
                          <w:rFonts w:ascii="Arial" w:hAnsi="Arial" w:cs="Arial"/>
                          <w:sz w:val="24"/>
                          <w:szCs w:val="24"/>
                        </w:rPr>
                      </w:pPr>
                      <w:r>
                        <w:rPr>
                          <w:rFonts w:ascii="Arial" w:hAnsi="Arial" w:cs="Arial"/>
                          <w:bCs/>
                          <w:sz w:val="24"/>
                          <w:szCs w:val="24"/>
                          <w:lang w:val="sr-Latn-RS"/>
                        </w:rPr>
                        <w:t xml:space="preserve">                                                                                        Investitor</w:t>
                      </w:r>
                      <w:r w:rsidR="00D35F7E" w:rsidRPr="008506D4">
                        <w:rPr>
                          <w:rFonts w:ascii="Arial" w:hAnsi="Arial" w:cs="Arial"/>
                          <w:bCs/>
                          <w:sz w:val="24"/>
                          <w:szCs w:val="24"/>
                        </w:rPr>
                        <w:t>:</w:t>
                      </w:r>
                      <w:r w:rsidR="00D35F7E" w:rsidRPr="0041004E">
                        <w:rPr>
                          <w:rFonts w:ascii="Arial" w:hAnsi="Arial" w:cs="Arial"/>
                          <w:sz w:val="24"/>
                          <w:szCs w:val="24"/>
                        </w:rPr>
                        <w:t xml:space="preserve"> </w:t>
                      </w:r>
                    </w:p>
                    <w:p w:rsidR="00D35F7E" w:rsidRPr="004933E8" w:rsidRDefault="00DB2419" w:rsidP="00DB2419">
                      <w:pPr>
                        <w:autoSpaceDE w:val="0"/>
                        <w:autoSpaceDN w:val="0"/>
                        <w:adjustRightInd w:val="0"/>
                        <w:spacing w:before="120" w:after="0" w:line="240" w:lineRule="auto"/>
                        <w:rPr>
                          <w:rFonts w:ascii="Arial" w:hAnsi="Arial" w:cs="Arial"/>
                          <w:b/>
                          <w:bCs/>
                          <w:sz w:val="24"/>
                          <w:szCs w:val="24"/>
                          <w:lang w:val="sr-Latn-RS"/>
                        </w:rPr>
                      </w:pPr>
                      <w:r>
                        <w:rPr>
                          <w:rFonts w:ascii="Arial" w:hAnsi="Arial" w:cs="Arial"/>
                          <w:b/>
                          <w:bCs/>
                          <w:sz w:val="24"/>
                          <w:szCs w:val="24"/>
                        </w:rPr>
                        <w:t xml:space="preserve">                                                                    </w:t>
                      </w:r>
                      <w:r w:rsidR="00D35F7E">
                        <w:rPr>
                          <w:rFonts w:ascii="Arial" w:hAnsi="Arial" w:cs="Arial"/>
                          <w:b/>
                          <w:bCs/>
                          <w:sz w:val="24"/>
                          <w:szCs w:val="24"/>
                        </w:rPr>
                        <w:t>Op</w:t>
                      </w:r>
                      <w:r w:rsidR="00D35F7E">
                        <w:rPr>
                          <w:rFonts w:ascii="Arial" w:hAnsi="Arial" w:cs="Arial"/>
                          <w:b/>
                          <w:bCs/>
                          <w:sz w:val="24"/>
                          <w:szCs w:val="24"/>
                          <w:lang w:val="sr-Latn-RS"/>
                        </w:rPr>
                        <w:t>ština Odžaci, Knez Mihajlova 24, Odžaci</w:t>
                      </w:r>
                    </w:p>
                    <w:p w:rsidR="00D35F7E" w:rsidRDefault="00D35F7E" w:rsidP="00D35F7E">
                      <w:pPr>
                        <w:autoSpaceDE w:val="0"/>
                        <w:autoSpaceDN w:val="0"/>
                        <w:adjustRightInd w:val="0"/>
                        <w:spacing w:after="0" w:line="240" w:lineRule="auto"/>
                        <w:jc w:val="right"/>
                        <w:rPr>
                          <w:rFonts w:ascii="Arial" w:hAnsi="Arial" w:cs="Arial"/>
                          <w:bCs/>
                          <w:sz w:val="24"/>
                          <w:szCs w:val="24"/>
                        </w:rPr>
                      </w:pPr>
                    </w:p>
                    <w:p w:rsidR="00D35F7E" w:rsidRPr="004933E8" w:rsidRDefault="00D35F7E" w:rsidP="00D35F7E">
                      <w:pPr>
                        <w:autoSpaceDE w:val="0"/>
                        <w:autoSpaceDN w:val="0"/>
                        <w:adjustRightInd w:val="0"/>
                        <w:spacing w:before="240" w:after="0" w:line="240" w:lineRule="auto"/>
                        <w:jc w:val="right"/>
                        <w:rPr>
                          <w:rFonts w:ascii="Arial" w:hAnsi="Arial" w:cs="Arial"/>
                          <w:sz w:val="24"/>
                          <w:szCs w:val="24"/>
                          <w:lang w:val="sr-Latn-RS"/>
                        </w:rPr>
                      </w:pPr>
                      <w:r>
                        <w:rPr>
                          <w:rFonts w:ascii="Arial" w:hAnsi="Arial" w:cs="Arial"/>
                          <w:sz w:val="24"/>
                          <w:szCs w:val="24"/>
                          <w:lang w:val="sr-Latn-RS"/>
                        </w:rPr>
                        <w:t>Novi sad, oktobar 2025.godine</w:t>
                      </w:r>
                    </w:p>
                    <w:p w:rsidR="001D5E6B" w:rsidRDefault="001D5E6B" w:rsidP="001D5E6B">
                      <w:pPr>
                        <w:spacing w:before="60" w:after="60"/>
                        <w:jc w:val="right"/>
                        <w:rPr>
                          <w:rFonts w:ascii="Arial" w:hAnsi="Arial" w:cs="Arial"/>
                          <w:b/>
                          <w:bCs/>
                          <w:color w:val="222222"/>
                          <w:sz w:val="28"/>
                          <w:szCs w:val="28"/>
                        </w:rPr>
                      </w:pPr>
                    </w:p>
                  </w:txbxContent>
                </v:textbox>
                <w10:wrap anchorx="page"/>
              </v:shape>
            </w:pict>
          </mc:Fallback>
        </mc:AlternateContent>
      </w:r>
    </w:p>
    <w:p w:rsidR="00013324" w:rsidRPr="00013324" w:rsidRDefault="00DB2419" w:rsidP="00013324">
      <w:pPr>
        <w:spacing w:after="0" w:line="240" w:lineRule="auto"/>
        <w:jc w:val="both"/>
        <w:rPr>
          <w:rFonts w:ascii="Arial" w:eastAsia="Times New Roman" w:hAnsi="Arial" w:cs="Arial"/>
          <w:sz w:val="28"/>
          <w:szCs w:val="28"/>
          <w:lang w:val="sr-Latn-CS"/>
        </w:rPr>
        <w:sectPr w:rsidR="00013324" w:rsidRPr="00013324" w:rsidSect="00013324">
          <w:headerReference w:type="default" r:id="rId8"/>
          <w:pgSz w:w="11907" w:h="16840" w:code="9"/>
          <w:pgMar w:top="1135" w:right="1275" w:bottom="1134" w:left="1418" w:header="426" w:footer="0" w:gutter="0"/>
          <w:cols w:space="708"/>
          <w:titlePg/>
          <w:docGrid w:linePitch="360"/>
        </w:sectPr>
      </w:pPr>
      <w:r w:rsidRPr="00DB2419">
        <w:drawing>
          <wp:anchor distT="0" distB="0" distL="114300" distR="114300" simplePos="0" relativeHeight="251662336" behindDoc="0" locked="0" layoutInCell="1" allowOverlap="1" wp14:anchorId="4D2C2F78">
            <wp:simplePos x="0" y="0"/>
            <wp:positionH relativeFrom="rightMargin">
              <wp:align>left</wp:align>
            </wp:positionH>
            <wp:positionV relativeFrom="paragraph">
              <wp:posOffset>7524750</wp:posOffset>
            </wp:positionV>
            <wp:extent cx="552450" cy="533723"/>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2450" cy="533723"/>
                    </a:xfrm>
                    <a:prstGeom prst="rect">
                      <a:avLst/>
                    </a:prstGeom>
                    <a:noFill/>
                    <a:ln>
                      <a:noFill/>
                    </a:ln>
                  </pic:spPr>
                </pic:pic>
              </a:graphicData>
            </a:graphic>
          </wp:anchor>
        </w:drawing>
      </w:r>
    </w:p>
    <w:p w:rsidR="00013324" w:rsidRPr="00013324" w:rsidRDefault="00013324" w:rsidP="00013324">
      <w:pPr>
        <w:spacing w:after="0" w:line="240" w:lineRule="auto"/>
        <w:ind w:left="2160" w:firstLine="720"/>
        <w:rPr>
          <w:rFonts w:ascii="Arial" w:eastAsia="Times New Roman" w:hAnsi="Arial" w:cs="Arial"/>
          <w:sz w:val="28"/>
          <w:szCs w:val="28"/>
          <w:lang w:val="sr-Cyrl-RS"/>
        </w:rPr>
      </w:pPr>
      <w:r w:rsidRPr="00013324">
        <w:rPr>
          <w:rFonts w:ascii="Arial" w:eastAsia="Times New Roman" w:hAnsi="Arial" w:cs="Arial"/>
          <w:b/>
          <w:bCs/>
          <w:sz w:val="29"/>
          <w:szCs w:val="29"/>
          <w:lang w:val="sr-Cyrl-RS"/>
        </w:rPr>
        <w:lastRenderedPageBreak/>
        <w:t>OPŠTA DOKUMENTACIJA</w:t>
      </w:r>
    </w:p>
    <w:p w:rsidR="00013324" w:rsidRPr="00013324" w:rsidRDefault="00F33541" w:rsidP="00013324">
      <w:pPr>
        <w:keepNext/>
        <w:numPr>
          <w:ilvl w:val="1"/>
          <w:numId w:val="0"/>
        </w:numPr>
        <w:spacing w:before="240" w:after="240" w:line="240" w:lineRule="auto"/>
        <w:ind w:left="576" w:hanging="576"/>
        <w:jc w:val="both"/>
        <w:outlineLvl w:val="1"/>
        <w:rPr>
          <w:rFonts w:ascii="Arial" w:eastAsia="SimSun" w:hAnsi="Arial" w:cs="Times New Roman"/>
          <w:b/>
          <w:bCs/>
          <w:sz w:val="24"/>
          <w:szCs w:val="26"/>
          <w:lang w:val="sr-Latn-RS"/>
        </w:rPr>
      </w:pPr>
      <w:r>
        <w:rPr>
          <w:rFonts w:ascii="Arial" w:eastAsia="SimSun" w:hAnsi="Arial" w:cs="Times New Roman"/>
          <w:b/>
          <w:bCs/>
          <w:sz w:val="24"/>
          <w:szCs w:val="26"/>
          <w:lang w:val="sr-Latn-RS"/>
        </w:rPr>
        <w:t xml:space="preserve">1.1 </w:t>
      </w:r>
      <w:r w:rsidR="00013324" w:rsidRPr="00013324">
        <w:rPr>
          <w:rFonts w:ascii="Arial" w:eastAsia="SimSun" w:hAnsi="Arial" w:cs="Times New Roman"/>
          <w:b/>
          <w:bCs/>
          <w:sz w:val="24"/>
          <w:szCs w:val="26"/>
          <w:lang w:val="sr-Latn-RS"/>
        </w:rPr>
        <w:t xml:space="preserve">NASLOVNA STRANA </w:t>
      </w:r>
      <w:r w:rsidR="00CB1624">
        <w:rPr>
          <w:rFonts w:ascii="Arial" w:eastAsia="SimSun" w:hAnsi="Arial" w:cs="Times New Roman"/>
          <w:b/>
          <w:bCs/>
          <w:sz w:val="24"/>
          <w:szCs w:val="26"/>
          <w:lang w:val="sr-Latn-RS"/>
        </w:rPr>
        <w:t>IZVEŠTAJA</w:t>
      </w:r>
    </w:p>
    <w:tbl>
      <w:tblPr>
        <w:tblW w:w="9371" w:type="dxa"/>
        <w:tblCellSpacing w:w="0"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3402"/>
        <w:gridCol w:w="5969"/>
      </w:tblGrid>
      <w:tr w:rsidR="00013324" w:rsidRPr="00013324" w:rsidTr="00013324">
        <w:trPr>
          <w:trHeight w:val="236"/>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lang w:val="de-DE"/>
              </w:rPr>
            </w:pPr>
            <w:r w:rsidRPr="00DE5E39">
              <w:rPr>
                <w:rFonts w:ascii="Arial" w:eastAsia="Times New Roman" w:hAnsi="Arial" w:cs="Arial"/>
                <w:lang w:val="de-DE"/>
              </w:rPr>
              <w:t xml:space="preserve">  </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CB1624" w:rsidP="00013324">
            <w:pPr>
              <w:spacing w:before="100" w:beforeAutospacing="1" w:after="100" w:afterAutospacing="1" w:line="240" w:lineRule="auto"/>
              <w:jc w:val="both"/>
              <w:rPr>
                <w:rFonts w:ascii="Arial" w:eastAsia="Times New Roman" w:hAnsi="Arial" w:cs="Arial"/>
                <w:b/>
                <w:bCs/>
                <w:lang w:val="sr-Latn-RS"/>
              </w:rPr>
            </w:pPr>
            <w:r w:rsidRPr="00DE5E39">
              <w:rPr>
                <w:rFonts w:ascii="Arial" w:eastAsia="Times New Roman" w:hAnsi="Arial" w:cs="Arial"/>
                <w:b/>
                <w:bCs/>
                <w:lang w:val="sr-Latn-RS"/>
              </w:rPr>
              <w:t>IZVEŠTAJ</w:t>
            </w:r>
          </w:p>
        </w:tc>
      </w:tr>
      <w:tr w:rsidR="00013324" w:rsidRPr="00013324" w:rsidTr="00013324">
        <w:trPr>
          <w:trHeight w:val="251"/>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rPr>
              <w:t xml:space="preserve">  </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rPr>
              <w:t xml:space="preserve">  </w:t>
            </w:r>
          </w:p>
        </w:tc>
      </w:tr>
      <w:tr w:rsidR="00013324" w:rsidRPr="00013324" w:rsidTr="00013324">
        <w:trPr>
          <w:trHeight w:val="501"/>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lang w:val="sr-Cyrl-RS"/>
              </w:rPr>
            </w:pPr>
            <w:r w:rsidRPr="00DE5E39">
              <w:rPr>
                <w:rFonts w:ascii="Arial" w:eastAsia="Times New Roman" w:hAnsi="Arial" w:cs="Arial"/>
                <w:lang w:val="sr-Cyrl-RS"/>
              </w:rPr>
              <w:t>Investitor:</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after="0" w:line="240" w:lineRule="auto"/>
              <w:jc w:val="both"/>
              <w:rPr>
                <w:rFonts w:ascii="Arial" w:eastAsia="Times New Roman" w:hAnsi="Arial" w:cs="Arial"/>
              </w:rPr>
            </w:pPr>
            <w:r w:rsidRPr="00DE5E39">
              <w:rPr>
                <w:rFonts w:ascii="Arial" w:eastAsia="Times New Roman" w:hAnsi="Arial" w:cs="Arial"/>
              </w:rPr>
              <w:t>Opština Odžaci</w:t>
            </w:r>
          </w:p>
          <w:p w:rsidR="00013324" w:rsidRPr="00DE5E39" w:rsidRDefault="00013324" w:rsidP="00013324">
            <w:pPr>
              <w:spacing w:after="0" w:line="240" w:lineRule="auto"/>
              <w:jc w:val="both"/>
              <w:rPr>
                <w:rFonts w:ascii="Arial" w:eastAsia="Times New Roman" w:hAnsi="Arial" w:cs="Arial"/>
              </w:rPr>
            </w:pPr>
            <w:r w:rsidRPr="00DE5E39">
              <w:rPr>
                <w:rFonts w:ascii="Arial" w:eastAsia="Times New Roman" w:hAnsi="Arial" w:cs="Arial"/>
              </w:rPr>
              <w:t>Knez Mihajlova 24, Odžaci</w:t>
            </w:r>
          </w:p>
        </w:tc>
      </w:tr>
      <w:tr w:rsidR="00013324" w:rsidRPr="00013324" w:rsidTr="00013324">
        <w:trPr>
          <w:trHeight w:val="65"/>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rPr>
              <w:t xml:space="preserve">  </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rPr>
              <w:t xml:space="preserve">  </w:t>
            </w:r>
          </w:p>
        </w:tc>
      </w:tr>
      <w:tr w:rsidR="00013324" w:rsidRPr="00013324" w:rsidTr="00DE5E39">
        <w:trPr>
          <w:trHeight w:val="1119"/>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lang w:val="sr-Latn-RS"/>
              </w:rPr>
              <w:t>Objekat</w:t>
            </w:r>
            <w:r w:rsidRPr="00DE5E39">
              <w:rPr>
                <w:rFonts w:ascii="Arial" w:eastAsia="Times New Roman" w:hAnsi="Arial" w:cs="Arial"/>
                <w:lang w:val="sr-Cyrl-RS"/>
              </w:rPr>
              <w:t>:</w:t>
            </w:r>
            <w:r w:rsidRPr="00DE5E39">
              <w:rPr>
                <w:rFonts w:ascii="Arial" w:eastAsia="Times New Roman" w:hAnsi="Arial" w:cs="Arial"/>
              </w:rPr>
              <w:t xml:space="preserve"> </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after="0" w:line="240" w:lineRule="auto"/>
              <w:jc w:val="both"/>
              <w:rPr>
                <w:rFonts w:ascii="Arial" w:eastAsia="Times New Roman" w:hAnsi="Arial" w:cs="Arial"/>
                <w:bCs/>
                <w:lang w:val="sr-Cyrl-RS"/>
              </w:rPr>
            </w:pPr>
            <w:r w:rsidRPr="00DE5E39">
              <w:rPr>
                <w:rFonts w:ascii="Arial" w:eastAsia="Times New Roman" w:hAnsi="Arial" w:cs="Arial"/>
                <w:bCs/>
                <w:lang w:val="sr-Latn-RS"/>
              </w:rPr>
              <w:t>U</w:t>
            </w:r>
            <w:r w:rsidRPr="00DE5E39">
              <w:rPr>
                <w:rFonts w:ascii="Arial" w:eastAsia="Times New Roman" w:hAnsi="Arial" w:cs="Arial"/>
                <w:bCs/>
                <w:lang w:val="sr-Cyrl-RS"/>
              </w:rPr>
              <w:t>lic</w:t>
            </w:r>
            <w:r w:rsidRPr="00DE5E39">
              <w:rPr>
                <w:rFonts w:ascii="Arial" w:eastAsia="Times New Roman" w:hAnsi="Arial" w:cs="Arial"/>
                <w:bCs/>
                <w:lang w:val="sr-Latn-RS"/>
              </w:rPr>
              <w:t>a</w:t>
            </w:r>
            <w:r w:rsidRPr="00DE5E39">
              <w:rPr>
                <w:rFonts w:ascii="Arial" w:eastAsia="Times New Roman" w:hAnsi="Arial" w:cs="Arial"/>
                <w:bCs/>
                <w:lang w:val="sr-Cyrl-RS"/>
              </w:rPr>
              <w:t xml:space="preserve"> Vase Pelagića, na k.p. 616/1,616/2, 2374 i 2370 k.o. Odžaci</w:t>
            </w:r>
          </w:p>
          <w:p w:rsidR="00013324" w:rsidRPr="00DE5E39" w:rsidRDefault="00013324" w:rsidP="00013324">
            <w:pPr>
              <w:tabs>
                <w:tab w:val="left" w:pos="211"/>
                <w:tab w:val="left" w:pos="567"/>
              </w:tabs>
              <w:spacing w:after="0" w:line="240" w:lineRule="auto"/>
              <w:jc w:val="both"/>
              <w:rPr>
                <w:rFonts w:ascii="Arial" w:eastAsia="Times New Roman" w:hAnsi="Arial" w:cs="Arial"/>
              </w:rPr>
            </w:pPr>
          </w:p>
        </w:tc>
      </w:tr>
      <w:tr w:rsidR="00013324" w:rsidRPr="00013324" w:rsidTr="00013324">
        <w:trPr>
          <w:trHeight w:val="320"/>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lang w:val="sr-Cyrl-RS"/>
              </w:rPr>
            </w:pPr>
            <w:r w:rsidRPr="00DE5E39">
              <w:rPr>
                <w:rFonts w:ascii="Arial" w:eastAsia="Times New Roman" w:hAnsi="Arial" w:cs="Arial"/>
                <w:lang w:val="sr-Cyrl-RS"/>
              </w:rPr>
              <w:t>Naziv i oznaka dela projekta:</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CB1624" w:rsidP="00013324">
            <w:pPr>
              <w:spacing w:before="100" w:beforeAutospacing="1" w:after="100" w:afterAutospacing="1" w:line="240" w:lineRule="auto"/>
              <w:rPr>
                <w:rFonts w:ascii="Arial" w:eastAsia="Times New Roman" w:hAnsi="Arial" w:cs="Arial"/>
                <w:lang w:val="sr-Latn-RS"/>
              </w:rPr>
            </w:pPr>
            <w:r w:rsidRPr="00DE5E39">
              <w:rPr>
                <w:rFonts w:ascii="Arial" w:eastAsia="Times New Roman" w:hAnsi="Arial" w:cs="Arial"/>
                <w:lang w:val="sr-Latn-RS"/>
              </w:rPr>
              <w:t>Izveštaj</w:t>
            </w:r>
            <w:r w:rsidR="00013324" w:rsidRPr="00DE5E39">
              <w:rPr>
                <w:rFonts w:ascii="Arial" w:eastAsia="Times New Roman" w:hAnsi="Arial" w:cs="Arial"/>
                <w:lang w:val="sr-Latn-RS"/>
              </w:rPr>
              <w:t xml:space="preserve"> o valorizaciji postojeće vegetacije </w:t>
            </w:r>
          </w:p>
        </w:tc>
      </w:tr>
      <w:tr w:rsidR="00013324" w:rsidRPr="00013324" w:rsidTr="00013324">
        <w:trPr>
          <w:trHeight w:val="251"/>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lang w:val="de-DE"/>
              </w:rPr>
            </w:pP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013324" w:rsidP="00013324">
            <w:pPr>
              <w:spacing w:before="100" w:beforeAutospacing="1" w:after="100" w:afterAutospacing="1" w:line="240" w:lineRule="auto"/>
              <w:rPr>
                <w:rFonts w:ascii="Arial" w:eastAsia="Times New Roman" w:hAnsi="Arial" w:cs="Arial"/>
                <w:lang w:val="de-DE"/>
              </w:rPr>
            </w:pPr>
          </w:p>
        </w:tc>
      </w:tr>
      <w:tr w:rsidR="00013324" w:rsidRPr="00013324" w:rsidTr="00013324">
        <w:trPr>
          <w:trHeight w:val="251"/>
          <w:tblCellSpacing w:w="0" w:type="dxa"/>
        </w:trPr>
        <w:tc>
          <w:tcPr>
            <w:tcW w:w="3402" w:type="dxa"/>
            <w:tcBorders>
              <w:top w:val="nil"/>
              <w:left w:val="nil"/>
              <w:bottom w:val="nil"/>
              <w:right w:val="nil"/>
            </w:tcBorders>
            <w:shd w:val="clear" w:color="auto" w:fill="auto"/>
            <w:tcMar>
              <w:top w:w="15" w:type="dxa"/>
              <w:left w:w="15" w:type="dxa"/>
              <w:bottom w:w="15" w:type="dxa"/>
              <w:right w:w="15" w:type="dxa"/>
            </w:tcMar>
            <w:hideMark/>
          </w:tcPr>
          <w:p w:rsidR="00013324" w:rsidRPr="00DE5E39" w:rsidRDefault="00655D16" w:rsidP="00013324">
            <w:pPr>
              <w:spacing w:before="100" w:beforeAutospacing="1" w:after="100" w:afterAutospacing="1" w:line="240" w:lineRule="auto"/>
              <w:rPr>
                <w:rFonts w:ascii="Arial" w:eastAsia="Times New Roman" w:hAnsi="Arial" w:cs="Arial"/>
              </w:rPr>
            </w:pPr>
            <w:r w:rsidRPr="00DE5E39">
              <w:rPr>
                <w:rFonts w:ascii="Arial" w:eastAsia="SimSun" w:hAnsi="Arial" w:cs="Times New Roman"/>
                <w:lang w:val="sr-Latn-RS"/>
              </w:rPr>
              <w:t>Odgovorni projektant</w:t>
            </w:r>
            <w:r w:rsidR="00013324" w:rsidRPr="00DE5E39">
              <w:rPr>
                <w:rFonts w:ascii="Arial" w:eastAsia="SimSun" w:hAnsi="Arial" w:cs="Times New Roman"/>
                <w:lang w:val="sr-Latn-RS"/>
              </w:rPr>
              <w:t>:</w:t>
            </w:r>
          </w:p>
        </w:tc>
        <w:tc>
          <w:tcPr>
            <w:tcW w:w="5969" w:type="dxa"/>
            <w:tcBorders>
              <w:top w:val="nil"/>
              <w:left w:val="nil"/>
              <w:bottom w:val="nil"/>
              <w:right w:val="nil"/>
            </w:tcBorders>
            <w:shd w:val="clear" w:color="auto" w:fill="auto"/>
            <w:tcMar>
              <w:top w:w="15" w:type="dxa"/>
              <w:left w:w="15" w:type="dxa"/>
              <w:bottom w:w="15" w:type="dxa"/>
              <w:right w:w="15" w:type="dxa"/>
            </w:tcMar>
            <w:hideMark/>
          </w:tcPr>
          <w:p w:rsidR="00013324" w:rsidRPr="00DE5E39" w:rsidRDefault="00655D16" w:rsidP="00013324">
            <w:pPr>
              <w:spacing w:after="60" w:line="240" w:lineRule="auto"/>
              <w:rPr>
                <w:rFonts w:ascii="Arial" w:eastAsia="SimSun" w:hAnsi="Arial" w:cs="Times New Roman"/>
                <w:lang w:val="sr-Latn-RS"/>
              </w:rPr>
            </w:pPr>
            <w:r w:rsidRPr="00DE5E39">
              <w:rPr>
                <w:rFonts w:ascii="Arial" w:eastAsia="SimSun" w:hAnsi="Arial" w:cs="Times New Roman"/>
                <w:lang w:val="sr-Latn-RS"/>
              </w:rPr>
              <w:t>Aleksandra Panić, mast. inž. pejz. arh.</w:t>
            </w:r>
          </w:p>
          <w:p w:rsidR="00013324" w:rsidRPr="00DE5E39" w:rsidRDefault="00013324" w:rsidP="00013324">
            <w:pPr>
              <w:spacing w:after="60" w:line="240" w:lineRule="auto"/>
              <w:rPr>
                <w:rFonts w:ascii="Arial" w:eastAsia="Times New Roman" w:hAnsi="Arial" w:cs="Arial"/>
              </w:rPr>
            </w:pPr>
          </w:p>
        </w:tc>
      </w:tr>
      <w:tr w:rsidR="00013324" w:rsidRPr="00013324" w:rsidTr="00013324">
        <w:trPr>
          <w:trHeight w:val="265"/>
          <w:tblCellSpacing w:w="0" w:type="dxa"/>
        </w:trPr>
        <w:tc>
          <w:tcPr>
            <w:tcW w:w="3402" w:type="dxa"/>
            <w:tcBorders>
              <w:top w:val="nil"/>
              <w:left w:val="nil"/>
              <w:bottom w:val="nil"/>
              <w:right w:val="nil"/>
            </w:tcBorders>
            <w:tcMar>
              <w:top w:w="15" w:type="dxa"/>
              <w:left w:w="15" w:type="dxa"/>
              <w:bottom w:w="15" w:type="dxa"/>
              <w:right w:w="15" w:type="dxa"/>
            </w:tcMar>
          </w:tcPr>
          <w:p w:rsidR="00013324" w:rsidRPr="00DE5E39" w:rsidRDefault="00013324" w:rsidP="00013324">
            <w:pPr>
              <w:spacing w:before="100" w:beforeAutospacing="1" w:after="100" w:afterAutospacing="1" w:line="240" w:lineRule="auto"/>
              <w:rPr>
                <w:rFonts w:ascii="Arial" w:eastAsia="Times New Roman" w:hAnsi="Arial" w:cs="Arial"/>
              </w:rPr>
            </w:pPr>
          </w:p>
        </w:tc>
        <w:tc>
          <w:tcPr>
            <w:tcW w:w="5969" w:type="dxa"/>
            <w:tcBorders>
              <w:top w:val="nil"/>
              <w:left w:val="nil"/>
              <w:bottom w:val="nil"/>
              <w:right w:val="nil"/>
            </w:tcBorders>
            <w:tcMar>
              <w:top w:w="15" w:type="dxa"/>
              <w:left w:w="15" w:type="dxa"/>
              <w:bottom w:w="15" w:type="dxa"/>
              <w:right w:w="15" w:type="dxa"/>
            </w:tcMar>
          </w:tcPr>
          <w:p w:rsidR="00013324" w:rsidRPr="00DE5E39" w:rsidRDefault="00013324" w:rsidP="00013324">
            <w:pPr>
              <w:spacing w:after="100" w:afterAutospacing="1" w:line="240" w:lineRule="auto"/>
              <w:rPr>
                <w:rFonts w:ascii="Arial" w:eastAsia="Times New Roman" w:hAnsi="Arial" w:cs="Arial"/>
                <w:lang w:val="de-DE"/>
              </w:rPr>
            </w:pPr>
          </w:p>
        </w:tc>
      </w:tr>
      <w:tr w:rsidR="00013324" w:rsidRPr="00013324" w:rsidTr="00013324">
        <w:trPr>
          <w:trHeight w:val="519"/>
          <w:tblCellSpacing w:w="0" w:type="dxa"/>
        </w:trPr>
        <w:tc>
          <w:tcPr>
            <w:tcW w:w="3402" w:type="dxa"/>
            <w:tcBorders>
              <w:top w:val="nil"/>
              <w:left w:val="nil"/>
              <w:bottom w:val="nil"/>
              <w:right w:val="nil"/>
            </w:tcBorders>
            <w:tcMar>
              <w:top w:w="15" w:type="dxa"/>
              <w:left w:w="15" w:type="dxa"/>
              <w:bottom w:w="15" w:type="dxa"/>
              <w:right w:w="15" w:type="dxa"/>
            </w:tcMar>
          </w:tcPr>
          <w:p w:rsidR="00013324" w:rsidRPr="00DE5E39" w:rsidRDefault="00655D16" w:rsidP="00013324">
            <w:pPr>
              <w:spacing w:after="0" w:line="240" w:lineRule="auto"/>
              <w:rPr>
                <w:rFonts w:ascii="Arial" w:eastAsia="Times New Roman" w:hAnsi="Arial" w:cs="Arial"/>
              </w:rPr>
            </w:pPr>
            <w:r w:rsidRPr="00DE5E39">
              <w:rPr>
                <w:rFonts w:ascii="Arial" w:eastAsia="Times New Roman" w:hAnsi="Arial" w:cs="Arial"/>
                <w:lang w:val="sr-Cyrl-RS"/>
              </w:rPr>
              <w:t>Broj licence</w:t>
            </w:r>
            <w:r w:rsidR="00013324" w:rsidRPr="00DE5E39">
              <w:rPr>
                <w:rFonts w:ascii="Arial" w:eastAsia="Times New Roman" w:hAnsi="Arial" w:cs="Arial"/>
              </w:rPr>
              <w:t>:</w:t>
            </w:r>
          </w:p>
        </w:tc>
        <w:tc>
          <w:tcPr>
            <w:tcW w:w="5969" w:type="dxa"/>
            <w:tcBorders>
              <w:top w:val="nil"/>
              <w:left w:val="nil"/>
              <w:bottom w:val="nil"/>
              <w:right w:val="nil"/>
            </w:tcBorders>
            <w:tcMar>
              <w:top w:w="15" w:type="dxa"/>
              <w:left w:w="15" w:type="dxa"/>
              <w:bottom w:w="15" w:type="dxa"/>
              <w:right w:w="15" w:type="dxa"/>
            </w:tcMar>
          </w:tcPr>
          <w:p w:rsidR="00013324" w:rsidRPr="00DE5E39" w:rsidRDefault="00655D16" w:rsidP="00013324">
            <w:pPr>
              <w:spacing w:after="60" w:line="240" w:lineRule="auto"/>
              <w:rPr>
                <w:rFonts w:ascii="Arial" w:eastAsia="Times New Roman" w:hAnsi="Arial" w:cs="Arial"/>
                <w:noProof/>
                <w:lang w:val="sr-Latn-RS" w:eastAsia="sr-Latn-RS"/>
              </w:rPr>
            </w:pPr>
            <w:r w:rsidRPr="00DE5E39">
              <w:rPr>
                <w:rFonts w:ascii="Arial" w:eastAsia="Times New Roman" w:hAnsi="Arial" w:cs="Arial"/>
                <w:noProof/>
                <w:lang w:eastAsia="sr-Latn-RS"/>
              </w:rPr>
              <w:t>330 A011 23</w:t>
            </w:r>
          </w:p>
        </w:tc>
      </w:tr>
      <w:tr w:rsidR="00013324" w:rsidRPr="00013324" w:rsidTr="00013324">
        <w:trPr>
          <w:trHeight w:val="1256"/>
          <w:tblCellSpacing w:w="0" w:type="dxa"/>
        </w:trPr>
        <w:tc>
          <w:tcPr>
            <w:tcW w:w="3402" w:type="dxa"/>
            <w:tcBorders>
              <w:top w:val="nil"/>
              <w:left w:val="nil"/>
              <w:bottom w:val="nil"/>
              <w:right w:val="nil"/>
            </w:tcBorders>
            <w:tcMar>
              <w:top w:w="15" w:type="dxa"/>
              <w:left w:w="15" w:type="dxa"/>
              <w:bottom w:w="15" w:type="dxa"/>
              <w:right w:w="15" w:type="dxa"/>
            </w:tcMar>
          </w:tcPr>
          <w:p w:rsidR="00013324" w:rsidRPr="00DE5E39" w:rsidRDefault="00655D16" w:rsidP="00013324">
            <w:pPr>
              <w:spacing w:beforeAutospacing="1" w:after="100" w:afterAutospacing="1" w:line="240" w:lineRule="auto"/>
              <w:ind w:right="-417"/>
              <w:rPr>
                <w:rFonts w:ascii="Arial" w:eastAsia="Times New Roman" w:hAnsi="Arial" w:cs="Arial"/>
              </w:rPr>
            </w:pPr>
            <w:r w:rsidRPr="00DE5E39">
              <w:rPr>
                <w:rFonts w:ascii="Arial" w:eastAsia="Times New Roman" w:hAnsi="Arial" w:cs="Arial"/>
                <w:noProof/>
                <w:lang w:val="sr-Cyrl-RS"/>
              </w:rPr>
              <w:t>Potpis</w:t>
            </w:r>
            <w:r w:rsidR="00013324" w:rsidRPr="00DE5E39">
              <w:rPr>
                <w:rFonts w:ascii="Arial" w:eastAsia="Times New Roman" w:hAnsi="Arial" w:cs="Arial"/>
              </w:rPr>
              <w:t xml:space="preserve">: </w:t>
            </w:r>
          </w:p>
          <w:p w:rsidR="00013324" w:rsidRPr="00DE5E39" w:rsidRDefault="00013324" w:rsidP="00013324">
            <w:pPr>
              <w:spacing w:before="100" w:beforeAutospacing="1" w:after="100" w:afterAutospacing="1" w:line="240" w:lineRule="auto"/>
              <w:rPr>
                <w:rFonts w:ascii="Arial" w:eastAsia="Times New Roman" w:hAnsi="Arial" w:cs="Arial"/>
              </w:rPr>
            </w:pPr>
          </w:p>
        </w:tc>
        <w:tc>
          <w:tcPr>
            <w:tcW w:w="5969" w:type="dxa"/>
            <w:tcBorders>
              <w:top w:val="nil"/>
              <w:left w:val="nil"/>
              <w:bottom w:val="nil"/>
              <w:right w:val="nil"/>
            </w:tcBorders>
            <w:tcMar>
              <w:top w:w="15" w:type="dxa"/>
              <w:left w:w="15" w:type="dxa"/>
              <w:bottom w:w="15" w:type="dxa"/>
              <w:right w:w="15" w:type="dxa"/>
            </w:tcMar>
            <w:hideMark/>
          </w:tcPr>
          <w:p w:rsidR="00013324" w:rsidRPr="00013324" w:rsidRDefault="00013324" w:rsidP="00013324">
            <w:pPr>
              <w:spacing w:after="60" w:line="240" w:lineRule="auto"/>
              <w:ind w:left="-157"/>
              <w:rPr>
                <w:rFonts w:ascii="Arial" w:eastAsia="Times New Roman" w:hAnsi="Arial" w:cs="Arial"/>
              </w:rPr>
            </w:pPr>
            <w:r w:rsidRPr="00013324">
              <w:rPr>
                <w:rFonts w:ascii="Arial" w:eastAsia="Times New Roman" w:hAnsi="Arial" w:cs="Arial"/>
              </w:rPr>
              <w:t xml:space="preserve">  </w:t>
            </w:r>
            <w:r w:rsidR="00655D16" w:rsidRPr="00655D16">
              <w:rPr>
                <w:rFonts w:ascii="Times New Roman" w:eastAsia="Times New Roman" w:hAnsi="Times New Roman" w:cs="Times New Roman"/>
                <w:noProof/>
                <w:sz w:val="24"/>
                <w:szCs w:val="24"/>
              </w:rPr>
              <w:drawing>
                <wp:inline distT="0" distB="0" distL="0" distR="0" wp14:anchorId="7DC13D12" wp14:editId="7950D7B1">
                  <wp:extent cx="1171575" cy="623126"/>
                  <wp:effectExtent l="0" t="0" r="0" b="5715"/>
                  <wp:docPr id="39" name="Picture 39" descr="G:\LICENCA\REŠENJE I POTPIS\Aleksandra Panić_potp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LICENCA\REŠENJE I POTPIS\Aleksandra Panić_potpi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03700" cy="640212"/>
                          </a:xfrm>
                          <a:prstGeom prst="rect">
                            <a:avLst/>
                          </a:prstGeom>
                          <a:noFill/>
                          <a:ln>
                            <a:noFill/>
                          </a:ln>
                        </pic:spPr>
                      </pic:pic>
                    </a:graphicData>
                  </a:graphic>
                </wp:inline>
              </w:drawing>
            </w:r>
          </w:p>
          <w:p w:rsidR="00013324" w:rsidRPr="00013324" w:rsidRDefault="00013324" w:rsidP="00013324">
            <w:pPr>
              <w:tabs>
                <w:tab w:val="left" w:pos="1035"/>
              </w:tabs>
              <w:spacing w:after="0" w:line="240" w:lineRule="auto"/>
              <w:rPr>
                <w:rFonts w:ascii="Arial" w:eastAsia="Times New Roman" w:hAnsi="Arial" w:cs="Arial"/>
              </w:rPr>
            </w:pPr>
          </w:p>
          <w:p w:rsidR="00013324" w:rsidRPr="00013324" w:rsidRDefault="00013324" w:rsidP="00013324">
            <w:pPr>
              <w:tabs>
                <w:tab w:val="left" w:pos="1035"/>
              </w:tabs>
              <w:spacing w:after="0" w:line="240" w:lineRule="auto"/>
              <w:rPr>
                <w:rFonts w:ascii="Arial" w:eastAsia="Times New Roman" w:hAnsi="Arial" w:cs="Arial"/>
              </w:rPr>
            </w:pPr>
          </w:p>
          <w:p w:rsidR="00013324" w:rsidRPr="00013324" w:rsidRDefault="00013324" w:rsidP="00013324">
            <w:pPr>
              <w:tabs>
                <w:tab w:val="left" w:pos="1035"/>
              </w:tabs>
              <w:spacing w:after="0" w:line="240" w:lineRule="auto"/>
              <w:rPr>
                <w:rFonts w:ascii="Arial" w:eastAsia="Times New Roman" w:hAnsi="Arial" w:cs="Arial"/>
              </w:rPr>
            </w:pPr>
          </w:p>
          <w:p w:rsidR="00013324" w:rsidRPr="00013324" w:rsidRDefault="00013324" w:rsidP="00013324">
            <w:pPr>
              <w:tabs>
                <w:tab w:val="left" w:pos="1035"/>
              </w:tabs>
              <w:spacing w:after="0" w:line="240" w:lineRule="auto"/>
              <w:rPr>
                <w:rFonts w:ascii="Arial" w:eastAsia="Times New Roman" w:hAnsi="Arial" w:cs="Arial"/>
              </w:rPr>
            </w:pPr>
          </w:p>
        </w:tc>
      </w:tr>
      <w:tr w:rsidR="00013324" w:rsidRPr="00013324" w:rsidTr="00013324">
        <w:trPr>
          <w:trHeight w:val="225"/>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655D16" w:rsidP="00CB1624">
            <w:pPr>
              <w:spacing w:before="100" w:beforeAutospacing="1" w:after="100" w:afterAutospacing="1" w:line="240" w:lineRule="auto"/>
              <w:rPr>
                <w:rFonts w:ascii="Arial" w:eastAsia="Times New Roman" w:hAnsi="Arial" w:cs="Arial"/>
              </w:rPr>
            </w:pPr>
            <w:r w:rsidRPr="00DE5E39">
              <w:rPr>
                <w:rFonts w:ascii="Arial" w:eastAsia="Times New Roman" w:hAnsi="Arial" w:cs="Arial"/>
                <w:lang w:val="sr-Cyrl-RS"/>
              </w:rPr>
              <w:t xml:space="preserve">Broj </w:t>
            </w:r>
            <w:r w:rsidR="00CB1624" w:rsidRPr="00DE5E39">
              <w:rPr>
                <w:rFonts w:ascii="Arial" w:eastAsia="Times New Roman" w:hAnsi="Arial" w:cs="Arial"/>
                <w:lang w:val="sr-Latn-RS"/>
              </w:rPr>
              <w:t>izveštaja</w:t>
            </w:r>
            <w:r w:rsidR="00013324" w:rsidRPr="00DE5E39">
              <w:rPr>
                <w:rFonts w:ascii="Arial" w:eastAsia="Times New Roman" w:hAnsi="Arial" w:cs="Arial"/>
              </w:rPr>
              <w:t>:</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D35F7E" w:rsidP="00013324">
            <w:pPr>
              <w:spacing w:after="60" w:line="240" w:lineRule="auto"/>
              <w:rPr>
                <w:rFonts w:ascii="Arial" w:eastAsia="Times New Roman" w:hAnsi="Arial" w:cs="Arial"/>
                <w:b/>
              </w:rPr>
            </w:pPr>
            <w:r>
              <w:rPr>
                <w:rFonts w:ascii="Arial" w:eastAsia="Times New Roman" w:hAnsi="Arial" w:cs="Arial"/>
                <w:b/>
              </w:rPr>
              <w:t>P-924/2025</w:t>
            </w:r>
          </w:p>
        </w:tc>
      </w:tr>
      <w:tr w:rsidR="00013324" w:rsidRPr="00013324" w:rsidTr="00013324">
        <w:trPr>
          <w:trHeight w:val="65"/>
          <w:tblCellSpacing w:w="0" w:type="dxa"/>
        </w:trPr>
        <w:tc>
          <w:tcPr>
            <w:tcW w:w="3402" w:type="dxa"/>
            <w:tcBorders>
              <w:top w:val="nil"/>
              <w:left w:val="nil"/>
              <w:bottom w:val="nil"/>
              <w:right w:val="nil"/>
            </w:tcBorders>
            <w:tcMar>
              <w:top w:w="15" w:type="dxa"/>
              <w:left w:w="15" w:type="dxa"/>
              <w:bottom w:w="15" w:type="dxa"/>
              <w:right w:w="15" w:type="dxa"/>
            </w:tcMar>
            <w:hideMark/>
          </w:tcPr>
          <w:p w:rsidR="00013324" w:rsidRPr="00DE5E39" w:rsidRDefault="00655D16" w:rsidP="00013324">
            <w:pPr>
              <w:spacing w:before="100" w:beforeAutospacing="1" w:after="100" w:afterAutospacing="1" w:line="240" w:lineRule="auto"/>
              <w:rPr>
                <w:rFonts w:ascii="Arial" w:eastAsia="Times New Roman" w:hAnsi="Arial" w:cs="Arial"/>
              </w:rPr>
            </w:pPr>
            <w:r w:rsidRPr="00DE5E39">
              <w:rPr>
                <w:rFonts w:ascii="Arial" w:eastAsia="Times New Roman" w:hAnsi="Arial" w:cs="Arial"/>
                <w:lang w:val="sr-Cyrl-RS"/>
              </w:rPr>
              <w:t>Mesto i datum</w:t>
            </w:r>
            <w:r w:rsidR="00013324" w:rsidRPr="00DE5E39">
              <w:rPr>
                <w:rFonts w:ascii="Arial" w:eastAsia="Times New Roman" w:hAnsi="Arial" w:cs="Arial"/>
              </w:rPr>
              <w:t>:</w:t>
            </w:r>
          </w:p>
        </w:tc>
        <w:tc>
          <w:tcPr>
            <w:tcW w:w="5969" w:type="dxa"/>
            <w:tcBorders>
              <w:top w:val="nil"/>
              <w:left w:val="nil"/>
              <w:bottom w:val="nil"/>
              <w:right w:val="nil"/>
            </w:tcBorders>
            <w:tcMar>
              <w:top w:w="15" w:type="dxa"/>
              <w:left w:w="15" w:type="dxa"/>
              <w:bottom w:w="15" w:type="dxa"/>
              <w:right w:w="15" w:type="dxa"/>
            </w:tcMar>
            <w:hideMark/>
          </w:tcPr>
          <w:p w:rsidR="00013324" w:rsidRPr="00DE5E39" w:rsidRDefault="00655D16" w:rsidP="00655D16">
            <w:pPr>
              <w:spacing w:after="60" w:line="240" w:lineRule="auto"/>
              <w:rPr>
                <w:rFonts w:ascii="Arial" w:eastAsia="Times New Roman" w:hAnsi="Arial" w:cs="Arial"/>
              </w:rPr>
            </w:pPr>
            <w:r w:rsidRPr="00DE5E39">
              <w:rPr>
                <w:rFonts w:ascii="Arial" w:eastAsia="Times New Roman" w:hAnsi="Arial" w:cs="Arial"/>
              </w:rPr>
              <w:t>Novi Sad</w:t>
            </w:r>
            <w:r w:rsidR="00013324" w:rsidRPr="00DE5E39">
              <w:rPr>
                <w:rFonts w:ascii="Arial" w:eastAsia="Times New Roman" w:hAnsi="Arial" w:cs="Arial"/>
              </w:rPr>
              <w:t xml:space="preserve">, </w:t>
            </w:r>
            <w:r w:rsidRPr="00DE5E39">
              <w:rPr>
                <w:rFonts w:ascii="Arial" w:eastAsia="Times New Roman" w:hAnsi="Arial" w:cs="Arial"/>
                <w:lang w:val="sr-Latn-RS"/>
              </w:rPr>
              <w:t>oktobar</w:t>
            </w:r>
            <w:r w:rsidR="00013324" w:rsidRPr="00DE5E39">
              <w:rPr>
                <w:rFonts w:ascii="Arial" w:eastAsia="Times New Roman" w:hAnsi="Arial" w:cs="Arial"/>
              </w:rPr>
              <w:t xml:space="preserve"> 202</w:t>
            </w:r>
            <w:r w:rsidRPr="00DE5E39">
              <w:rPr>
                <w:rFonts w:ascii="Arial" w:eastAsia="Times New Roman" w:hAnsi="Arial" w:cs="Arial"/>
                <w:lang w:val="sr-Latn-RS"/>
              </w:rPr>
              <w:t>5</w:t>
            </w:r>
            <w:r w:rsidR="00013324" w:rsidRPr="00DE5E39">
              <w:rPr>
                <w:rFonts w:ascii="Arial" w:eastAsia="Times New Roman" w:hAnsi="Arial" w:cs="Arial"/>
              </w:rPr>
              <w:t>.</w:t>
            </w:r>
            <w:r w:rsidRPr="00DE5E39">
              <w:rPr>
                <w:rFonts w:ascii="Arial" w:eastAsia="Times New Roman" w:hAnsi="Arial" w:cs="Arial"/>
              </w:rPr>
              <w:t>god.</w:t>
            </w:r>
          </w:p>
        </w:tc>
      </w:tr>
    </w:tbl>
    <w:p w:rsidR="00013324" w:rsidRPr="00013324" w:rsidRDefault="00013324" w:rsidP="00013324">
      <w:pPr>
        <w:spacing w:after="0" w:line="240" w:lineRule="auto"/>
        <w:rPr>
          <w:rFonts w:ascii="Arial" w:eastAsia="Times New Roman" w:hAnsi="Arial" w:cs="Arial"/>
          <w:b/>
          <w:bCs/>
          <w:sz w:val="24"/>
          <w:szCs w:val="24"/>
          <w:lang w:val="de-DE"/>
        </w:rPr>
      </w:pPr>
      <w:bookmarkStart w:id="1" w:name="_GoBack"/>
      <w:bookmarkEnd w:id="1"/>
      <w:r w:rsidRPr="00013324">
        <w:rPr>
          <w:rFonts w:ascii="Arial" w:eastAsia="Times New Roman" w:hAnsi="Arial" w:cs="Arial"/>
          <w:b/>
          <w:bCs/>
          <w:sz w:val="24"/>
          <w:szCs w:val="24"/>
          <w:lang w:val="de-DE"/>
        </w:rPr>
        <w:br w:type="page"/>
      </w:r>
    </w:p>
    <w:p w:rsidR="00013324" w:rsidRPr="00013324" w:rsidRDefault="00F33541" w:rsidP="00013324">
      <w:pPr>
        <w:keepNext/>
        <w:numPr>
          <w:ilvl w:val="1"/>
          <w:numId w:val="0"/>
        </w:numPr>
        <w:spacing w:before="240" w:after="240" w:line="240" w:lineRule="auto"/>
        <w:ind w:left="576" w:hanging="576"/>
        <w:jc w:val="both"/>
        <w:outlineLvl w:val="1"/>
        <w:rPr>
          <w:rFonts w:ascii="Arial" w:eastAsia="SimSun" w:hAnsi="Arial" w:cs="Times New Roman"/>
          <w:b/>
          <w:bCs/>
          <w:sz w:val="24"/>
          <w:szCs w:val="26"/>
          <w:lang w:val="sr-Latn-RS"/>
        </w:rPr>
      </w:pPr>
      <w:r>
        <w:rPr>
          <w:rFonts w:ascii="Arial" w:eastAsia="SimSun" w:hAnsi="Arial" w:cs="Times New Roman"/>
          <w:b/>
          <w:bCs/>
          <w:sz w:val="24"/>
          <w:szCs w:val="26"/>
          <w:lang w:val="sr-Latn-RS"/>
        </w:rPr>
        <w:lastRenderedPageBreak/>
        <w:t xml:space="preserve">1.2 </w:t>
      </w:r>
      <w:r w:rsidR="00655D16">
        <w:rPr>
          <w:rFonts w:ascii="Arial" w:eastAsia="SimSun" w:hAnsi="Arial" w:cs="Times New Roman"/>
          <w:b/>
          <w:bCs/>
          <w:sz w:val="24"/>
          <w:szCs w:val="26"/>
          <w:lang w:val="sr-Latn-RS"/>
        </w:rPr>
        <w:t xml:space="preserve">SADRŽAJ </w:t>
      </w:r>
      <w:r w:rsidR="00CB1624">
        <w:rPr>
          <w:rFonts w:ascii="Arial" w:eastAsia="SimSun" w:hAnsi="Arial" w:cs="Times New Roman"/>
          <w:b/>
          <w:bCs/>
          <w:sz w:val="24"/>
          <w:szCs w:val="26"/>
          <w:lang w:val="sr-Latn-RS"/>
        </w:rPr>
        <w:t>IZVEŠTAJA</w:t>
      </w:r>
    </w:p>
    <w:tbl>
      <w:tblPr>
        <w:tblW w:w="5000" w:type="pct"/>
        <w:tblCellSpacing w:w="0" w:type="dxa"/>
        <w:tblBorders>
          <w:top w:val="single" w:sz="2" w:space="0" w:color="auto"/>
          <w:left w:val="single" w:sz="2" w:space="0" w:color="auto"/>
          <w:bottom w:val="single" w:sz="2" w:space="0" w:color="auto"/>
          <w:right w:val="single" w:sz="2" w:space="0" w:color="auto"/>
          <w:insideH w:val="dotted" w:sz="4" w:space="0" w:color="auto"/>
          <w:insideV w:val="dotted" w:sz="4" w:space="0" w:color="auto"/>
        </w:tblBorders>
        <w:tblLook w:val="04A0" w:firstRow="1" w:lastRow="0" w:firstColumn="1" w:lastColumn="0" w:noHBand="0" w:noVBand="1"/>
      </w:tblPr>
      <w:tblGrid>
        <w:gridCol w:w="444"/>
        <w:gridCol w:w="8615"/>
      </w:tblGrid>
      <w:tr w:rsidR="0067025F" w:rsidRPr="00655D16" w:rsidTr="00D11650">
        <w:trPr>
          <w:trHeight w:val="24"/>
          <w:tblCellSpacing w:w="0" w:type="dxa"/>
        </w:trPr>
        <w:tc>
          <w:tcPr>
            <w:tcW w:w="245" w:type="pct"/>
            <w:tcMar>
              <w:top w:w="15" w:type="dxa"/>
              <w:left w:w="15" w:type="dxa"/>
              <w:bottom w:w="15" w:type="dxa"/>
              <w:right w:w="15" w:type="dxa"/>
            </w:tcMar>
            <w:vAlign w:val="center"/>
            <w:hideMark/>
          </w:tcPr>
          <w:p w:rsidR="0067025F" w:rsidRPr="00252581" w:rsidRDefault="0067025F" w:rsidP="00D11650">
            <w:pPr>
              <w:spacing w:after="0" w:line="240" w:lineRule="auto"/>
              <w:rPr>
                <w:rFonts w:ascii="Arial" w:eastAsia="Times New Roman" w:hAnsi="Arial" w:cs="Arial"/>
                <w:sz w:val="24"/>
                <w:szCs w:val="24"/>
              </w:rPr>
            </w:pPr>
            <w:r w:rsidRPr="00252581">
              <w:rPr>
                <w:rFonts w:ascii="Arial" w:eastAsia="Times New Roman" w:hAnsi="Arial" w:cs="Arial"/>
                <w:sz w:val="24"/>
                <w:szCs w:val="24"/>
              </w:rPr>
              <w:t>1.</w:t>
            </w:r>
            <w:r w:rsidRPr="00252581">
              <w:rPr>
                <w:rFonts w:ascii="Arial" w:eastAsia="Times New Roman" w:hAnsi="Arial" w:cs="Arial"/>
                <w:sz w:val="24"/>
                <w:szCs w:val="24"/>
                <w:lang w:val="sr-Cyrl-RS"/>
              </w:rPr>
              <w:t>1</w:t>
            </w:r>
            <w:r w:rsidRPr="00252581">
              <w:rPr>
                <w:rFonts w:ascii="Arial" w:eastAsia="Times New Roman" w:hAnsi="Arial" w:cs="Arial"/>
                <w:sz w:val="24"/>
                <w:szCs w:val="24"/>
              </w:rPr>
              <w:t xml:space="preserve"> </w:t>
            </w:r>
          </w:p>
        </w:tc>
        <w:tc>
          <w:tcPr>
            <w:tcW w:w="4755" w:type="pct"/>
            <w:tcMar>
              <w:top w:w="15" w:type="dxa"/>
              <w:left w:w="15" w:type="dxa"/>
              <w:bottom w:w="15" w:type="dxa"/>
              <w:right w:w="15" w:type="dxa"/>
            </w:tcMar>
            <w:hideMark/>
          </w:tcPr>
          <w:p w:rsidR="0067025F" w:rsidRPr="002E6C25" w:rsidRDefault="0067025F" w:rsidP="00CB1624">
            <w:pPr>
              <w:spacing w:after="0" w:line="240" w:lineRule="auto"/>
              <w:rPr>
                <w:rFonts w:ascii="Arial" w:eastAsia="Times New Roman" w:hAnsi="Arial" w:cs="Arial"/>
              </w:rPr>
            </w:pPr>
            <w:r w:rsidRPr="002E6C25">
              <w:rPr>
                <w:rFonts w:ascii="Arial" w:eastAsia="SimSun" w:hAnsi="Arial" w:cs="Times New Roman"/>
                <w:lang w:val="sr-Latn-RS"/>
              </w:rPr>
              <w:t xml:space="preserve">Naslovna strana </w:t>
            </w:r>
            <w:r w:rsidR="00CB1624">
              <w:rPr>
                <w:rFonts w:ascii="Arial" w:eastAsia="SimSun" w:hAnsi="Arial" w:cs="Times New Roman"/>
                <w:lang w:val="sr-Latn-RS"/>
              </w:rPr>
              <w:t>izveštaja</w:t>
            </w:r>
          </w:p>
        </w:tc>
      </w:tr>
      <w:tr w:rsidR="0067025F" w:rsidRPr="00655D16" w:rsidTr="00D11650">
        <w:trPr>
          <w:trHeight w:val="25"/>
          <w:tblCellSpacing w:w="0" w:type="dxa"/>
        </w:trPr>
        <w:tc>
          <w:tcPr>
            <w:tcW w:w="245" w:type="pct"/>
            <w:tcMar>
              <w:top w:w="15" w:type="dxa"/>
              <w:left w:w="15" w:type="dxa"/>
              <w:bottom w:w="15" w:type="dxa"/>
              <w:right w:w="15" w:type="dxa"/>
            </w:tcMar>
            <w:vAlign w:val="center"/>
            <w:hideMark/>
          </w:tcPr>
          <w:p w:rsidR="0067025F" w:rsidRPr="00252581" w:rsidRDefault="0067025F" w:rsidP="00D11650">
            <w:pPr>
              <w:spacing w:after="0" w:line="240" w:lineRule="auto"/>
              <w:rPr>
                <w:rFonts w:ascii="Arial" w:eastAsia="Times New Roman" w:hAnsi="Arial" w:cs="Arial"/>
                <w:sz w:val="24"/>
                <w:szCs w:val="24"/>
              </w:rPr>
            </w:pPr>
            <w:r w:rsidRPr="00252581">
              <w:rPr>
                <w:rFonts w:ascii="Arial" w:eastAsia="Times New Roman" w:hAnsi="Arial" w:cs="Arial"/>
                <w:sz w:val="24"/>
                <w:szCs w:val="24"/>
                <w:lang w:val="sr-Cyrl-RS"/>
              </w:rPr>
              <w:t>1.</w:t>
            </w:r>
            <w:r w:rsidRPr="00252581">
              <w:rPr>
                <w:rFonts w:ascii="Arial" w:eastAsia="Times New Roman" w:hAnsi="Arial" w:cs="Arial"/>
                <w:sz w:val="24"/>
                <w:szCs w:val="24"/>
              </w:rPr>
              <w:t xml:space="preserve">2 </w:t>
            </w:r>
          </w:p>
        </w:tc>
        <w:tc>
          <w:tcPr>
            <w:tcW w:w="4755" w:type="pct"/>
            <w:tcMar>
              <w:top w:w="15" w:type="dxa"/>
              <w:left w:w="15" w:type="dxa"/>
              <w:bottom w:w="15" w:type="dxa"/>
              <w:right w:w="15" w:type="dxa"/>
            </w:tcMar>
            <w:hideMark/>
          </w:tcPr>
          <w:p w:rsidR="0067025F" w:rsidRPr="002E6C25" w:rsidRDefault="0067025F" w:rsidP="00D11650">
            <w:pPr>
              <w:spacing w:after="0" w:line="240" w:lineRule="auto"/>
              <w:rPr>
                <w:rFonts w:ascii="Arial" w:eastAsia="Times New Roman" w:hAnsi="Arial" w:cs="Arial"/>
              </w:rPr>
            </w:pPr>
            <w:r w:rsidRPr="002E6C25">
              <w:rPr>
                <w:rFonts w:ascii="Arial" w:eastAsia="SimSun" w:hAnsi="Arial" w:cs="Times New Roman"/>
                <w:lang w:val="sr-Latn-RS"/>
              </w:rPr>
              <w:t xml:space="preserve">Sadržaj </w:t>
            </w:r>
            <w:r w:rsidR="00CB1624">
              <w:rPr>
                <w:rFonts w:ascii="Arial" w:eastAsia="SimSun" w:hAnsi="Arial" w:cs="Times New Roman"/>
                <w:lang w:val="sr-Latn-RS"/>
              </w:rPr>
              <w:t>izveštaja</w:t>
            </w:r>
          </w:p>
        </w:tc>
      </w:tr>
      <w:tr w:rsidR="0067025F" w:rsidRPr="00655D16" w:rsidTr="00D11650">
        <w:trPr>
          <w:trHeight w:val="25"/>
          <w:tblCellSpacing w:w="0" w:type="dxa"/>
        </w:trPr>
        <w:tc>
          <w:tcPr>
            <w:tcW w:w="245" w:type="pct"/>
            <w:tcMar>
              <w:top w:w="15" w:type="dxa"/>
              <w:left w:w="15" w:type="dxa"/>
              <w:bottom w:w="15" w:type="dxa"/>
              <w:right w:w="15" w:type="dxa"/>
            </w:tcMar>
            <w:vAlign w:val="center"/>
            <w:hideMark/>
          </w:tcPr>
          <w:p w:rsidR="0067025F" w:rsidRPr="00252581" w:rsidRDefault="0067025F" w:rsidP="00D11650">
            <w:pPr>
              <w:spacing w:after="0" w:line="240" w:lineRule="auto"/>
              <w:rPr>
                <w:rFonts w:ascii="Arial" w:eastAsia="Times New Roman" w:hAnsi="Arial" w:cs="Arial"/>
                <w:sz w:val="24"/>
                <w:szCs w:val="24"/>
              </w:rPr>
            </w:pPr>
            <w:r w:rsidRPr="00252581">
              <w:rPr>
                <w:rFonts w:ascii="Arial" w:eastAsia="Times New Roman" w:hAnsi="Arial" w:cs="Arial"/>
                <w:sz w:val="24"/>
                <w:szCs w:val="24"/>
                <w:lang w:val="sr-Cyrl-RS"/>
              </w:rPr>
              <w:t>1.</w:t>
            </w:r>
            <w:r w:rsidR="002E6C25">
              <w:rPr>
                <w:rFonts w:ascii="Arial" w:eastAsia="Times New Roman" w:hAnsi="Arial" w:cs="Arial"/>
                <w:sz w:val="24"/>
                <w:szCs w:val="24"/>
              </w:rPr>
              <w:t>3</w:t>
            </w:r>
            <w:r w:rsidRPr="00252581">
              <w:rPr>
                <w:rFonts w:ascii="Arial" w:eastAsia="Times New Roman" w:hAnsi="Arial" w:cs="Arial"/>
                <w:sz w:val="24"/>
                <w:szCs w:val="24"/>
              </w:rPr>
              <w:t xml:space="preserve"> </w:t>
            </w:r>
          </w:p>
        </w:tc>
        <w:tc>
          <w:tcPr>
            <w:tcW w:w="4755" w:type="pct"/>
            <w:tcMar>
              <w:top w:w="15" w:type="dxa"/>
              <w:left w:w="15" w:type="dxa"/>
              <w:bottom w:w="15" w:type="dxa"/>
              <w:right w:w="15" w:type="dxa"/>
            </w:tcMar>
            <w:hideMark/>
          </w:tcPr>
          <w:p w:rsidR="0067025F" w:rsidRPr="002E6C25" w:rsidRDefault="0067025F" w:rsidP="00D11650">
            <w:pPr>
              <w:spacing w:after="0" w:line="240" w:lineRule="auto"/>
              <w:rPr>
                <w:rFonts w:ascii="Arial" w:eastAsia="Times New Roman" w:hAnsi="Arial" w:cs="Arial"/>
              </w:rPr>
            </w:pPr>
            <w:r w:rsidRPr="002E6C25">
              <w:rPr>
                <w:rFonts w:ascii="Arial" w:eastAsia="SimSun" w:hAnsi="Arial" w:cs="Times New Roman"/>
                <w:lang w:val="sr-Latn-RS"/>
              </w:rPr>
              <w:t>Tekstualna dokumentacija</w:t>
            </w:r>
          </w:p>
        </w:tc>
      </w:tr>
      <w:tr w:rsidR="0067025F" w:rsidRPr="00655D16" w:rsidTr="00D11650">
        <w:trPr>
          <w:trHeight w:val="425"/>
          <w:tblCellSpacing w:w="0" w:type="dxa"/>
        </w:trPr>
        <w:tc>
          <w:tcPr>
            <w:tcW w:w="245" w:type="pct"/>
            <w:tcMar>
              <w:top w:w="15" w:type="dxa"/>
              <w:left w:w="15" w:type="dxa"/>
              <w:bottom w:w="15" w:type="dxa"/>
              <w:right w:w="15" w:type="dxa"/>
            </w:tcMar>
            <w:vAlign w:val="center"/>
          </w:tcPr>
          <w:p w:rsidR="0067025F" w:rsidRPr="00655D16" w:rsidRDefault="0067025F" w:rsidP="00D11650">
            <w:pPr>
              <w:spacing w:after="0" w:line="240" w:lineRule="auto"/>
              <w:rPr>
                <w:rFonts w:ascii="Arial" w:eastAsia="Times New Roman" w:hAnsi="Arial" w:cs="Arial"/>
                <w:sz w:val="24"/>
                <w:szCs w:val="24"/>
                <w:highlight w:val="yellow"/>
              </w:rPr>
            </w:pPr>
          </w:p>
        </w:tc>
        <w:tc>
          <w:tcPr>
            <w:tcW w:w="4755" w:type="pct"/>
            <w:tcMar>
              <w:top w:w="15" w:type="dxa"/>
              <w:left w:w="15" w:type="dxa"/>
              <w:bottom w:w="15" w:type="dxa"/>
              <w:right w:w="15" w:type="dxa"/>
            </w:tcMar>
            <w:vAlign w:val="center"/>
          </w:tcPr>
          <w:p w:rsidR="0067025F" w:rsidRPr="002E6C25" w:rsidRDefault="0067025F" w:rsidP="00D11650">
            <w:pPr>
              <w:spacing w:after="0" w:line="240" w:lineRule="auto"/>
              <w:rPr>
                <w:rFonts w:ascii="Arial" w:eastAsia="Times New Roman" w:hAnsi="Arial" w:cs="Arial"/>
                <w:lang w:val="sr-Latn-RS"/>
              </w:rPr>
            </w:pPr>
            <w:r w:rsidRPr="002E6C25">
              <w:rPr>
                <w:rFonts w:ascii="Arial" w:eastAsia="Times New Roman" w:hAnsi="Arial" w:cs="Arial"/>
                <w:lang w:val="sr-Latn-RS"/>
              </w:rPr>
              <w:t>Postojeće stanje</w:t>
            </w:r>
          </w:p>
          <w:p w:rsidR="0067025F" w:rsidRDefault="0067025F" w:rsidP="00D11650">
            <w:pPr>
              <w:spacing w:after="0" w:line="240" w:lineRule="auto"/>
              <w:rPr>
                <w:rFonts w:ascii="Arial" w:eastAsia="Times New Roman" w:hAnsi="Arial" w:cs="Arial"/>
                <w:lang w:val="sr-Latn-RS"/>
              </w:rPr>
            </w:pPr>
            <w:r w:rsidRPr="002E6C25">
              <w:rPr>
                <w:rFonts w:ascii="Arial" w:eastAsia="Times New Roman" w:hAnsi="Arial" w:cs="Arial"/>
                <w:lang w:val="sr-Latn-RS"/>
              </w:rPr>
              <w:t>Iskaz količina i planiranih radova</w:t>
            </w:r>
          </w:p>
          <w:p w:rsidR="002E6C25" w:rsidRPr="002E6C25" w:rsidRDefault="002E6C25" w:rsidP="00D11650">
            <w:pPr>
              <w:spacing w:after="0" w:line="240" w:lineRule="auto"/>
              <w:rPr>
                <w:rFonts w:ascii="Arial" w:eastAsia="Times New Roman" w:hAnsi="Arial" w:cs="Arial"/>
                <w:lang w:val="sr-Latn-RS"/>
              </w:rPr>
            </w:pPr>
            <w:r>
              <w:rPr>
                <w:rFonts w:ascii="Arial" w:eastAsia="Times New Roman" w:hAnsi="Arial" w:cs="Arial"/>
                <w:lang w:val="sr-Latn-RS"/>
              </w:rPr>
              <w:t>Predlog rešenja</w:t>
            </w:r>
          </w:p>
          <w:p w:rsidR="0067025F" w:rsidRPr="002E6C25" w:rsidRDefault="002E6C25" w:rsidP="00D11650">
            <w:pPr>
              <w:spacing w:after="0" w:line="240" w:lineRule="auto"/>
              <w:rPr>
                <w:rFonts w:ascii="Arial" w:eastAsia="Times New Roman" w:hAnsi="Arial" w:cs="Arial"/>
                <w:highlight w:val="yellow"/>
                <w:lang w:val="sr-Cyrl-RS"/>
              </w:rPr>
            </w:pPr>
            <w:r w:rsidRPr="002E6C25">
              <w:rPr>
                <w:rFonts w:ascii="Arial" w:eastAsia="Times New Roman" w:hAnsi="Arial" w:cs="Arial"/>
                <w:lang w:val="sr-Cyrl-RS"/>
              </w:rPr>
              <w:t>Opšti uslovi ozelenjavanja</w:t>
            </w:r>
          </w:p>
        </w:tc>
      </w:tr>
      <w:tr w:rsidR="0067025F" w:rsidRPr="00655D16" w:rsidTr="00D11650">
        <w:trPr>
          <w:trHeight w:val="25"/>
          <w:tblCellSpacing w:w="0" w:type="dxa"/>
        </w:trPr>
        <w:tc>
          <w:tcPr>
            <w:tcW w:w="245" w:type="pct"/>
            <w:tcMar>
              <w:top w:w="15" w:type="dxa"/>
              <w:left w:w="15" w:type="dxa"/>
              <w:bottom w:w="15" w:type="dxa"/>
              <w:right w:w="15" w:type="dxa"/>
            </w:tcMar>
            <w:vAlign w:val="center"/>
          </w:tcPr>
          <w:p w:rsidR="0067025F" w:rsidRPr="00252581" w:rsidRDefault="0067025F" w:rsidP="00D11650">
            <w:pPr>
              <w:spacing w:after="0" w:line="240" w:lineRule="auto"/>
              <w:rPr>
                <w:rFonts w:ascii="Arial" w:eastAsia="Times New Roman" w:hAnsi="Arial" w:cs="Arial"/>
                <w:sz w:val="24"/>
                <w:szCs w:val="24"/>
              </w:rPr>
            </w:pPr>
            <w:r w:rsidRPr="00252581">
              <w:rPr>
                <w:rFonts w:ascii="Arial" w:eastAsia="Times New Roman" w:hAnsi="Arial" w:cs="Arial"/>
                <w:sz w:val="24"/>
                <w:szCs w:val="24"/>
                <w:lang w:val="sr-Cyrl-RS"/>
              </w:rPr>
              <w:t>1.</w:t>
            </w:r>
            <w:r w:rsidR="002E6C25">
              <w:rPr>
                <w:rFonts w:ascii="Arial" w:eastAsia="Times New Roman" w:hAnsi="Arial" w:cs="Arial"/>
                <w:sz w:val="24"/>
                <w:szCs w:val="24"/>
              </w:rPr>
              <w:t>4</w:t>
            </w:r>
          </w:p>
        </w:tc>
        <w:tc>
          <w:tcPr>
            <w:tcW w:w="4755" w:type="pct"/>
            <w:tcMar>
              <w:top w:w="15" w:type="dxa"/>
              <w:left w:w="15" w:type="dxa"/>
              <w:bottom w:w="15" w:type="dxa"/>
              <w:right w:w="15" w:type="dxa"/>
            </w:tcMar>
            <w:vAlign w:val="center"/>
          </w:tcPr>
          <w:p w:rsidR="0067025F" w:rsidRPr="002E6C25" w:rsidRDefault="0067025F" w:rsidP="00D11650">
            <w:pPr>
              <w:spacing w:after="0" w:line="240" w:lineRule="auto"/>
              <w:rPr>
                <w:rFonts w:ascii="Arial" w:eastAsia="Times New Roman" w:hAnsi="Arial" w:cs="Arial"/>
                <w:lang w:val="sr-Latn-RS"/>
              </w:rPr>
            </w:pPr>
            <w:r w:rsidRPr="002E6C25">
              <w:rPr>
                <w:rFonts w:ascii="Arial" w:eastAsia="Times New Roman" w:hAnsi="Arial" w:cs="Arial"/>
                <w:lang w:val="sr-Latn-RS"/>
              </w:rPr>
              <w:t>Numerička dokumentacija</w:t>
            </w:r>
          </w:p>
        </w:tc>
      </w:tr>
      <w:tr w:rsidR="0067025F" w:rsidRPr="00655D16" w:rsidTr="00D11650">
        <w:trPr>
          <w:trHeight w:val="425"/>
          <w:tblCellSpacing w:w="0" w:type="dxa"/>
        </w:trPr>
        <w:tc>
          <w:tcPr>
            <w:tcW w:w="245" w:type="pct"/>
            <w:tcMar>
              <w:top w:w="15" w:type="dxa"/>
              <w:left w:w="15" w:type="dxa"/>
              <w:bottom w:w="15" w:type="dxa"/>
              <w:right w:w="15" w:type="dxa"/>
            </w:tcMar>
            <w:vAlign w:val="center"/>
          </w:tcPr>
          <w:p w:rsidR="0067025F" w:rsidRPr="00252581" w:rsidRDefault="0067025F" w:rsidP="00D11650">
            <w:pPr>
              <w:spacing w:after="0" w:line="240" w:lineRule="auto"/>
              <w:rPr>
                <w:rFonts w:ascii="Arial" w:eastAsia="Times New Roman" w:hAnsi="Arial" w:cs="Arial"/>
                <w:sz w:val="24"/>
                <w:szCs w:val="24"/>
              </w:rPr>
            </w:pPr>
          </w:p>
        </w:tc>
        <w:tc>
          <w:tcPr>
            <w:tcW w:w="4755" w:type="pct"/>
            <w:tcMar>
              <w:top w:w="15" w:type="dxa"/>
              <w:left w:w="15" w:type="dxa"/>
              <w:bottom w:w="15" w:type="dxa"/>
              <w:right w:w="15" w:type="dxa"/>
            </w:tcMar>
            <w:vAlign w:val="center"/>
          </w:tcPr>
          <w:p w:rsidR="0067025F" w:rsidRPr="002E6C25" w:rsidRDefault="0067025F" w:rsidP="00D11650">
            <w:pPr>
              <w:spacing w:after="0" w:line="240" w:lineRule="auto"/>
              <w:rPr>
                <w:rFonts w:ascii="Arial" w:eastAsia="Times New Roman" w:hAnsi="Arial" w:cs="Arial"/>
                <w:lang w:val="sr-Latn-RS"/>
              </w:rPr>
            </w:pPr>
            <w:r w:rsidRPr="002E6C25">
              <w:rPr>
                <w:rFonts w:ascii="Arial" w:eastAsia="Times New Roman" w:hAnsi="Arial" w:cs="Arial"/>
                <w:lang w:val="sr-Latn-RS"/>
              </w:rPr>
              <w:t>Manual valorizacije postojeće vegetacije</w:t>
            </w:r>
          </w:p>
        </w:tc>
      </w:tr>
      <w:tr w:rsidR="0067025F" w:rsidRPr="00655D16" w:rsidTr="00D11650">
        <w:trPr>
          <w:trHeight w:val="25"/>
          <w:tblCellSpacing w:w="0" w:type="dxa"/>
        </w:trPr>
        <w:tc>
          <w:tcPr>
            <w:tcW w:w="245" w:type="pct"/>
            <w:tcMar>
              <w:top w:w="15" w:type="dxa"/>
              <w:left w:w="15" w:type="dxa"/>
              <w:bottom w:w="15" w:type="dxa"/>
              <w:right w:w="15" w:type="dxa"/>
            </w:tcMar>
            <w:vAlign w:val="center"/>
            <w:hideMark/>
          </w:tcPr>
          <w:p w:rsidR="0067025F" w:rsidRPr="00252581" w:rsidRDefault="0067025F" w:rsidP="00D11650">
            <w:pPr>
              <w:spacing w:after="0" w:line="240" w:lineRule="auto"/>
              <w:rPr>
                <w:rFonts w:ascii="Arial" w:eastAsia="Times New Roman" w:hAnsi="Arial" w:cs="Arial"/>
                <w:sz w:val="24"/>
                <w:szCs w:val="24"/>
              </w:rPr>
            </w:pPr>
            <w:r w:rsidRPr="00252581">
              <w:rPr>
                <w:rFonts w:ascii="Arial" w:eastAsia="Times New Roman" w:hAnsi="Arial" w:cs="Arial"/>
                <w:sz w:val="24"/>
                <w:szCs w:val="24"/>
                <w:lang w:val="sr-Cyrl-RS"/>
              </w:rPr>
              <w:t>1.</w:t>
            </w:r>
            <w:r w:rsidR="002E6C25">
              <w:rPr>
                <w:rFonts w:ascii="Arial" w:eastAsia="Times New Roman" w:hAnsi="Arial" w:cs="Arial"/>
                <w:sz w:val="24"/>
                <w:szCs w:val="24"/>
              </w:rPr>
              <w:t>5</w:t>
            </w:r>
            <w:r w:rsidRPr="00252581">
              <w:rPr>
                <w:rFonts w:ascii="Arial" w:eastAsia="Times New Roman" w:hAnsi="Arial" w:cs="Arial"/>
                <w:sz w:val="24"/>
                <w:szCs w:val="24"/>
              </w:rPr>
              <w:t xml:space="preserve"> </w:t>
            </w:r>
          </w:p>
        </w:tc>
        <w:tc>
          <w:tcPr>
            <w:tcW w:w="4755" w:type="pct"/>
            <w:tcMar>
              <w:top w:w="15" w:type="dxa"/>
              <w:left w:w="15" w:type="dxa"/>
              <w:bottom w:w="15" w:type="dxa"/>
              <w:right w:w="15" w:type="dxa"/>
            </w:tcMar>
            <w:vAlign w:val="center"/>
            <w:hideMark/>
          </w:tcPr>
          <w:p w:rsidR="0067025F" w:rsidRPr="002E6C25" w:rsidRDefault="0067025F" w:rsidP="00D11650">
            <w:pPr>
              <w:spacing w:after="0" w:line="240" w:lineRule="auto"/>
              <w:rPr>
                <w:rFonts w:ascii="Arial" w:eastAsia="Times New Roman" w:hAnsi="Arial" w:cs="Arial"/>
                <w:lang w:val="sr-Latn-RS"/>
              </w:rPr>
            </w:pPr>
            <w:r w:rsidRPr="002E6C25">
              <w:rPr>
                <w:rFonts w:ascii="Arial" w:eastAsia="Times New Roman" w:hAnsi="Arial" w:cs="Arial"/>
                <w:lang w:val="sr-Latn-RS"/>
              </w:rPr>
              <w:t>Grafička dokumentacija</w:t>
            </w:r>
          </w:p>
        </w:tc>
      </w:tr>
      <w:tr w:rsidR="0067025F" w:rsidRPr="00013324" w:rsidTr="00D11650">
        <w:trPr>
          <w:trHeight w:val="425"/>
          <w:tblCellSpacing w:w="0" w:type="dxa"/>
        </w:trPr>
        <w:tc>
          <w:tcPr>
            <w:tcW w:w="245" w:type="pct"/>
            <w:tcMar>
              <w:top w:w="15" w:type="dxa"/>
              <w:left w:w="15" w:type="dxa"/>
              <w:bottom w:w="15" w:type="dxa"/>
              <w:right w:w="15" w:type="dxa"/>
            </w:tcMar>
            <w:vAlign w:val="center"/>
          </w:tcPr>
          <w:p w:rsidR="0067025F" w:rsidRPr="00252581" w:rsidRDefault="0067025F" w:rsidP="00D11650">
            <w:pPr>
              <w:spacing w:after="0" w:line="240" w:lineRule="auto"/>
              <w:rPr>
                <w:rFonts w:ascii="Arial" w:eastAsia="Times New Roman" w:hAnsi="Arial" w:cs="Arial"/>
                <w:sz w:val="24"/>
                <w:szCs w:val="24"/>
              </w:rPr>
            </w:pPr>
          </w:p>
        </w:tc>
        <w:tc>
          <w:tcPr>
            <w:tcW w:w="4755" w:type="pct"/>
            <w:tcMar>
              <w:top w:w="15" w:type="dxa"/>
              <w:left w:w="15" w:type="dxa"/>
              <w:bottom w:w="15" w:type="dxa"/>
              <w:right w:w="15" w:type="dxa"/>
            </w:tcMar>
            <w:vAlign w:val="center"/>
            <w:hideMark/>
          </w:tcPr>
          <w:p w:rsidR="0067025F" w:rsidRPr="002E6C25" w:rsidRDefault="0067025F" w:rsidP="00D11650">
            <w:pPr>
              <w:spacing w:after="0" w:line="240" w:lineRule="auto"/>
              <w:rPr>
                <w:rFonts w:ascii="Arial" w:eastAsia="Times New Roman" w:hAnsi="Arial" w:cs="Arial"/>
                <w:lang w:val="es-ES_tradnl"/>
              </w:rPr>
            </w:pPr>
            <w:r w:rsidRPr="002E6C25">
              <w:rPr>
                <w:rFonts w:ascii="Arial" w:eastAsia="Times New Roman" w:hAnsi="Arial" w:cs="Arial"/>
                <w:lang w:val="es-ES_tradnl"/>
              </w:rPr>
              <w:t>Postojeće stanje sa valorizacijom postojeće vegetacije</w:t>
            </w:r>
          </w:p>
          <w:p w:rsidR="0067025F" w:rsidRPr="002E6C25" w:rsidRDefault="0067025F" w:rsidP="00D11650">
            <w:pPr>
              <w:spacing w:after="0" w:line="240" w:lineRule="auto"/>
              <w:rPr>
                <w:rFonts w:ascii="Arial" w:eastAsia="Times New Roman" w:hAnsi="Arial" w:cs="Arial"/>
                <w:lang w:val="es-ES_tradnl"/>
              </w:rPr>
            </w:pPr>
            <w:r w:rsidRPr="002E6C25">
              <w:rPr>
                <w:rFonts w:ascii="Arial" w:eastAsia="Times New Roman" w:hAnsi="Arial" w:cs="Arial"/>
                <w:lang w:val="es-ES_tradnl"/>
              </w:rPr>
              <w:t xml:space="preserve">Kompozicioni plan </w:t>
            </w:r>
          </w:p>
        </w:tc>
      </w:tr>
    </w:tbl>
    <w:p w:rsidR="00013324" w:rsidRPr="00013324" w:rsidRDefault="00013324" w:rsidP="00013324">
      <w:pPr>
        <w:spacing w:after="120" w:line="240" w:lineRule="auto"/>
        <w:rPr>
          <w:rFonts w:ascii="Arial" w:eastAsia="Times New Roman" w:hAnsi="Arial" w:cs="Arial"/>
          <w:b/>
          <w:sz w:val="24"/>
          <w:szCs w:val="24"/>
          <w:lang w:val="sl-SI"/>
        </w:rPr>
      </w:pPr>
    </w:p>
    <w:p w:rsidR="00013324" w:rsidRPr="00013324" w:rsidRDefault="00013324" w:rsidP="00013324">
      <w:pPr>
        <w:spacing w:after="0" w:line="240" w:lineRule="auto"/>
        <w:jc w:val="center"/>
        <w:rPr>
          <w:rFonts w:ascii="Arial" w:eastAsia="Times New Roman" w:hAnsi="Arial" w:cs="Arial"/>
          <w:b/>
          <w:bCs/>
          <w:sz w:val="29"/>
          <w:szCs w:val="29"/>
          <w:lang w:val="de-DE"/>
        </w:rPr>
      </w:pPr>
    </w:p>
    <w:p w:rsidR="00013324" w:rsidRPr="00013324" w:rsidRDefault="00013324" w:rsidP="00013324">
      <w:pPr>
        <w:tabs>
          <w:tab w:val="left" w:pos="567"/>
        </w:tabs>
        <w:spacing w:after="0" w:line="240" w:lineRule="auto"/>
        <w:rPr>
          <w:rFonts w:ascii="Arial" w:eastAsia="Times New Roman" w:hAnsi="Arial" w:cs="Arial"/>
          <w:b/>
          <w:sz w:val="32"/>
          <w:szCs w:val="32"/>
          <w:u w:val="single"/>
        </w:rPr>
      </w:pPr>
    </w:p>
    <w:p w:rsidR="00013324" w:rsidRPr="00013324" w:rsidRDefault="00013324" w:rsidP="00013324">
      <w:pPr>
        <w:spacing w:after="0" w:line="240" w:lineRule="auto"/>
        <w:rPr>
          <w:rFonts w:ascii="Arial" w:eastAsia="Times New Roman" w:hAnsi="Arial" w:cs="Arial"/>
          <w:b/>
          <w:sz w:val="32"/>
          <w:szCs w:val="32"/>
          <w:u w:val="single"/>
        </w:rPr>
      </w:pPr>
      <w:r w:rsidRPr="00013324">
        <w:rPr>
          <w:rFonts w:ascii="Arial" w:eastAsia="Times New Roman" w:hAnsi="Arial" w:cs="Arial"/>
          <w:b/>
          <w:sz w:val="32"/>
          <w:szCs w:val="32"/>
          <w:u w:val="single"/>
        </w:rPr>
        <w:br w:type="page"/>
      </w:r>
    </w:p>
    <w:p w:rsidR="00013324" w:rsidRPr="00013324" w:rsidRDefault="00013324" w:rsidP="00013324">
      <w:pPr>
        <w:spacing w:after="0" w:line="240" w:lineRule="auto"/>
        <w:rPr>
          <w:rFonts w:ascii="Arial" w:eastAsia="Times New Roman" w:hAnsi="Arial" w:cs="Arial"/>
          <w:sz w:val="24"/>
          <w:szCs w:val="24"/>
        </w:rPr>
        <w:sectPr w:rsidR="00013324" w:rsidRPr="00013324" w:rsidSect="00655D16">
          <w:headerReference w:type="first" r:id="rId11"/>
          <w:footerReference w:type="first" r:id="rId12"/>
          <w:pgSz w:w="11906" w:h="16838" w:code="9"/>
          <w:pgMar w:top="1140" w:right="1140" w:bottom="992" w:left="1701" w:header="459" w:footer="232" w:gutter="0"/>
          <w:pgNumType w:start="1"/>
          <w:cols w:space="708"/>
          <w:docGrid w:linePitch="360"/>
        </w:sectPr>
      </w:pPr>
    </w:p>
    <w:p w:rsidR="002A65C9" w:rsidRDefault="00F33541" w:rsidP="00013324">
      <w:pPr>
        <w:spacing w:before="120" w:after="120"/>
        <w:jc w:val="both"/>
        <w:rPr>
          <w:rFonts w:ascii="Arial" w:eastAsia="SimSun" w:hAnsi="Arial" w:cs="Times New Roman"/>
          <w:b/>
          <w:bCs/>
          <w:sz w:val="24"/>
          <w:szCs w:val="26"/>
          <w:lang w:val="sr-Latn-RS"/>
        </w:rPr>
        <w:sectPr w:rsidR="002A65C9" w:rsidSect="00013324">
          <w:pgSz w:w="11906" w:h="16838" w:code="9"/>
          <w:pgMar w:top="1138" w:right="1138" w:bottom="994" w:left="1699" w:header="461" w:footer="230" w:gutter="0"/>
          <w:pgNumType w:start="1"/>
          <w:cols w:space="708"/>
          <w:vAlign w:val="center"/>
          <w:docGrid w:linePitch="360"/>
        </w:sectPr>
      </w:pPr>
      <w:bookmarkStart w:id="2" w:name="_Hlk25758034"/>
      <w:bookmarkEnd w:id="0"/>
      <w:r>
        <w:rPr>
          <w:rFonts w:ascii="Arial" w:eastAsia="SimSun" w:hAnsi="Arial" w:cs="Times New Roman"/>
          <w:b/>
          <w:bCs/>
          <w:sz w:val="24"/>
          <w:szCs w:val="26"/>
          <w:lang w:val="sr-Latn-RS"/>
        </w:rPr>
        <w:lastRenderedPageBreak/>
        <w:t xml:space="preserve">1.3 </w:t>
      </w:r>
      <w:r w:rsidR="00655D16">
        <w:rPr>
          <w:rFonts w:ascii="Arial" w:eastAsia="SimSun" w:hAnsi="Arial" w:cs="Times New Roman"/>
          <w:b/>
          <w:bCs/>
          <w:sz w:val="24"/>
          <w:szCs w:val="26"/>
          <w:lang w:val="sr-Latn-RS"/>
        </w:rPr>
        <w:t>TEKSTUALNA DOKUMENTACIJA</w:t>
      </w:r>
    </w:p>
    <w:p w:rsidR="00080DE0" w:rsidRPr="00080DE0" w:rsidRDefault="00080DE0" w:rsidP="00080DE0">
      <w:pPr>
        <w:spacing w:after="0" w:line="360" w:lineRule="auto"/>
        <w:rPr>
          <w:rFonts w:ascii="Arial" w:eastAsia="Calibri" w:hAnsi="Arial" w:cs="Arial"/>
          <w:b/>
          <w:lang w:val="sr-Cyrl-RS"/>
        </w:rPr>
      </w:pPr>
      <w:r w:rsidRPr="00080DE0">
        <w:rPr>
          <w:rFonts w:ascii="Arial" w:eastAsia="Calibri" w:hAnsi="Arial" w:cs="Arial"/>
          <w:b/>
          <w:lang w:val="sr-Cyrl-RS"/>
        </w:rPr>
        <w:lastRenderedPageBreak/>
        <w:t>Postojeće stanje</w:t>
      </w:r>
    </w:p>
    <w:p w:rsidR="00080DE0" w:rsidRPr="00080DE0" w:rsidRDefault="00080DE0" w:rsidP="00080DE0">
      <w:pPr>
        <w:autoSpaceDE w:val="0"/>
        <w:autoSpaceDN w:val="0"/>
        <w:adjustRightInd w:val="0"/>
        <w:spacing w:after="0" w:line="240" w:lineRule="auto"/>
        <w:jc w:val="both"/>
        <w:rPr>
          <w:rFonts w:ascii="Arial" w:hAnsi="Arial" w:cs="Arial"/>
          <w:lang w:val="sr-Cyrl-RS"/>
        </w:rPr>
      </w:pPr>
    </w:p>
    <w:p w:rsidR="00080DE0" w:rsidRPr="00080DE0" w:rsidRDefault="00806086" w:rsidP="00080DE0">
      <w:pPr>
        <w:autoSpaceDE w:val="0"/>
        <w:autoSpaceDN w:val="0"/>
        <w:adjustRightInd w:val="0"/>
        <w:spacing w:after="0" w:line="240" w:lineRule="auto"/>
        <w:jc w:val="both"/>
        <w:rPr>
          <w:rFonts w:ascii="Arial" w:hAnsi="Arial" w:cs="Arial"/>
          <w:lang w:val="sr-Latn-RS"/>
        </w:rPr>
      </w:pPr>
      <w:r>
        <w:rPr>
          <w:rFonts w:ascii="Arial" w:hAnsi="Arial" w:cs="Arial"/>
          <w:lang w:val="sr-Latn-RS"/>
        </w:rPr>
        <w:t>Predmetna lokacija</w:t>
      </w:r>
      <w:r w:rsidR="00080DE0" w:rsidRPr="00080DE0">
        <w:rPr>
          <w:rFonts w:ascii="Arial" w:hAnsi="Arial" w:cs="Arial"/>
          <w:lang w:val="sr-Latn-RS"/>
        </w:rPr>
        <w:t xml:space="preserve"> nalazi </w:t>
      </w:r>
      <w:r>
        <w:rPr>
          <w:rFonts w:ascii="Arial" w:hAnsi="Arial" w:cs="Arial"/>
          <w:lang w:val="sr-Latn-RS"/>
        </w:rPr>
        <w:t>se u naselju</w:t>
      </w:r>
      <w:r w:rsidR="00080DE0" w:rsidRPr="00080DE0">
        <w:rPr>
          <w:rFonts w:ascii="Arial" w:hAnsi="Arial" w:cs="Arial"/>
          <w:lang w:val="sr-Latn-RS"/>
        </w:rPr>
        <w:t xml:space="preserve"> Odžaci i obuhavata katastarske parcele 616/1,616/2, 2374 i 2370 k.o. Odžaci</w:t>
      </w:r>
      <w:r>
        <w:rPr>
          <w:rFonts w:ascii="Arial" w:hAnsi="Arial" w:cs="Arial"/>
          <w:lang w:val="sr-Latn-RS"/>
        </w:rPr>
        <w:t xml:space="preserve"> i smeštena je</w:t>
      </w:r>
      <w:r w:rsidR="00080DE0" w:rsidRPr="00080DE0">
        <w:rPr>
          <w:rFonts w:ascii="Arial" w:hAnsi="Arial" w:cs="Arial"/>
          <w:lang w:val="sr-Latn-RS"/>
        </w:rPr>
        <w:t xml:space="preserve"> izme</w:t>
      </w:r>
      <w:r>
        <w:rPr>
          <w:rFonts w:ascii="Arial" w:hAnsi="Arial" w:cs="Arial"/>
          <w:lang w:val="sr-Latn-RS"/>
        </w:rPr>
        <w:t>đ</w:t>
      </w:r>
      <w:r w:rsidR="00080DE0" w:rsidRPr="00080DE0">
        <w:rPr>
          <w:rFonts w:ascii="Arial" w:hAnsi="Arial" w:cs="Arial"/>
          <w:lang w:val="sr-Latn-RS"/>
        </w:rPr>
        <w:t>u ulica Ive Lole R</w:t>
      </w:r>
      <w:r w:rsidR="00D12385">
        <w:rPr>
          <w:rFonts w:ascii="Arial" w:hAnsi="Arial" w:cs="Arial"/>
          <w:lang w:val="sr-Latn-RS"/>
        </w:rPr>
        <w:t xml:space="preserve">ibara sa severozapadne strane, </w:t>
      </w:r>
      <w:r w:rsidR="00080DE0" w:rsidRPr="00080DE0">
        <w:rPr>
          <w:rFonts w:ascii="Arial" w:hAnsi="Arial" w:cs="Arial"/>
          <w:lang w:val="sr-Latn-RS"/>
        </w:rPr>
        <w:t xml:space="preserve">ulice </w:t>
      </w:r>
      <w:r w:rsidR="00D12385">
        <w:rPr>
          <w:rFonts w:ascii="Arial" w:hAnsi="Arial" w:cs="Arial"/>
          <w:lang w:val="sr-Latn-RS"/>
        </w:rPr>
        <w:t>Vase Pelagića sa zapadne strane,</w:t>
      </w:r>
      <w:r w:rsidR="00080DE0" w:rsidRPr="00080DE0">
        <w:rPr>
          <w:rFonts w:ascii="Arial" w:hAnsi="Arial" w:cs="Arial"/>
          <w:lang w:val="sr-Latn-RS"/>
        </w:rPr>
        <w:t xml:space="preserve"> </w:t>
      </w:r>
      <w:r w:rsidR="00D12385">
        <w:rPr>
          <w:rFonts w:ascii="Arial" w:hAnsi="Arial" w:cs="Arial"/>
          <w:lang w:val="sr-Latn-RS"/>
        </w:rPr>
        <w:t>Osnovne škole „Branko Radičević“ s</w:t>
      </w:r>
      <w:r w:rsidR="00080DE0" w:rsidRPr="00080DE0">
        <w:rPr>
          <w:rFonts w:ascii="Arial" w:hAnsi="Arial" w:cs="Arial"/>
          <w:lang w:val="sr-Latn-RS"/>
        </w:rPr>
        <w:t>a južne strane</w:t>
      </w:r>
      <w:r w:rsidR="00D12385">
        <w:rPr>
          <w:rFonts w:ascii="Arial" w:hAnsi="Arial" w:cs="Arial"/>
          <w:lang w:val="sr-Latn-RS"/>
        </w:rPr>
        <w:t xml:space="preserve"> i</w:t>
      </w:r>
      <w:r w:rsidR="00080DE0" w:rsidRPr="00080DE0">
        <w:rPr>
          <w:rFonts w:ascii="Arial" w:hAnsi="Arial" w:cs="Arial"/>
          <w:lang w:val="sr-Latn-RS"/>
        </w:rPr>
        <w:t xml:space="preserve"> </w:t>
      </w:r>
      <w:r w:rsidR="00D12385">
        <w:rPr>
          <w:rFonts w:ascii="Arial" w:hAnsi="Arial" w:cs="Arial"/>
          <w:lang w:val="sr-Latn-RS"/>
        </w:rPr>
        <w:t>javne parkovske površine</w:t>
      </w:r>
      <w:r w:rsidR="00D12385" w:rsidRPr="00080DE0">
        <w:rPr>
          <w:rFonts w:ascii="Arial" w:hAnsi="Arial" w:cs="Arial"/>
          <w:lang w:val="sr-Latn-RS"/>
        </w:rPr>
        <w:t xml:space="preserve"> </w:t>
      </w:r>
      <w:r w:rsidR="00080DE0" w:rsidRPr="00080DE0">
        <w:rPr>
          <w:rFonts w:ascii="Arial" w:hAnsi="Arial" w:cs="Arial"/>
          <w:lang w:val="sr-Latn-RS"/>
        </w:rPr>
        <w:t xml:space="preserve">na severu. Ukupna postojeća zelena površina iznosi </w:t>
      </w:r>
      <w:r w:rsidR="00080DE0" w:rsidRPr="00080DE0">
        <w:rPr>
          <w:rFonts w:ascii="Arial" w:eastAsia="Calibri" w:hAnsi="Arial" w:cs="Arial"/>
          <w:lang w:val="sr-Latn-RS"/>
        </w:rPr>
        <w:t>3</w:t>
      </w:r>
      <w:r w:rsidR="00080DE0" w:rsidRPr="00080DE0">
        <w:rPr>
          <w:rFonts w:ascii="Arial" w:eastAsia="Calibri" w:hAnsi="Arial" w:cs="Arial"/>
          <w:lang w:val="sr-Cyrl-RS"/>
        </w:rPr>
        <w:t>.</w:t>
      </w:r>
      <w:r w:rsidR="00080DE0" w:rsidRPr="00080DE0">
        <w:rPr>
          <w:rFonts w:ascii="Arial" w:eastAsia="Calibri" w:hAnsi="Arial" w:cs="Arial"/>
          <w:lang w:val="sr-Latn-RS"/>
        </w:rPr>
        <w:t>472,37</w:t>
      </w:r>
      <w:r w:rsidR="00080DE0" w:rsidRPr="00080DE0">
        <w:rPr>
          <w:rFonts w:ascii="Arial" w:eastAsia="Calibri" w:hAnsi="Arial" w:cs="Arial"/>
          <w:lang w:val="sr-Cyrl-RS"/>
        </w:rPr>
        <w:t xml:space="preserve"> m</w:t>
      </w:r>
      <w:r w:rsidR="00080DE0" w:rsidRPr="00080DE0">
        <w:rPr>
          <w:rFonts w:ascii="Arial" w:eastAsia="Calibri" w:hAnsi="Arial" w:cs="Arial"/>
          <w:vertAlign w:val="superscript"/>
          <w:lang w:val="sr-Cyrl-RS"/>
        </w:rPr>
        <w:t>2</w:t>
      </w:r>
      <w:r w:rsidR="00080DE0" w:rsidRPr="00080DE0">
        <w:rPr>
          <w:rFonts w:ascii="Arial" w:eastAsia="Calibri" w:hAnsi="Arial" w:cs="Arial"/>
          <w:lang w:val="sr-Cyrl-RS"/>
        </w:rPr>
        <w:t>.</w:t>
      </w:r>
    </w:p>
    <w:p w:rsidR="00080DE0" w:rsidRDefault="00080DE0" w:rsidP="00080DE0">
      <w:pPr>
        <w:autoSpaceDE w:val="0"/>
        <w:autoSpaceDN w:val="0"/>
        <w:adjustRightInd w:val="0"/>
        <w:spacing w:after="0" w:line="240" w:lineRule="auto"/>
        <w:ind w:firstLine="720"/>
        <w:jc w:val="both"/>
        <w:rPr>
          <w:rFonts w:ascii="Arial" w:hAnsi="Arial" w:cs="Arial"/>
          <w:sz w:val="24"/>
          <w:szCs w:val="24"/>
          <w:lang w:val="sr-Latn-RS"/>
        </w:rPr>
      </w:pPr>
    </w:p>
    <w:p w:rsidR="00080DE0" w:rsidRDefault="00080DE0" w:rsidP="00080DE0">
      <w:pPr>
        <w:autoSpaceDE w:val="0"/>
        <w:autoSpaceDN w:val="0"/>
        <w:adjustRightInd w:val="0"/>
        <w:spacing w:after="0" w:line="240" w:lineRule="auto"/>
        <w:rPr>
          <w:rFonts w:ascii="Arial" w:hAnsi="Arial" w:cs="Arial"/>
          <w:sz w:val="24"/>
          <w:szCs w:val="24"/>
          <w:lang w:val="sr-Latn-RS"/>
        </w:rPr>
      </w:pPr>
      <w:r w:rsidRPr="007A321F">
        <w:rPr>
          <w:rFonts w:ascii="Arial" w:hAnsi="Arial" w:cs="Arial"/>
          <w:noProof/>
          <w:sz w:val="24"/>
          <w:szCs w:val="24"/>
        </w:rPr>
        <w:drawing>
          <wp:inline distT="0" distB="0" distL="0" distR="0" wp14:anchorId="78719351" wp14:editId="382D8263">
            <wp:extent cx="5756275" cy="31013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6275" cy="3101340"/>
                    </a:xfrm>
                    <a:prstGeom prst="rect">
                      <a:avLst/>
                    </a:prstGeom>
                  </pic:spPr>
                </pic:pic>
              </a:graphicData>
            </a:graphic>
          </wp:inline>
        </w:drawing>
      </w:r>
    </w:p>
    <w:p w:rsidR="00080DE0" w:rsidRPr="007A321F" w:rsidRDefault="00080DE0" w:rsidP="00080DE0">
      <w:pPr>
        <w:autoSpaceDE w:val="0"/>
        <w:autoSpaceDN w:val="0"/>
        <w:adjustRightInd w:val="0"/>
        <w:spacing w:after="0" w:line="240" w:lineRule="auto"/>
        <w:ind w:firstLine="720"/>
        <w:jc w:val="center"/>
        <w:rPr>
          <w:rFonts w:ascii="Arial" w:hAnsi="Arial" w:cs="Arial"/>
          <w:sz w:val="24"/>
          <w:szCs w:val="24"/>
          <w:lang w:val="sr-Latn-RS"/>
        </w:rPr>
      </w:pPr>
      <w:r w:rsidRPr="00B45DB1">
        <w:rPr>
          <w:rFonts w:ascii="Arial" w:hAnsi="Arial" w:cs="Arial"/>
          <w:i/>
          <w:color w:val="808080" w:themeColor="background1" w:themeShade="80"/>
          <w:sz w:val="18"/>
          <w:szCs w:val="18"/>
          <w:lang w:val="sr-Cyrl-RS"/>
        </w:rPr>
        <w:t xml:space="preserve">Slika </w:t>
      </w:r>
      <w:r w:rsidRPr="00B45DB1">
        <w:rPr>
          <w:rFonts w:ascii="Arial" w:hAnsi="Arial" w:cs="Arial"/>
          <w:i/>
          <w:color w:val="808080" w:themeColor="background1" w:themeShade="80"/>
          <w:sz w:val="18"/>
          <w:szCs w:val="18"/>
          <w:lang w:val="sr-Latn-RS"/>
        </w:rPr>
        <w:t>1</w:t>
      </w:r>
      <w:r w:rsidRPr="00D97531">
        <w:rPr>
          <w:rFonts w:ascii="Arial" w:hAnsi="Arial" w:cs="Arial"/>
          <w:i/>
          <w:color w:val="808080" w:themeColor="background1" w:themeShade="80"/>
          <w:sz w:val="18"/>
          <w:szCs w:val="18"/>
          <w:lang w:val="sr-Cyrl-RS"/>
        </w:rPr>
        <w:t xml:space="preserve">. </w:t>
      </w:r>
      <w:r>
        <w:rPr>
          <w:rFonts w:ascii="Arial" w:hAnsi="Arial" w:cs="Arial"/>
          <w:i/>
          <w:color w:val="808080" w:themeColor="background1" w:themeShade="80"/>
          <w:sz w:val="18"/>
          <w:szCs w:val="18"/>
          <w:lang w:val="sr-Latn-RS" w:eastAsia="sr-Cyrl-RS"/>
        </w:rPr>
        <w:t xml:space="preserve">Predmetna lokacija </w:t>
      </w:r>
    </w:p>
    <w:p w:rsidR="00080DE0" w:rsidRDefault="00080DE0" w:rsidP="00080DE0">
      <w:pPr>
        <w:autoSpaceDE w:val="0"/>
        <w:autoSpaceDN w:val="0"/>
        <w:adjustRightInd w:val="0"/>
        <w:spacing w:after="0" w:line="240" w:lineRule="auto"/>
        <w:ind w:firstLine="720"/>
        <w:jc w:val="both"/>
        <w:rPr>
          <w:rFonts w:ascii="Arial" w:hAnsi="Arial" w:cs="Arial"/>
          <w:sz w:val="24"/>
          <w:szCs w:val="24"/>
          <w:lang w:val="sr-Latn-RS"/>
        </w:rPr>
      </w:pPr>
    </w:p>
    <w:p w:rsidR="00080DE0" w:rsidRPr="00080DE0" w:rsidRDefault="00080DE0" w:rsidP="00080DE0">
      <w:pPr>
        <w:autoSpaceDE w:val="0"/>
        <w:autoSpaceDN w:val="0"/>
        <w:adjustRightInd w:val="0"/>
        <w:spacing w:after="0" w:line="240" w:lineRule="auto"/>
        <w:jc w:val="both"/>
        <w:rPr>
          <w:rFonts w:ascii="Arial" w:eastAsia="Calibri" w:hAnsi="Arial" w:cs="Arial"/>
          <w:lang w:val="sr-Latn-RS"/>
        </w:rPr>
      </w:pPr>
      <w:r w:rsidRPr="00080DE0">
        <w:rPr>
          <w:rFonts w:ascii="Arial" w:eastAsia="Calibri" w:hAnsi="Arial" w:cs="Arial"/>
          <w:lang w:val="sr-Latn-RS"/>
        </w:rPr>
        <w:t xml:space="preserve">Na predmetnoj lokaciji je u septembru 2025. godine sprovedena analiza </w:t>
      </w:r>
      <w:r w:rsidR="009D46D7">
        <w:rPr>
          <w:rFonts w:ascii="Arial" w:eastAsia="Calibri" w:hAnsi="Arial" w:cs="Arial"/>
          <w:lang w:val="sr-Latn-RS"/>
        </w:rPr>
        <w:t>postojeće</w:t>
      </w:r>
      <w:r w:rsidRPr="00080DE0">
        <w:rPr>
          <w:rFonts w:ascii="Arial" w:eastAsia="Calibri" w:hAnsi="Arial" w:cs="Arial"/>
          <w:lang w:val="sr-Latn-RS"/>
        </w:rPr>
        <w:t xml:space="preserve"> vegetacije. Na osnovu sprovedene analize izrađen je Manual valorizacije postojeće vegetacije sa grafičkim prilogom 1 - Postojeće stanje sa valorizacijom postojeće vegetacije. Na osnovu manuala </w:t>
      </w:r>
      <w:r w:rsidR="00956253">
        <w:rPr>
          <w:rFonts w:ascii="Arial" w:eastAsia="Calibri" w:hAnsi="Arial" w:cs="Arial"/>
          <w:lang w:val="sr-Latn-RS"/>
        </w:rPr>
        <w:t>predviđeno</w:t>
      </w:r>
      <w:r w:rsidRPr="00080DE0">
        <w:rPr>
          <w:rFonts w:ascii="Arial" w:eastAsia="Calibri" w:hAnsi="Arial" w:cs="Arial"/>
          <w:lang w:val="sr-Latn-RS"/>
        </w:rPr>
        <w:t xml:space="preserve"> je uklanjanje stabala </w:t>
      </w:r>
      <w:r w:rsidRPr="00080DE0">
        <w:rPr>
          <w:rFonts w:ascii="Arial" w:eastAsia="Calibri" w:hAnsi="Arial" w:cs="Arial"/>
          <w:lang w:val="sr-Cyrl-RS"/>
        </w:rPr>
        <w:t>koja su</w:t>
      </w:r>
      <w:r w:rsidRPr="00080DE0">
        <w:rPr>
          <w:rFonts w:ascii="Arial" w:eastAsia="Calibri" w:hAnsi="Arial" w:cs="Arial"/>
          <w:lang w:val="sr-Latn-RS"/>
        </w:rPr>
        <w:t xml:space="preserve"> </w:t>
      </w:r>
      <w:r w:rsidRPr="00080DE0">
        <w:rPr>
          <w:rFonts w:ascii="Arial" w:eastAsia="Calibri" w:hAnsi="Arial" w:cs="Arial"/>
          <w:lang w:val="sr-Cyrl-RS"/>
        </w:rPr>
        <w:t xml:space="preserve">lošeg </w:t>
      </w:r>
      <w:r w:rsidR="00956253">
        <w:rPr>
          <w:rFonts w:ascii="Arial" w:eastAsia="Calibri" w:hAnsi="Arial" w:cs="Arial"/>
          <w:lang w:val="sr-Latn-RS"/>
        </w:rPr>
        <w:t xml:space="preserve">opšteg </w:t>
      </w:r>
      <w:r w:rsidRPr="00080DE0">
        <w:rPr>
          <w:rFonts w:ascii="Arial" w:eastAsia="Calibri" w:hAnsi="Arial" w:cs="Arial"/>
          <w:lang w:val="sr-Cyrl-RS"/>
        </w:rPr>
        <w:t>zdravstvenog stanja</w:t>
      </w:r>
      <w:r w:rsidRPr="00080DE0">
        <w:rPr>
          <w:rFonts w:ascii="Arial" w:eastAsia="Calibri" w:hAnsi="Arial" w:cs="Arial"/>
          <w:lang w:val="sr-Latn-RS"/>
        </w:rPr>
        <w:t xml:space="preserve"> i evidentirana su stabla koja se uklanjaju radi potrebe izrade saobraćajnog rešenja</w:t>
      </w:r>
      <w:r w:rsidR="00956253">
        <w:rPr>
          <w:rFonts w:ascii="Arial" w:eastAsia="Calibri" w:hAnsi="Arial" w:cs="Arial"/>
          <w:lang w:val="sr-Latn-RS"/>
        </w:rPr>
        <w:t xml:space="preserve"> i bezbednog odvijanja saobraćaja</w:t>
      </w:r>
      <w:r w:rsidRPr="00080DE0">
        <w:rPr>
          <w:rFonts w:ascii="Arial" w:eastAsia="Calibri" w:hAnsi="Arial" w:cs="Arial"/>
          <w:lang w:val="sr-Latn-RS"/>
        </w:rPr>
        <w:t>, dok su za ostala stabla predviđene adekvatne mere nege.</w:t>
      </w:r>
    </w:p>
    <w:p w:rsidR="00080DE0" w:rsidRPr="00080DE0" w:rsidRDefault="00080DE0" w:rsidP="00080DE0">
      <w:pPr>
        <w:tabs>
          <w:tab w:val="left" w:pos="-17"/>
        </w:tabs>
        <w:spacing w:after="0" w:line="240" w:lineRule="auto"/>
        <w:jc w:val="both"/>
        <w:rPr>
          <w:rFonts w:ascii="Arial" w:hAnsi="Arial" w:cs="Arial"/>
          <w:lang w:val="sr-Latn-RS"/>
        </w:rPr>
      </w:pPr>
      <w:r w:rsidRPr="00080DE0">
        <w:rPr>
          <w:rFonts w:ascii="Arial" w:eastAsia="Calibri" w:hAnsi="Arial" w:cs="Arial"/>
          <w:lang w:val="sr-Latn-RS"/>
        </w:rPr>
        <w:t>Na zelenim površinama u okviru predmetne lokacije, zastupljena je</w:t>
      </w:r>
      <w:r w:rsidR="00956253">
        <w:rPr>
          <w:rFonts w:ascii="Arial" w:eastAsia="Calibri" w:hAnsi="Arial" w:cs="Arial"/>
          <w:lang w:val="sr-Latn-RS"/>
        </w:rPr>
        <w:t xml:space="preserve"> pretežno</w:t>
      </w:r>
      <w:r w:rsidRPr="00080DE0">
        <w:rPr>
          <w:rFonts w:ascii="Arial" w:eastAsia="Calibri" w:hAnsi="Arial" w:cs="Arial"/>
          <w:lang w:val="sr-Latn-RS"/>
        </w:rPr>
        <w:t xml:space="preserve"> visoka vegetacija koja je valorizovana i evidentirana pod kataloškim brojevima od 1-41. Od ukupnog broja, na terenu je evidentirano 27 stabala lišćara, 6 stabala četinara, 1 suvo stablo lišćara i 7 panjeva. </w:t>
      </w:r>
      <w:r w:rsidRPr="00080DE0">
        <w:rPr>
          <w:rFonts w:ascii="Arial" w:hAnsi="Arial" w:cs="Arial"/>
          <w:lang w:val="sr-Cyrl-RS"/>
        </w:rPr>
        <w:t>Stabla koja su</w:t>
      </w:r>
      <w:r w:rsidRPr="00080DE0">
        <w:rPr>
          <w:rFonts w:ascii="Arial" w:hAnsi="Arial" w:cs="Arial"/>
          <w:lang w:val="sr-Latn-RS"/>
        </w:rPr>
        <w:t xml:space="preserve"> </w:t>
      </w:r>
      <w:r w:rsidRPr="00080DE0">
        <w:rPr>
          <w:rFonts w:ascii="Arial" w:hAnsi="Arial" w:cs="Arial"/>
          <w:lang w:val="sr-Cyrl-RS"/>
        </w:rPr>
        <w:t>predviđena za uklanjanje su slabo vitalna, sa većim oštećenjima</w:t>
      </w:r>
      <w:r w:rsidRPr="00080DE0">
        <w:rPr>
          <w:rFonts w:ascii="Arial" w:hAnsi="Arial" w:cs="Arial"/>
          <w:lang w:val="sr-Latn-RS"/>
        </w:rPr>
        <w:t xml:space="preserve"> i umanjene dekorativnosti</w:t>
      </w:r>
      <w:r w:rsidRPr="00080DE0">
        <w:rPr>
          <w:rFonts w:ascii="Arial" w:hAnsi="Arial" w:cs="Arial"/>
          <w:lang w:val="sr-Cyrl-RS"/>
        </w:rPr>
        <w:t xml:space="preserve">. </w:t>
      </w:r>
      <w:r w:rsidRPr="00080DE0">
        <w:rPr>
          <w:rFonts w:ascii="Arial" w:hAnsi="Arial" w:cs="Arial"/>
          <w:lang w:val="sr-Latn-RS"/>
        </w:rPr>
        <w:t>Od ukupno</w:t>
      </w:r>
      <w:r w:rsidRPr="00080DE0">
        <w:rPr>
          <w:rFonts w:ascii="Arial" w:hAnsi="Arial" w:cs="Arial"/>
          <w:lang w:val="sr-Cyrl-RS"/>
        </w:rPr>
        <w:t xml:space="preserve"> </w:t>
      </w:r>
      <w:r w:rsidRPr="00080DE0">
        <w:rPr>
          <w:rFonts w:ascii="Arial" w:hAnsi="Arial" w:cs="Arial"/>
          <w:lang w:val="sr-Latn-RS"/>
        </w:rPr>
        <w:t>34</w:t>
      </w:r>
      <w:r w:rsidRPr="00080DE0">
        <w:rPr>
          <w:rFonts w:ascii="Arial" w:hAnsi="Arial" w:cs="Arial"/>
          <w:lang w:val="sr-Cyrl-RS"/>
        </w:rPr>
        <w:t xml:space="preserve"> evidenti</w:t>
      </w:r>
      <w:r w:rsidRPr="00080DE0">
        <w:rPr>
          <w:rFonts w:ascii="Arial" w:hAnsi="Arial" w:cs="Arial"/>
          <w:lang w:val="sr-Latn-RS"/>
        </w:rPr>
        <w:t>rana</w:t>
      </w:r>
      <w:r w:rsidRPr="00080DE0">
        <w:rPr>
          <w:rFonts w:ascii="Arial" w:hAnsi="Arial" w:cs="Arial"/>
          <w:lang w:val="sr-Cyrl-RS"/>
        </w:rPr>
        <w:t xml:space="preserve"> stab</w:t>
      </w:r>
      <w:r w:rsidRPr="00080DE0">
        <w:rPr>
          <w:rFonts w:ascii="Arial" w:hAnsi="Arial" w:cs="Arial"/>
          <w:lang w:val="sr-Latn-RS"/>
        </w:rPr>
        <w:t>a</w:t>
      </w:r>
      <w:r w:rsidRPr="00080DE0">
        <w:rPr>
          <w:rFonts w:ascii="Arial" w:hAnsi="Arial" w:cs="Arial"/>
          <w:lang w:val="sr-Cyrl-RS"/>
        </w:rPr>
        <w:t>la</w:t>
      </w:r>
      <w:r w:rsidRPr="00080DE0">
        <w:rPr>
          <w:rFonts w:ascii="Arial" w:hAnsi="Arial" w:cs="Arial"/>
          <w:lang w:val="sr-Latn-RS"/>
        </w:rPr>
        <w:t>, potrebno je ukloniti</w:t>
      </w:r>
      <w:r w:rsidRPr="00080DE0">
        <w:rPr>
          <w:rFonts w:ascii="Arial" w:hAnsi="Arial" w:cs="Arial"/>
          <w:lang w:val="sr-Cyrl-RS"/>
        </w:rPr>
        <w:t xml:space="preserve"> </w:t>
      </w:r>
      <w:r w:rsidRPr="00080DE0">
        <w:rPr>
          <w:rFonts w:ascii="Arial" w:hAnsi="Arial" w:cs="Arial"/>
          <w:lang w:val="sr-Latn-RS"/>
        </w:rPr>
        <w:t>4</w:t>
      </w:r>
      <w:r w:rsidRPr="00080DE0">
        <w:rPr>
          <w:rFonts w:ascii="Arial" w:hAnsi="Arial" w:cs="Arial"/>
          <w:lang w:val="sr-Cyrl-RS"/>
        </w:rPr>
        <w:t xml:space="preserve"> stabl</w:t>
      </w:r>
      <w:r w:rsidRPr="00080DE0">
        <w:rPr>
          <w:rFonts w:ascii="Arial" w:hAnsi="Arial" w:cs="Arial"/>
          <w:lang w:val="sr-Latn-RS"/>
        </w:rPr>
        <w:t>a</w:t>
      </w:r>
      <w:r w:rsidRPr="00080DE0">
        <w:rPr>
          <w:rFonts w:ascii="Arial" w:hAnsi="Arial" w:cs="Arial"/>
          <w:lang w:val="sr-Cyrl-RS"/>
        </w:rPr>
        <w:t xml:space="preserve"> </w:t>
      </w:r>
      <w:r w:rsidRPr="00080DE0">
        <w:rPr>
          <w:rFonts w:ascii="Arial" w:hAnsi="Arial" w:cs="Arial"/>
          <w:lang w:val="sr-Latn-RS"/>
        </w:rPr>
        <w:t>(jedna suva sadnica)</w:t>
      </w:r>
      <w:r w:rsidRPr="00080DE0">
        <w:rPr>
          <w:rFonts w:ascii="Arial" w:hAnsi="Arial" w:cs="Arial"/>
          <w:lang w:val="sr-Cyrl-RS"/>
        </w:rPr>
        <w:t xml:space="preserve">, </w:t>
      </w:r>
      <w:r w:rsidRPr="00080DE0">
        <w:rPr>
          <w:rFonts w:ascii="Arial" w:hAnsi="Arial" w:cs="Arial"/>
          <w:lang w:val="sr-Latn-RS"/>
        </w:rPr>
        <w:t>dok je</w:t>
      </w:r>
      <w:r w:rsidRPr="00080DE0">
        <w:rPr>
          <w:rFonts w:ascii="Arial" w:hAnsi="Arial" w:cs="Arial"/>
          <w:lang w:val="sr-Cyrl-RS"/>
        </w:rPr>
        <w:t xml:space="preserve"> još 1</w:t>
      </w:r>
      <w:r w:rsidRPr="00080DE0">
        <w:rPr>
          <w:rFonts w:ascii="Arial" w:hAnsi="Arial" w:cs="Arial"/>
          <w:lang w:val="sr-Latn-RS"/>
        </w:rPr>
        <w:t>4</w:t>
      </w:r>
      <w:r w:rsidRPr="00080DE0">
        <w:rPr>
          <w:rFonts w:ascii="Arial" w:hAnsi="Arial" w:cs="Arial"/>
          <w:lang w:val="sr-Cyrl-RS"/>
        </w:rPr>
        <w:t xml:space="preserve"> </w:t>
      </w:r>
      <w:r w:rsidRPr="00080DE0">
        <w:rPr>
          <w:rFonts w:ascii="Arial" w:hAnsi="Arial" w:cs="Arial"/>
          <w:lang w:val="sr-Latn-RS"/>
        </w:rPr>
        <w:t>stabala predviđeno za uklanjanje</w:t>
      </w:r>
      <w:r w:rsidRPr="00080DE0">
        <w:rPr>
          <w:rFonts w:ascii="Arial" w:hAnsi="Arial" w:cs="Arial"/>
          <w:lang w:val="sr-Cyrl-RS"/>
        </w:rPr>
        <w:t xml:space="preserve"> </w:t>
      </w:r>
      <w:r w:rsidRPr="00080DE0">
        <w:rPr>
          <w:rFonts w:ascii="Arial" w:hAnsi="Arial" w:cs="Arial"/>
          <w:lang w:val="sr-Latn-RS"/>
        </w:rPr>
        <w:t xml:space="preserve">radi izrade saobraćajnog rešenja </w:t>
      </w:r>
      <w:r w:rsidR="00956253">
        <w:rPr>
          <w:rFonts w:ascii="Arial" w:hAnsi="Arial" w:cs="Arial"/>
          <w:lang w:val="sr-Latn-RS"/>
        </w:rPr>
        <w:t>definisanog tehničkom dokumentacijom</w:t>
      </w:r>
      <w:r w:rsidR="00956253" w:rsidRPr="00956253">
        <w:rPr>
          <w:rFonts w:ascii="Arial" w:hAnsi="Arial" w:cs="Arial"/>
          <w:lang w:val="sr-Latn-RS"/>
        </w:rPr>
        <w:t xml:space="preserve"> za izgradnju saobraćajnice sa pešačkom stazom u ulici Vase Pelagića, na k.p. 616/1, 616/2, 2374 i 2370 k.o. Odžaci izrađenom od strane ADOMNE d.o.o. projektovanje i inženjering Novi Sad,  broj: P-799/2024-PZI-0, datum: maj 2024. godine</w:t>
      </w:r>
      <w:r w:rsidRPr="00956253">
        <w:rPr>
          <w:rFonts w:ascii="Arial" w:hAnsi="Arial" w:cs="Arial"/>
          <w:lang w:val="sr-Latn-RS"/>
        </w:rPr>
        <w:t>.</w:t>
      </w:r>
    </w:p>
    <w:p w:rsidR="00080DE0" w:rsidRPr="00080DE0" w:rsidRDefault="00FA7627" w:rsidP="00080DE0">
      <w:pPr>
        <w:tabs>
          <w:tab w:val="left" w:pos="-17"/>
        </w:tabs>
        <w:spacing w:after="0" w:line="240" w:lineRule="auto"/>
        <w:jc w:val="both"/>
        <w:rPr>
          <w:rFonts w:ascii="Arial" w:hAnsi="Arial" w:cs="Arial"/>
          <w:lang w:val="sr-Latn-RS"/>
        </w:rPr>
      </w:pPr>
      <w:r w:rsidRPr="00080DE0">
        <w:rPr>
          <w:rFonts w:ascii="Arial" w:hAnsi="Arial" w:cs="Arial"/>
          <w:lang w:val="sr-Latn-RS"/>
        </w:rPr>
        <w:t>Prosečna ocena vitalnosti postojećih stabala je 3,26</w:t>
      </w:r>
      <w:r>
        <w:rPr>
          <w:rFonts w:ascii="Arial" w:hAnsi="Arial" w:cs="Arial"/>
          <w:lang w:val="sr-Latn-RS"/>
        </w:rPr>
        <w:t>,</w:t>
      </w:r>
      <w:r w:rsidRPr="00080DE0">
        <w:rPr>
          <w:rFonts w:ascii="Arial" w:hAnsi="Arial" w:cs="Arial"/>
          <w:lang w:val="sr-Latn-RS"/>
        </w:rPr>
        <w:t xml:space="preserve"> dok je prosečna ocena dekorativnosti 3,47</w:t>
      </w:r>
      <w:r>
        <w:rPr>
          <w:rFonts w:ascii="Arial" w:hAnsi="Arial" w:cs="Arial"/>
          <w:lang w:val="sr-Latn-RS"/>
        </w:rPr>
        <w:t xml:space="preserve"> u rasponu vrednosti 1-5</w:t>
      </w:r>
      <w:r w:rsidRPr="00080DE0">
        <w:rPr>
          <w:rFonts w:ascii="Arial" w:hAnsi="Arial" w:cs="Arial"/>
          <w:lang w:val="sr-Latn-RS"/>
        </w:rPr>
        <w:t xml:space="preserve">. </w:t>
      </w:r>
      <w:r w:rsidR="00080DE0" w:rsidRPr="00080DE0">
        <w:rPr>
          <w:rFonts w:ascii="Arial" w:hAnsi="Arial" w:cs="Arial"/>
          <w:lang w:val="sr-Latn-RS"/>
        </w:rPr>
        <w:t xml:space="preserve">Najzastupljenija vrsta na predmetnoj lokaciji je </w:t>
      </w:r>
      <w:r w:rsidR="00080DE0" w:rsidRPr="00080DE0">
        <w:rPr>
          <w:rFonts w:ascii="Arial" w:hAnsi="Arial" w:cs="Arial"/>
          <w:i/>
          <w:lang w:val="sr-Latn-RS"/>
        </w:rPr>
        <w:t xml:space="preserve">Tilia sp. </w:t>
      </w:r>
      <w:r w:rsidR="00080DE0" w:rsidRPr="00080DE0">
        <w:rPr>
          <w:rFonts w:ascii="Arial" w:hAnsi="Arial" w:cs="Arial"/>
          <w:lang w:val="sr-Latn-RS"/>
        </w:rPr>
        <w:t xml:space="preserve">sa 11 stabala i u procentualnoj zastupljenosti od </w:t>
      </w:r>
      <w:r>
        <w:rPr>
          <w:rFonts w:ascii="Arial" w:hAnsi="Arial" w:cs="Arial"/>
          <w:lang w:val="sr-Latn-RS"/>
        </w:rPr>
        <w:t>32,35</w:t>
      </w:r>
      <w:r w:rsidR="00080DE0" w:rsidRPr="00080DE0">
        <w:rPr>
          <w:rFonts w:ascii="Arial" w:hAnsi="Arial" w:cs="Arial"/>
          <w:lang w:val="sr-Latn-RS"/>
        </w:rPr>
        <w:t xml:space="preserve">%, od ukupnog </w:t>
      </w:r>
      <w:r>
        <w:rPr>
          <w:rFonts w:ascii="Arial" w:hAnsi="Arial" w:cs="Arial"/>
          <w:lang w:val="sr-Latn-RS"/>
        </w:rPr>
        <w:t xml:space="preserve">broja </w:t>
      </w:r>
      <w:r w:rsidR="00080DE0" w:rsidRPr="00080DE0">
        <w:rPr>
          <w:rFonts w:ascii="Arial" w:hAnsi="Arial" w:cs="Arial"/>
          <w:lang w:val="sr-Latn-RS"/>
        </w:rPr>
        <w:t xml:space="preserve">evidentiranog </w:t>
      </w:r>
      <w:r>
        <w:rPr>
          <w:rFonts w:ascii="Arial" w:hAnsi="Arial" w:cs="Arial"/>
          <w:lang w:val="sr-Latn-RS"/>
        </w:rPr>
        <w:t>drveća</w:t>
      </w:r>
      <w:r w:rsidR="00080DE0" w:rsidRPr="00080DE0">
        <w:rPr>
          <w:rFonts w:ascii="Arial" w:hAnsi="Arial" w:cs="Arial"/>
          <w:lang w:val="sr-Latn-RS"/>
        </w:rPr>
        <w:t xml:space="preserve">. Druga vrsta po zastupljenosti je </w:t>
      </w:r>
      <w:r w:rsidR="00080DE0" w:rsidRPr="00080DE0">
        <w:rPr>
          <w:rFonts w:ascii="Arial" w:hAnsi="Arial" w:cs="Arial"/>
          <w:i/>
          <w:lang w:val="sr-Cyrl-RS"/>
        </w:rPr>
        <w:t>Robinia pseudoacacia</w:t>
      </w:r>
      <w:r w:rsidR="00080DE0" w:rsidRPr="00080DE0">
        <w:rPr>
          <w:rFonts w:ascii="Arial" w:hAnsi="Arial" w:cs="Arial"/>
          <w:i/>
        </w:rPr>
        <w:t xml:space="preserve"> </w:t>
      </w:r>
      <w:r w:rsidR="00080DE0" w:rsidRPr="00080DE0">
        <w:rPr>
          <w:rFonts w:ascii="Arial" w:hAnsi="Arial" w:cs="Arial"/>
        </w:rPr>
        <w:t xml:space="preserve">sa 7 stabala </w:t>
      </w:r>
      <w:r w:rsidR="00080DE0" w:rsidRPr="00080DE0">
        <w:rPr>
          <w:rFonts w:ascii="Arial" w:hAnsi="Arial" w:cs="Arial"/>
          <w:lang w:val="sr-Latn-RS"/>
        </w:rPr>
        <w:t xml:space="preserve">i udelom od </w:t>
      </w:r>
      <w:r>
        <w:rPr>
          <w:rFonts w:ascii="Arial" w:hAnsi="Arial" w:cs="Arial"/>
          <w:lang w:val="sr-Latn-RS"/>
        </w:rPr>
        <w:t>20,59</w:t>
      </w:r>
      <w:r w:rsidR="00080DE0" w:rsidRPr="00080DE0">
        <w:rPr>
          <w:rFonts w:ascii="Arial" w:hAnsi="Arial" w:cs="Arial"/>
          <w:lang w:val="sr-Latn-RS"/>
        </w:rPr>
        <w:t xml:space="preserve">%. Na trećem mestu se nalazi vrsta </w:t>
      </w:r>
      <w:r w:rsidR="00080DE0" w:rsidRPr="00080DE0">
        <w:rPr>
          <w:rFonts w:ascii="Arial" w:hAnsi="Arial" w:cs="Arial"/>
          <w:i/>
          <w:lang w:val="sr-Latn-RS"/>
        </w:rPr>
        <w:t>Pinus nigra</w:t>
      </w:r>
      <w:r w:rsidR="00080DE0" w:rsidRPr="00080DE0">
        <w:rPr>
          <w:rFonts w:ascii="Arial" w:hAnsi="Arial" w:cs="Arial"/>
          <w:lang w:val="sr-Latn-RS"/>
        </w:rPr>
        <w:t xml:space="preserve"> sa 5 stabala i  udelom </w:t>
      </w:r>
      <w:r>
        <w:rPr>
          <w:rFonts w:ascii="Arial" w:hAnsi="Arial" w:cs="Arial"/>
          <w:lang w:val="sr-Latn-RS"/>
        </w:rPr>
        <w:t>14,71</w:t>
      </w:r>
      <w:r w:rsidR="00080DE0" w:rsidRPr="00080DE0">
        <w:rPr>
          <w:rFonts w:ascii="Arial" w:hAnsi="Arial" w:cs="Arial"/>
          <w:lang w:val="sr-Latn-RS"/>
        </w:rPr>
        <w:t xml:space="preserve">%, od ukupnog </w:t>
      </w:r>
      <w:r w:rsidR="001B41CD">
        <w:rPr>
          <w:rFonts w:ascii="Arial" w:hAnsi="Arial" w:cs="Arial"/>
          <w:lang w:val="sr-Latn-RS"/>
        </w:rPr>
        <w:t xml:space="preserve">broja </w:t>
      </w:r>
      <w:r w:rsidR="00080DE0" w:rsidRPr="00080DE0">
        <w:rPr>
          <w:rFonts w:ascii="Arial" w:hAnsi="Arial" w:cs="Arial"/>
          <w:lang w:val="sr-Latn-RS"/>
        </w:rPr>
        <w:t xml:space="preserve">evidentiranog </w:t>
      </w:r>
      <w:r w:rsidR="001B41CD">
        <w:rPr>
          <w:rFonts w:ascii="Arial" w:hAnsi="Arial" w:cs="Arial"/>
          <w:lang w:val="sr-Latn-RS"/>
        </w:rPr>
        <w:t>drveća</w:t>
      </w:r>
      <w:r w:rsidR="00080DE0" w:rsidRPr="00080DE0">
        <w:rPr>
          <w:rFonts w:ascii="Arial" w:hAnsi="Arial" w:cs="Arial"/>
          <w:lang w:val="sr-Latn-RS"/>
        </w:rPr>
        <w:t xml:space="preserve"> (</w:t>
      </w:r>
      <w:r w:rsidR="001B41CD">
        <w:rPr>
          <w:rFonts w:ascii="Arial" w:hAnsi="Arial" w:cs="Arial"/>
          <w:lang w:val="sr-Latn-RS"/>
        </w:rPr>
        <w:t>34</w:t>
      </w:r>
      <w:r w:rsidR="00080DE0" w:rsidRPr="00080DE0">
        <w:rPr>
          <w:rFonts w:ascii="Arial" w:hAnsi="Arial" w:cs="Arial"/>
          <w:lang w:val="sr-Latn-RS"/>
        </w:rPr>
        <w:t>).</w:t>
      </w:r>
    </w:p>
    <w:p w:rsidR="00080DE0" w:rsidRPr="00080DE0" w:rsidRDefault="00080DE0" w:rsidP="00080DE0">
      <w:pPr>
        <w:autoSpaceDE w:val="0"/>
        <w:autoSpaceDN w:val="0"/>
        <w:adjustRightInd w:val="0"/>
        <w:spacing w:after="0" w:line="240" w:lineRule="auto"/>
        <w:jc w:val="both"/>
        <w:rPr>
          <w:rFonts w:ascii="Arial" w:eastAsia="Calibri" w:hAnsi="Arial" w:cs="Arial"/>
          <w:lang w:val="sr-Latn-RS"/>
        </w:rPr>
      </w:pPr>
    </w:p>
    <w:p w:rsidR="00080DE0" w:rsidRPr="00D97531" w:rsidRDefault="00080DE0" w:rsidP="00080DE0">
      <w:pPr>
        <w:autoSpaceDE w:val="0"/>
        <w:autoSpaceDN w:val="0"/>
        <w:adjustRightInd w:val="0"/>
        <w:spacing w:after="0" w:line="240" w:lineRule="auto"/>
        <w:jc w:val="center"/>
        <w:rPr>
          <w:rFonts w:ascii="Arial" w:eastAsia="Calibri" w:hAnsi="Arial" w:cs="Arial"/>
          <w:sz w:val="24"/>
          <w:szCs w:val="24"/>
          <w:lang w:val="sr-Latn-RS"/>
        </w:rPr>
      </w:pPr>
      <w:r w:rsidRPr="00D97531">
        <w:rPr>
          <w:rFonts w:ascii="Arial" w:eastAsia="Calibri" w:hAnsi="Arial" w:cs="Arial"/>
          <w:noProof/>
          <w:sz w:val="24"/>
          <w:szCs w:val="24"/>
        </w:rPr>
        <w:lastRenderedPageBreak/>
        <w:drawing>
          <wp:inline distT="0" distB="0" distL="0" distR="0" wp14:anchorId="44EFE276" wp14:editId="41CFA22F">
            <wp:extent cx="5712049" cy="188595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211" cy="1892607"/>
                    </a:xfrm>
                    <a:prstGeom prst="rect">
                      <a:avLst/>
                    </a:prstGeom>
                    <a:noFill/>
                  </pic:spPr>
                </pic:pic>
              </a:graphicData>
            </a:graphic>
          </wp:inline>
        </w:drawing>
      </w:r>
    </w:p>
    <w:p w:rsidR="00080DE0" w:rsidRPr="00D97531" w:rsidRDefault="00080DE0" w:rsidP="00080DE0">
      <w:pPr>
        <w:spacing w:after="0" w:line="240" w:lineRule="auto"/>
        <w:jc w:val="center"/>
        <w:rPr>
          <w:rFonts w:ascii="Arial" w:eastAsia="Calibri" w:hAnsi="Arial" w:cs="Arial"/>
          <w:i/>
          <w:color w:val="7F7F7F"/>
          <w:sz w:val="18"/>
          <w:lang w:val="sr-Latn-RS"/>
        </w:rPr>
      </w:pPr>
      <w:r w:rsidRPr="00D97531">
        <w:rPr>
          <w:rFonts w:ascii="Arial" w:eastAsia="Calibri" w:hAnsi="Arial" w:cs="Arial"/>
          <w:i/>
          <w:color w:val="7F7F7F"/>
          <w:sz w:val="18"/>
          <w:lang w:val="sr-Cyrl-RS"/>
        </w:rPr>
        <w:t xml:space="preserve">Grafikon 1. Zastupljenost biljnih vrsta u okviru izvršene valorizacije na predmetnom prostoru </w:t>
      </w:r>
    </w:p>
    <w:p w:rsidR="00080DE0" w:rsidRPr="00D97531" w:rsidRDefault="00080DE0" w:rsidP="00080DE0">
      <w:pPr>
        <w:spacing w:after="0" w:line="240" w:lineRule="auto"/>
        <w:rPr>
          <w:rFonts w:ascii="Times New Roman" w:eastAsia="Times New Roman" w:hAnsi="Times New Roman" w:cs="Times New Roman"/>
          <w:noProof/>
          <w:sz w:val="24"/>
          <w:szCs w:val="24"/>
          <w:lang w:val="sr-Latn-RS"/>
        </w:rPr>
      </w:pPr>
    </w:p>
    <w:p w:rsidR="00080DE0" w:rsidRPr="00080DE0" w:rsidRDefault="00080DE0" w:rsidP="00080DE0">
      <w:pPr>
        <w:spacing w:after="0" w:line="240" w:lineRule="auto"/>
        <w:jc w:val="both"/>
        <w:rPr>
          <w:rFonts w:ascii="Arial" w:eastAsia="Times New Roman" w:hAnsi="Arial" w:cs="Arial"/>
          <w:noProof/>
        </w:rPr>
      </w:pPr>
      <w:r w:rsidRPr="00080DE0">
        <w:rPr>
          <w:rFonts w:ascii="Arial" w:hAnsi="Arial" w:cs="Arial"/>
          <w:lang w:val="sr-Cyrl-RS"/>
        </w:rPr>
        <w:t>Listopadne vrste sa 2</w:t>
      </w:r>
      <w:r w:rsidR="00FA7627">
        <w:rPr>
          <w:rFonts w:ascii="Arial" w:hAnsi="Arial" w:cs="Arial"/>
          <w:lang w:val="sr-Latn-RS"/>
        </w:rPr>
        <w:t>7</w:t>
      </w:r>
      <w:r w:rsidRPr="00080DE0">
        <w:rPr>
          <w:rFonts w:ascii="Arial" w:hAnsi="Arial" w:cs="Arial"/>
          <w:lang w:val="sr-Cyrl-RS"/>
        </w:rPr>
        <w:t xml:space="preserve"> stabala čine </w:t>
      </w:r>
      <w:r w:rsidR="00FA7627" w:rsidRPr="00FA7627">
        <w:rPr>
          <w:rFonts w:ascii="Arial" w:hAnsi="Arial" w:cs="Arial"/>
          <w:lang w:val="sr-Latn-RS"/>
        </w:rPr>
        <w:t>79,41</w:t>
      </w:r>
      <w:r w:rsidRPr="00080DE0">
        <w:rPr>
          <w:rFonts w:ascii="Arial" w:hAnsi="Arial" w:cs="Arial"/>
          <w:lang w:val="sr-Cyrl-RS"/>
        </w:rPr>
        <w:t>% od ukupnog broja valorizovanih stabala.</w:t>
      </w:r>
      <w:r w:rsidRPr="00080DE0">
        <w:rPr>
          <w:rFonts w:ascii="Arial" w:hAnsi="Arial" w:cs="Arial"/>
        </w:rPr>
        <w:t xml:space="preserve"> </w:t>
      </w:r>
      <w:r w:rsidRPr="00080DE0">
        <w:rPr>
          <w:rFonts w:ascii="Arial" w:hAnsi="Arial" w:cs="Arial"/>
          <w:lang w:val="sr-Cyrl-RS"/>
        </w:rPr>
        <w:t xml:space="preserve">Najzastupljenija vrsta među lišćarima je </w:t>
      </w:r>
      <w:r w:rsidRPr="00080DE0">
        <w:rPr>
          <w:rFonts w:ascii="Arial" w:hAnsi="Arial" w:cs="Arial"/>
          <w:i/>
          <w:lang w:val="sr-Latn-RS"/>
        </w:rPr>
        <w:t>Tilia sp</w:t>
      </w:r>
      <w:r w:rsidR="005A0E0B">
        <w:rPr>
          <w:rFonts w:ascii="Arial" w:hAnsi="Arial" w:cs="Arial"/>
          <w:i/>
          <w:lang w:val="sr-Latn-RS"/>
        </w:rPr>
        <w:t xml:space="preserve">, </w:t>
      </w:r>
      <w:r w:rsidR="005A0E0B">
        <w:rPr>
          <w:rFonts w:ascii="Arial" w:hAnsi="Arial" w:cs="Arial"/>
          <w:lang w:val="sr-Latn-RS"/>
        </w:rPr>
        <w:t>p</w:t>
      </w:r>
      <w:r w:rsidRPr="00080DE0">
        <w:rPr>
          <w:rFonts w:ascii="Arial" w:hAnsi="Arial" w:cs="Arial"/>
          <w:lang w:val="sr-Latn-RS"/>
        </w:rPr>
        <w:t>ostojeća stabla lipe se nalaze u dobrom zdravstvenom stanju. Na pojedinim stablima je uočena pojava podrasta, što je karakteristično za ovu vrstu.</w:t>
      </w:r>
      <w:r w:rsidRPr="00080DE0">
        <w:rPr>
          <w:rFonts w:ascii="Arial" w:hAnsi="Arial" w:cs="Arial"/>
          <w:i/>
          <w:lang w:val="sr-Cyrl-RS"/>
        </w:rPr>
        <w:t xml:space="preserve"> </w:t>
      </w:r>
      <w:r w:rsidRPr="00080DE0">
        <w:rPr>
          <w:rFonts w:ascii="Arial" w:eastAsia="Calibri" w:hAnsi="Arial" w:cs="Arial"/>
          <w:noProof/>
          <w:lang w:val="sr-Cyrl-RS"/>
        </w:rPr>
        <w:t>Pozitivni aspekti roda</w:t>
      </w:r>
      <w:r w:rsidRPr="00080DE0">
        <w:rPr>
          <w:rFonts w:ascii="Times New Roman" w:eastAsia="Times New Roman" w:hAnsi="Times New Roman" w:cs="Times New Roman"/>
          <w:noProof/>
          <w:lang w:val="sr-Latn-RS"/>
        </w:rPr>
        <w:t xml:space="preserve"> </w:t>
      </w:r>
      <w:r w:rsidRPr="00080DE0">
        <w:rPr>
          <w:rFonts w:ascii="Arial" w:eastAsia="Calibri" w:hAnsi="Arial" w:cs="Arial"/>
          <w:i/>
          <w:noProof/>
          <w:lang w:val="sr-Latn-RS"/>
        </w:rPr>
        <w:t>Tilia</w:t>
      </w:r>
      <w:r w:rsidRPr="00080DE0">
        <w:rPr>
          <w:rFonts w:ascii="Arial" w:eastAsia="Calibri" w:hAnsi="Arial" w:cs="Arial"/>
          <w:noProof/>
          <w:lang w:val="sr-Cyrl-RS"/>
        </w:rPr>
        <w:t xml:space="preserve"> ogledaju se u dekorativnosti stabla i mirisnim cvetovima, naročito ako se ozelenjavanje vrši primenom mešovitog sastava, kada se postiže efekat produženog vremena cvetanja od kraja maja do početka jula.</w:t>
      </w:r>
      <w:r w:rsidRPr="00080DE0">
        <w:rPr>
          <w:rFonts w:ascii="Arial" w:eastAsia="Times New Roman" w:hAnsi="Arial" w:cs="Arial"/>
          <w:noProof/>
          <w:lang w:val="sr-Latn-RS"/>
        </w:rPr>
        <w:t xml:space="preserve"> </w:t>
      </w:r>
      <w:r w:rsidRPr="00080DE0">
        <w:rPr>
          <w:rFonts w:ascii="Arial" w:eastAsia="Times New Roman" w:hAnsi="Arial" w:cs="Arial"/>
          <w:noProof/>
        </w:rPr>
        <w:t xml:space="preserve">Na osnovu analize predmetne lokacije primećeno je da </w:t>
      </w:r>
      <w:r w:rsidR="005A0E0B">
        <w:rPr>
          <w:rFonts w:ascii="Arial" w:eastAsia="Times New Roman" w:hAnsi="Arial" w:cs="Arial"/>
          <w:noProof/>
          <w:lang w:val="sr-Latn-RS"/>
        </w:rPr>
        <w:t>skoro</w:t>
      </w:r>
      <w:r w:rsidRPr="00080DE0">
        <w:rPr>
          <w:rFonts w:ascii="Arial" w:eastAsia="Times New Roman" w:hAnsi="Arial" w:cs="Arial"/>
          <w:noProof/>
          <w:lang w:val="sr-Latn-RS"/>
        </w:rPr>
        <w:t xml:space="preserve"> polovina </w:t>
      </w:r>
      <w:r w:rsidR="005A0E0B">
        <w:rPr>
          <w:rFonts w:ascii="Arial" w:eastAsia="Times New Roman" w:hAnsi="Arial" w:cs="Arial"/>
          <w:noProof/>
          <w:lang w:val="sr-Latn-RS"/>
        </w:rPr>
        <w:t>evidentiranih</w:t>
      </w:r>
      <w:r w:rsidRPr="00080DE0">
        <w:rPr>
          <w:rFonts w:ascii="Arial" w:eastAsia="Times New Roman" w:hAnsi="Arial" w:cs="Arial"/>
          <w:noProof/>
          <w:lang w:val="sr-Latn-RS"/>
        </w:rPr>
        <w:t xml:space="preserve"> vrsta</w:t>
      </w:r>
      <w:r w:rsidRPr="00080DE0">
        <w:rPr>
          <w:rFonts w:ascii="Arial" w:eastAsia="Times New Roman" w:hAnsi="Arial" w:cs="Arial"/>
          <w:noProof/>
        </w:rPr>
        <w:t xml:space="preserve"> lišćara pripada familiji </w:t>
      </w:r>
      <w:r w:rsidRPr="00080DE0">
        <w:rPr>
          <w:rFonts w:ascii="Arial" w:eastAsia="Times New Roman" w:hAnsi="Arial" w:cs="Arial"/>
          <w:i/>
          <w:noProof/>
        </w:rPr>
        <w:t xml:space="preserve">Fabaceae - Albizia julibrissin, Gleditsia triacanthos, Robinia pseudoacacia i Sophora japonica – </w:t>
      </w:r>
      <w:r w:rsidRPr="00080DE0">
        <w:rPr>
          <w:rFonts w:ascii="Arial" w:eastAsia="Times New Roman" w:hAnsi="Arial" w:cs="Arial"/>
          <w:noProof/>
        </w:rPr>
        <w:t>11 stabala, što sa 32.35% čini značajan udeo u ukupnom dendrofondu na predmetnoj lokaciji</w:t>
      </w:r>
      <w:r w:rsidRPr="00080DE0">
        <w:rPr>
          <w:rFonts w:ascii="Arial" w:eastAsia="Times New Roman" w:hAnsi="Arial" w:cs="Arial"/>
          <w:i/>
          <w:noProof/>
        </w:rPr>
        <w:t xml:space="preserve">. </w:t>
      </w:r>
      <w:r w:rsidRPr="00080DE0">
        <w:rPr>
          <w:rFonts w:ascii="Arial" w:eastAsia="Times New Roman" w:hAnsi="Arial" w:cs="Arial"/>
          <w:noProof/>
        </w:rPr>
        <w:t>Vrste iz ove familij</w:t>
      </w:r>
      <w:r w:rsidR="005A0E0B">
        <w:rPr>
          <w:rFonts w:ascii="Arial" w:eastAsia="Times New Roman" w:hAnsi="Arial" w:cs="Arial"/>
          <w:noProof/>
        </w:rPr>
        <w:t>e su brzorastuće i često dekorativnog karaktera</w:t>
      </w:r>
      <w:r w:rsidRPr="00080DE0">
        <w:rPr>
          <w:rFonts w:ascii="Arial" w:eastAsia="Times New Roman" w:hAnsi="Arial" w:cs="Arial"/>
          <w:noProof/>
        </w:rPr>
        <w:t xml:space="preserve">. Cvetovi ovih vrsta su mirisni i one su medonosne, međutim u odnosu na lipe, ove vrste su </w:t>
      </w:r>
      <w:r w:rsidR="005A0E0B">
        <w:rPr>
          <w:rFonts w:ascii="Arial" w:eastAsia="Times New Roman" w:hAnsi="Arial" w:cs="Arial"/>
          <w:noProof/>
        </w:rPr>
        <w:t>nešto</w:t>
      </w:r>
      <w:r w:rsidRPr="00080DE0">
        <w:rPr>
          <w:rFonts w:ascii="Arial" w:eastAsia="Times New Roman" w:hAnsi="Arial" w:cs="Arial"/>
          <w:noProof/>
        </w:rPr>
        <w:t xml:space="preserve"> </w:t>
      </w:r>
      <w:r w:rsidR="005A0E0B">
        <w:rPr>
          <w:rFonts w:ascii="Arial" w:eastAsia="Times New Roman" w:hAnsi="Arial" w:cs="Arial"/>
          <w:noProof/>
        </w:rPr>
        <w:t>kraćeg</w:t>
      </w:r>
      <w:r w:rsidRPr="00080DE0">
        <w:rPr>
          <w:rFonts w:ascii="Arial" w:eastAsia="Times New Roman" w:hAnsi="Arial" w:cs="Arial"/>
          <w:noProof/>
        </w:rPr>
        <w:t xml:space="preserve"> životnog veka. Na drugom mestu među lišćarima nalazi se </w:t>
      </w:r>
      <w:r w:rsidRPr="00080DE0">
        <w:rPr>
          <w:rFonts w:ascii="Arial" w:eastAsia="Times New Roman" w:hAnsi="Arial" w:cs="Arial"/>
          <w:i/>
          <w:noProof/>
        </w:rPr>
        <w:t>Robinia pseudoacacia</w:t>
      </w:r>
      <w:r w:rsidR="005A0E0B">
        <w:rPr>
          <w:rFonts w:ascii="Arial" w:eastAsia="Times New Roman" w:hAnsi="Arial" w:cs="Arial"/>
          <w:i/>
          <w:noProof/>
        </w:rPr>
        <w:t xml:space="preserve"> </w:t>
      </w:r>
      <w:r w:rsidR="005A0E0B">
        <w:rPr>
          <w:rFonts w:ascii="Arial" w:eastAsia="Times New Roman" w:hAnsi="Arial" w:cs="Arial"/>
          <w:noProof/>
        </w:rPr>
        <w:t xml:space="preserve">(bagrem) koji je </w:t>
      </w:r>
      <w:r w:rsidRPr="00080DE0">
        <w:rPr>
          <w:rFonts w:ascii="Arial" w:eastAsia="Times New Roman" w:hAnsi="Arial" w:cs="Arial"/>
          <w:noProof/>
        </w:rPr>
        <w:t xml:space="preserve"> veoma invazivnog karaktera. Bagrem je tolerantan na niske i visoke temperature i </w:t>
      </w:r>
      <w:r w:rsidR="005A0E0B">
        <w:rPr>
          <w:rFonts w:ascii="Arial" w:eastAsia="Times New Roman" w:hAnsi="Arial" w:cs="Arial"/>
          <w:noProof/>
        </w:rPr>
        <w:t>otežane urbane uslove sredine</w:t>
      </w:r>
      <w:r w:rsidRPr="00080DE0">
        <w:rPr>
          <w:rFonts w:ascii="Arial" w:eastAsia="Times New Roman" w:hAnsi="Arial" w:cs="Arial"/>
          <w:noProof/>
        </w:rPr>
        <w:t>, ali je drvo krto i podložno lomljenju.</w:t>
      </w:r>
    </w:p>
    <w:p w:rsidR="00080DE0" w:rsidRPr="00D97531" w:rsidRDefault="00080DE0" w:rsidP="00080DE0">
      <w:pPr>
        <w:spacing w:after="0" w:line="240" w:lineRule="auto"/>
        <w:jc w:val="both"/>
        <w:rPr>
          <w:rFonts w:ascii="Times New Roman" w:eastAsia="Times New Roman" w:hAnsi="Times New Roman" w:cs="Times New Roman"/>
          <w:noProof/>
          <w:sz w:val="24"/>
          <w:szCs w:val="24"/>
          <w:lang w:val="sr-Latn-RS"/>
        </w:rPr>
      </w:pPr>
    </w:p>
    <w:p w:rsidR="00080DE0" w:rsidRPr="00D97531" w:rsidRDefault="00080DE0" w:rsidP="00080DE0">
      <w:pPr>
        <w:jc w:val="center"/>
        <w:rPr>
          <w:rFonts w:ascii="Arial" w:hAnsi="Arial" w:cs="Arial"/>
          <w:sz w:val="24"/>
          <w:szCs w:val="24"/>
        </w:rPr>
      </w:pPr>
      <w:r w:rsidRPr="00D97531">
        <w:rPr>
          <w:rFonts w:ascii="Arial" w:hAnsi="Arial" w:cs="Arial"/>
          <w:noProof/>
          <w:sz w:val="24"/>
          <w:szCs w:val="24"/>
        </w:rPr>
        <w:drawing>
          <wp:inline distT="0" distB="0" distL="0" distR="0" wp14:anchorId="558DAC54" wp14:editId="371908C1">
            <wp:extent cx="4813262" cy="266700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0965" cy="2682350"/>
                    </a:xfrm>
                    <a:prstGeom prst="rect">
                      <a:avLst/>
                    </a:prstGeom>
                    <a:noFill/>
                  </pic:spPr>
                </pic:pic>
              </a:graphicData>
            </a:graphic>
          </wp:inline>
        </w:drawing>
      </w:r>
    </w:p>
    <w:p w:rsidR="00080DE0" w:rsidRPr="00D97531" w:rsidRDefault="00080DE0" w:rsidP="00080DE0">
      <w:pPr>
        <w:jc w:val="center"/>
        <w:rPr>
          <w:rFonts w:ascii="Arial" w:eastAsia="Calibri" w:hAnsi="Arial" w:cs="Arial"/>
          <w:i/>
          <w:color w:val="7F7F7F"/>
          <w:sz w:val="18"/>
          <w:lang w:val="sr-Latn-RS"/>
        </w:rPr>
      </w:pPr>
      <w:r w:rsidRPr="00D97531">
        <w:rPr>
          <w:rFonts w:ascii="Arial" w:eastAsia="Calibri" w:hAnsi="Arial" w:cs="Arial"/>
          <w:i/>
          <w:color w:val="7F7F7F"/>
          <w:sz w:val="18"/>
          <w:szCs w:val="20"/>
          <w:lang w:val="sr-Cyrl-RS"/>
        </w:rPr>
        <w:t xml:space="preserve">Grafikon 2. Zastupljenost listopadnog drveća </w:t>
      </w:r>
      <w:r w:rsidRPr="00D97531">
        <w:rPr>
          <w:rFonts w:ascii="Arial" w:eastAsia="Calibri" w:hAnsi="Arial" w:cs="Arial"/>
          <w:i/>
          <w:color w:val="7F7F7F"/>
          <w:sz w:val="18"/>
          <w:lang w:val="sr-Cyrl-RS"/>
        </w:rPr>
        <w:t xml:space="preserve">u okviru izvršene valorizacije na predmetnom prostoru u </w:t>
      </w:r>
      <w:r w:rsidRPr="00D97531">
        <w:rPr>
          <w:rFonts w:ascii="Arial" w:eastAsia="Calibri" w:hAnsi="Arial" w:cs="Arial"/>
          <w:i/>
          <w:color w:val="7F7F7F"/>
          <w:sz w:val="18"/>
          <w:lang w:val="sr-Latn-RS"/>
        </w:rPr>
        <w:t>Odžacima</w:t>
      </w:r>
    </w:p>
    <w:p w:rsidR="00080DE0" w:rsidRPr="00080DE0" w:rsidRDefault="00080DE0" w:rsidP="00080DE0">
      <w:pPr>
        <w:tabs>
          <w:tab w:val="left" w:pos="-17"/>
        </w:tabs>
        <w:spacing w:after="0" w:line="240" w:lineRule="auto"/>
        <w:jc w:val="both"/>
        <w:rPr>
          <w:rFonts w:ascii="Arial" w:hAnsi="Arial" w:cs="Arial"/>
          <w:lang w:val="sr-Latn-RS"/>
        </w:rPr>
      </w:pPr>
      <w:r w:rsidRPr="00080DE0">
        <w:rPr>
          <w:rFonts w:ascii="Arial" w:hAnsi="Arial" w:cs="Arial"/>
          <w:lang w:val="sr-Latn-RS"/>
        </w:rPr>
        <w:t xml:space="preserve">Od </w:t>
      </w:r>
      <w:r w:rsidRPr="00080DE0">
        <w:rPr>
          <w:rFonts w:ascii="Arial" w:hAnsi="Arial" w:cs="Arial"/>
          <w:lang w:val="sr-Cyrl-RS"/>
        </w:rPr>
        <w:t>3</w:t>
      </w:r>
      <w:r w:rsidRPr="00080DE0">
        <w:rPr>
          <w:rFonts w:ascii="Arial" w:hAnsi="Arial" w:cs="Arial"/>
          <w:lang w:val="sr-Latn-RS"/>
        </w:rPr>
        <w:t>4</w:t>
      </w:r>
      <w:r w:rsidRPr="00080DE0">
        <w:rPr>
          <w:rFonts w:ascii="Arial" w:hAnsi="Arial" w:cs="Arial"/>
          <w:lang w:val="sr-Cyrl-RS"/>
        </w:rPr>
        <w:t xml:space="preserve"> evidentirana stabla </w:t>
      </w:r>
      <w:r w:rsidRPr="00080DE0">
        <w:rPr>
          <w:rFonts w:ascii="Arial" w:hAnsi="Arial" w:cs="Arial"/>
          <w:lang w:val="sr-Latn-RS"/>
        </w:rPr>
        <w:t>šest</w:t>
      </w:r>
      <w:r w:rsidRPr="00080DE0">
        <w:rPr>
          <w:rFonts w:ascii="Arial" w:hAnsi="Arial" w:cs="Arial"/>
          <w:lang w:val="sr-Cyrl-RS"/>
        </w:rPr>
        <w:t xml:space="preserve"> su četinari</w:t>
      </w:r>
      <w:r w:rsidRPr="00080DE0">
        <w:rPr>
          <w:rFonts w:ascii="Arial" w:hAnsi="Arial" w:cs="Arial"/>
          <w:lang w:val="sr-Latn-RS"/>
        </w:rPr>
        <w:t xml:space="preserve">. Na terenu je valorizovano 5 stabala vrste </w:t>
      </w:r>
      <w:r w:rsidRPr="00080DE0">
        <w:rPr>
          <w:rFonts w:ascii="Arial" w:hAnsi="Arial" w:cs="Arial"/>
          <w:i/>
        </w:rPr>
        <w:t>Pinus nigra</w:t>
      </w:r>
      <w:r w:rsidRPr="00080DE0">
        <w:rPr>
          <w:rFonts w:ascii="Arial" w:hAnsi="Arial" w:cs="Arial"/>
        </w:rPr>
        <w:t xml:space="preserve"> </w:t>
      </w:r>
      <w:r w:rsidRPr="00080DE0">
        <w:rPr>
          <w:rFonts w:ascii="Arial" w:hAnsi="Arial" w:cs="Arial"/>
          <w:lang w:val="sr-Cyrl-RS"/>
        </w:rPr>
        <w:t>i</w:t>
      </w:r>
      <w:r w:rsidRPr="00080DE0">
        <w:rPr>
          <w:rFonts w:ascii="Arial" w:hAnsi="Arial" w:cs="Arial"/>
          <w:lang w:val="sr-Latn-RS"/>
        </w:rPr>
        <w:t xml:space="preserve"> jedno stablo vrste</w:t>
      </w:r>
      <w:r w:rsidRPr="00080DE0">
        <w:rPr>
          <w:rFonts w:ascii="Arial" w:hAnsi="Arial" w:cs="Arial"/>
        </w:rPr>
        <w:t xml:space="preserve"> </w:t>
      </w:r>
      <w:r w:rsidRPr="00080DE0">
        <w:rPr>
          <w:rFonts w:ascii="Arial" w:hAnsi="Arial" w:cs="Arial"/>
          <w:i/>
        </w:rPr>
        <w:t>Taxus baccata</w:t>
      </w:r>
      <w:r w:rsidRPr="00080DE0">
        <w:rPr>
          <w:rFonts w:ascii="Arial" w:hAnsi="Arial" w:cs="Arial"/>
          <w:lang w:val="sr-Cyrl-RS"/>
        </w:rPr>
        <w:t xml:space="preserve"> što</w:t>
      </w:r>
      <w:r w:rsidRPr="00080DE0">
        <w:rPr>
          <w:rFonts w:ascii="Arial" w:hAnsi="Arial" w:cs="Arial"/>
          <w:lang w:val="sr-Latn-RS"/>
        </w:rPr>
        <w:t xml:space="preserve"> zajedno</w:t>
      </w:r>
      <w:r w:rsidRPr="00080DE0">
        <w:rPr>
          <w:rFonts w:ascii="Arial" w:hAnsi="Arial" w:cs="Arial"/>
          <w:lang w:val="sr-Cyrl-RS"/>
        </w:rPr>
        <w:t xml:space="preserve"> čini </w:t>
      </w:r>
      <w:r w:rsidRPr="00080DE0">
        <w:rPr>
          <w:rFonts w:ascii="Arial" w:hAnsi="Arial" w:cs="Arial"/>
          <w:lang w:val="sr-Latn-RS"/>
        </w:rPr>
        <w:t>17</w:t>
      </w:r>
      <w:r w:rsidRPr="00080DE0">
        <w:rPr>
          <w:rFonts w:ascii="Arial" w:hAnsi="Arial" w:cs="Arial"/>
          <w:lang w:val="sr-Cyrl-RS"/>
        </w:rPr>
        <w:t>,</w:t>
      </w:r>
      <w:r w:rsidRPr="00080DE0">
        <w:rPr>
          <w:rFonts w:ascii="Arial" w:hAnsi="Arial" w:cs="Arial"/>
          <w:lang w:val="sr-Latn-RS"/>
        </w:rPr>
        <w:t>6</w:t>
      </w:r>
      <w:r w:rsidRPr="00080DE0">
        <w:rPr>
          <w:rFonts w:ascii="Arial" w:hAnsi="Arial" w:cs="Arial"/>
          <w:lang w:val="sr-Cyrl-RS"/>
        </w:rPr>
        <w:t>5</w:t>
      </w:r>
      <w:r w:rsidRPr="00080DE0">
        <w:rPr>
          <w:rFonts w:ascii="Arial" w:hAnsi="Arial" w:cs="Arial"/>
          <w:lang w:val="sr-Latn-RS"/>
        </w:rPr>
        <w:t xml:space="preserve">% </w:t>
      </w:r>
      <w:r w:rsidRPr="00080DE0">
        <w:rPr>
          <w:rFonts w:ascii="Arial" w:hAnsi="Arial" w:cs="Arial"/>
          <w:lang w:val="sr-Cyrl-RS"/>
        </w:rPr>
        <w:t>od ukupnog broja evidentiranih stabala.</w:t>
      </w:r>
      <w:r w:rsidRPr="00080DE0">
        <w:rPr>
          <w:rFonts w:ascii="Arial" w:hAnsi="Arial" w:cs="Arial"/>
          <w:lang w:val="sr-Latn-RS"/>
        </w:rPr>
        <w:t xml:space="preserve"> </w:t>
      </w:r>
    </w:p>
    <w:p w:rsidR="00080DE0" w:rsidRPr="00080DE0" w:rsidRDefault="00080DE0" w:rsidP="00080DE0">
      <w:pPr>
        <w:spacing w:after="0" w:line="240" w:lineRule="auto"/>
        <w:jc w:val="both"/>
        <w:rPr>
          <w:rFonts w:ascii="Arial" w:hAnsi="Arial" w:cs="Arial"/>
          <w:lang w:val="sr-Latn-RS"/>
        </w:rPr>
      </w:pPr>
      <w:r w:rsidRPr="00080DE0">
        <w:rPr>
          <w:rFonts w:ascii="Arial" w:hAnsi="Arial" w:cs="Arial"/>
          <w:lang w:val="sr-Cyrl-RS"/>
        </w:rPr>
        <w:t>Vrsta</w:t>
      </w:r>
      <w:r w:rsidRPr="00080DE0">
        <w:rPr>
          <w:rFonts w:ascii="Times New Roman" w:eastAsia="Times New Roman" w:hAnsi="Times New Roman" w:cs="Times New Roman"/>
          <w:noProof/>
          <w:lang w:val="sr-Latn-RS"/>
        </w:rPr>
        <w:t xml:space="preserve"> </w:t>
      </w:r>
      <w:r w:rsidRPr="00080DE0">
        <w:rPr>
          <w:rFonts w:ascii="Arial" w:hAnsi="Arial" w:cs="Arial"/>
          <w:i/>
          <w:lang w:val="sr-Cyrl-RS"/>
        </w:rPr>
        <w:t>Pinus nigrа</w:t>
      </w:r>
      <w:r w:rsidRPr="00080DE0">
        <w:rPr>
          <w:rFonts w:ascii="Arial" w:hAnsi="Arial" w:cs="Arial"/>
          <w:lang w:val="sr-Cyrl-RS"/>
        </w:rPr>
        <w:t xml:space="preserve"> se izdvaja</w:t>
      </w:r>
      <w:r w:rsidRPr="00080DE0">
        <w:rPr>
          <w:rFonts w:ascii="Times New Roman" w:eastAsia="Times New Roman" w:hAnsi="Times New Roman" w:cs="Times New Roman"/>
          <w:noProof/>
          <w:lang w:val="sr-Latn-RS"/>
        </w:rPr>
        <w:t xml:space="preserve"> </w:t>
      </w:r>
      <w:r w:rsidRPr="00080DE0">
        <w:rPr>
          <w:rFonts w:ascii="Arial" w:eastAsia="Times New Roman" w:hAnsi="Arial" w:cs="Arial"/>
          <w:noProof/>
          <w:lang w:val="sr-Latn-RS"/>
        </w:rPr>
        <w:t xml:space="preserve">kao treća </w:t>
      </w:r>
      <w:r w:rsidRPr="00080DE0">
        <w:rPr>
          <w:rFonts w:ascii="Arial" w:hAnsi="Arial" w:cs="Arial"/>
          <w:lang w:val="sr-Cyrl-RS"/>
        </w:rPr>
        <w:t xml:space="preserve">po zastupljenosti </w:t>
      </w:r>
      <w:r w:rsidRPr="00080DE0">
        <w:rPr>
          <w:rFonts w:ascii="Arial" w:hAnsi="Arial" w:cs="Arial"/>
          <w:lang w:val="sr-Latn-RS"/>
        </w:rPr>
        <w:t xml:space="preserve">među svim stablima i prva </w:t>
      </w:r>
      <w:r w:rsidRPr="00080DE0">
        <w:rPr>
          <w:rFonts w:ascii="Arial" w:hAnsi="Arial" w:cs="Arial"/>
          <w:lang w:val="sr-Cyrl-RS"/>
        </w:rPr>
        <w:t>među četinarskim vrstama</w:t>
      </w:r>
      <w:r w:rsidRPr="00080DE0">
        <w:rPr>
          <w:rFonts w:ascii="Arial" w:hAnsi="Arial" w:cs="Arial"/>
          <w:lang w:val="sr-Latn-RS"/>
        </w:rPr>
        <w:t>.</w:t>
      </w:r>
      <w:r w:rsidRPr="00080DE0">
        <w:rPr>
          <w:rFonts w:ascii="Arial" w:hAnsi="Arial" w:cs="Arial"/>
          <w:lang w:val="sr-Cyrl-RS"/>
        </w:rPr>
        <w:t xml:space="preserve"> Crni bor je izrazito otporna vrsta koja dobro podnosi sve uslove sredine, raste i prilagođava se svim tipovima zemljišta i staništa, a </w:t>
      </w:r>
      <w:r w:rsidR="00920B20">
        <w:rPr>
          <w:rFonts w:ascii="Arial" w:hAnsi="Arial" w:cs="Arial"/>
          <w:lang w:val="sr-Latn-RS"/>
        </w:rPr>
        <w:t>karakteriše ga</w:t>
      </w:r>
      <w:r w:rsidRPr="00080DE0">
        <w:rPr>
          <w:rFonts w:ascii="Arial" w:hAnsi="Arial" w:cs="Arial"/>
          <w:lang w:val="sr-Cyrl-RS"/>
        </w:rPr>
        <w:t xml:space="preserve"> i dobro razvijen i dubok korenov sistem.</w:t>
      </w:r>
      <w:r w:rsidRPr="00080DE0">
        <w:rPr>
          <w:rFonts w:ascii="Arial" w:hAnsi="Arial" w:cs="Arial"/>
          <w:lang w:val="sr-Latn-RS"/>
        </w:rPr>
        <w:t xml:space="preserve"> Na predmetnoj lokaciji ova vrsta sađena je u grupama i nalazi se u </w:t>
      </w:r>
      <w:r w:rsidR="00920B20">
        <w:rPr>
          <w:rFonts w:ascii="Arial" w:hAnsi="Arial" w:cs="Arial"/>
          <w:lang w:val="sr-Latn-RS"/>
        </w:rPr>
        <w:t>prosečnom stanju</w:t>
      </w:r>
      <w:r w:rsidRPr="00080DE0">
        <w:rPr>
          <w:rFonts w:ascii="Arial" w:hAnsi="Arial" w:cs="Arial"/>
          <w:lang w:val="sr-Latn-RS"/>
        </w:rPr>
        <w:t xml:space="preserve"> u pogledu vitalnosti </w:t>
      </w:r>
      <w:r w:rsidR="00920B20">
        <w:rPr>
          <w:rFonts w:ascii="Arial" w:hAnsi="Arial" w:cs="Arial"/>
          <w:lang w:val="sr-Latn-RS"/>
        </w:rPr>
        <w:t>i</w:t>
      </w:r>
      <w:r w:rsidRPr="00080DE0">
        <w:rPr>
          <w:rFonts w:ascii="Arial" w:hAnsi="Arial" w:cs="Arial"/>
          <w:lang w:val="sr-Latn-RS"/>
        </w:rPr>
        <w:t xml:space="preserve"> dekorativnosti.</w:t>
      </w:r>
    </w:p>
    <w:p w:rsidR="00080DE0" w:rsidRPr="00D97531" w:rsidRDefault="00080DE0" w:rsidP="00080DE0">
      <w:pPr>
        <w:spacing w:after="0" w:line="240" w:lineRule="auto"/>
        <w:jc w:val="both"/>
        <w:rPr>
          <w:rFonts w:ascii="Times New Roman" w:eastAsia="Times New Roman" w:hAnsi="Times New Roman" w:cs="Times New Roman"/>
          <w:noProof/>
          <w:sz w:val="24"/>
          <w:szCs w:val="24"/>
          <w:lang w:val="sr-Latn-RS"/>
        </w:rPr>
      </w:pPr>
    </w:p>
    <w:p w:rsidR="00080DE0" w:rsidRPr="00D97531" w:rsidRDefault="00D42A52" w:rsidP="00080DE0">
      <w:pPr>
        <w:tabs>
          <w:tab w:val="left" w:pos="-17"/>
        </w:tabs>
        <w:spacing w:after="0" w:line="240" w:lineRule="auto"/>
        <w:jc w:val="center"/>
        <w:rPr>
          <w:rFonts w:ascii="Arial" w:hAnsi="Arial" w:cs="Arial"/>
          <w:sz w:val="24"/>
          <w:szCs w:val="24"/>
          <w:lang w:val="sr-Cyrl-RS"/>
        </w:rPr>
      </w:pPr>
      <w:r w:rsidRPr="00D42A52">
        <w:rPr>
          <w:noProof/>
        </w:rPr>
        <w:lastRenderedPageBreak/>
        <w:drawing>
          <wp:inline distT="0" distB="0" distL="0" distR="0">
            <wp:extent cx="5755310" cy="2094230"/>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5360" cy="2097887"/>
                    </a:xfrm>
                    <a:prstGeom prst="rect">
                      <a:avLst/>
                    </a:prstGeom>
                    <a:noFill/>
                    <a:ln>
                      <a:noFill/>
                    </a:ln>
                  </pic:spPr>
                </pic:pic>
              </a:graphicData>
            </a:graphic>
          </wp:inline>
        </w:drawing>
      </w:r>
    </w:p>
    <w:p w:rsidR="00080DE0" w:rsidRDefault="00080DE0" w:rsidP="00080DE0">
      <w:pPr>
        <w:jc w:val="center"/>
        <w:rPr>
          <w:rFonts w:ascii="Arial" w:hAnsi="Arial" w:cs="Arial"/>
          <w:i/>
          <w:iCs/>
          <w:color w:val="7E7E7E"/>
          <w:sz w:val="18"/>
          <w:szCs w:val="18"/>
          <w:lang w:val="sr-Cyrl-RS"/>
        </w:rPr>
      </w:pPr>
      <w:r w:rsidRPr="00D97531">
        <w:rPr>
          <w:rFonts w:ascii="Arial" w:hAnsi="Arial" w:cs="Arial"/>
          <w:i/>
          <w:iCs/>
          <w:color w:val="7E7E7E"/>
          <w:sz w:val="18"/>
          <w:szCs w:val="18"/>
          <w:lang w:val="sr-Cyrl-RS"/>
        </w:rPr>
        <w:t xml:space="preserve">Tabela 1. Rekapitulacija zastupnjenosti postojeće </w:t>
      </w:r>
      <w:r>
        <w:rPr>
          <w:rFonts w:ascii="Arial" w:hAnsi="Arial" w:cs="Arial"/>
          <w:i/>
          <w:iCs/>
          <w:color w:val="7E7E7E"/>
          <w:sz w:val="18"/>
          <w:szCs w:val="18"/>
          <w:lang w:val="sr-Latn-RS"/>
        </w:rPr>
        <w:t xml:space="preserve">visoke </w:t>
      </w:r>
      <w:r w:rsidRPr="00D97531">
        <w:rPr>
          <w:rFonts w:ascii="Arial" w:hAnsi="Arial" w:cs="Arial"/>
          <w:i/>
          <w:iCs/>
          <w:color w:val="7E7E7E"/>
          <w:sz w:val="18"/>
          <w:szCs w:val="18"/>
          <w:lang w:val="sr-Cyrl-RS"/>
        </w:rPr>
        <w:t>vegetacije</w:t>
      </w:r>
    </w:p>
    <w:p w:rsidR="00080DE0" w:rsidRPr="00080DE0" w:rsidRDefault="00080DE0" w:rsidP="00080DE0">
      <w:pPr>
        <w:jc w:val="both"/>
        <w:rPr>
          <w:rFonts w:ascii="Arial" w:hAnsi="Arial" w:cs="Arial"/>
          <w:lang w:val="sr-Latn-RS"/>
        </w:rPr>
      </w:pPr>
      <w:r w:rsidRPr="00080DE0">
        <w:rPr>
          <w:rFonts w:ascii="Arial" w:hAnsi="Arial" w:cs="Arial"/>
          <w:lang w:val="sr-Latn-RS"/>
        </w:rPr>
        <w:t>Pored drveća, u istočnom delu predmetne lokacije, neposredno uz pešačku stazu evidentirana je vegetacija srednje spratnosti u vidu linijskog zasada</w:t>
      </w:r>
      <w:r w:rsidR="009E4039">
        <w:rPr>
          <w:rFonts w:ascii="Arial" w:hAnsi="Arial" w:cs="Arial"/>
          <w:lang w:val="sr-Latn-RS"/>
        </w:rPr>
        <w:t xml:space="preserve"> </w:t>
      </w:r>
      <w:r w:rsidRPr="00080DE0">
        <w:rPr>
          <w:rFonts w:ascii="Arial" w:hAnsi="Arial" w:cs="Arial"/>
          <w:lang w:val="sr-Latn-RS"/>
        </w:rPr>
        <w:t xml:space="preserve">koju čini vrsta </w:t>
      </w:r>
      <w:r w:rsidRPr="00080DE0">
        <w:rPr>
          <w:rFonts w:ascii="Arial" w:hAnsi="Arial" w:cs="Arial"/>
          <w:i/>
          <w:lang w:val="sr-Latn-RS"/>
        </w:rPr>
        <w:t>Maclura aurantiaca.</w:t>
      </w:r>
      <w:r w:rsidRPr="00080DE0">
        <w:rPr>
          <w:rFonts w:ascii="Arial" w:hAnsi="Arial" w:cs="Arial"/>
          <w:lang w:val="sr-Latn-RS"/>
        </w:rPr>
        <w:t xml:space="preserve"> Zbog trnja najčešće se koristi kao zaštitna živa ograda. Dobro se prilagođava svim uslovima sredine, korenov sistem je široko razgranat zbog čega ima veliku moć ekspanzije i </w:t>
      </w:r>
      <w:r w:rsidR="00055C61">
        <w:rPr>
          <w:rFonts w:ascii="Arial" w:hAnsi="Arial" w:cs="Arial"/>
          <w:lang w:val="sr-Latn-RS"/>
        </w:rPr>
        <w:t>može</w:t>
      </w:r>
      <w:r w:rsidRPr="00080DE0">
        <w:rPr>
          <w:rFonts w:ascii="Arial" w:hAnsi="Arial" w:cs="Arial"/>
          <w:lang w:val="sr-Latn-RS"/>
        </w:rPr>
        <w:t xml:space="preserve"> da postane invazivna</w:t>
      </w:r>
      <w:r w:rsidRPr="00055C61">
        <w:rPr>
          <w:rFonts w:ascii="Arial" w:hAnsi="Arial" w:cs="Arial"/>
          <w:lang w:val="sr-Latn-RS"/>
        </w:rPr>
        <w:t>.</w:t>
      </w:r>
      <w:r w:rsidR="006D54C1" w:rsidRPr="00055C61">
        <w:rPr>
          <w:rFonts w:ascii="Arial" w:hAnsi="Arial" w:cs="Arial"/>
          <w:lang w:val="sr-Latn-RS"/>
        </w:rPr>
        <w:t xml:space="preserve"> </w:t>
      </w:r>
      <w:r w:rsidR="00055C61" w:rsidRPr="00055C61">
        <w:rPr>
          <w:rFonts w:ascii="Arial" w:hAnsi="Arial" w:cs="Arial"/>
          <w:lang w:val="sr-Latn-RS"/>
        </w:rPr>
        <w:t>Zbog krupnih plodova ženske individue nije poželjno pozicionirati u blizini staza, p</w:t>
      </w:r>
      <w:r w:rsidR="006A4A96">
        <w:rPr>
          <w:rFonts w:ascii="Arial" w:hAnsi="Arial" w:cs="Arial"/>
          <w:lang w:val="sr-Latn-RS"/>
        </w:rPr>
        <w:t>a</w:t>
      </w:r>
      <w:r w:rsidR="00055C61" w:rsidRPr="00055C61">
        <w:rPr>
          <w:rFonts w:ascii="Arial" w:hAnsi="Arial" w:cs="Arial"/>
          <w:lang w:val="sr-Latn-RS"/>
        </w:rPr>
        <w:t>rkinga, platoa, dečijih igrališta i u blizini dečijih ustanova i škola. Postojeća grupacija maklure se može okarakterisati</w:t>
      </w:r>
      <w:r w:rsidR="00055C61">
        <w:rPr>
          <w:rFonts w:ascii="Arial" w:hAnsi="Arial" w:cs="Arial"/>
          <w:lang w:val="sr-Latn-RS"/>
        </w:rPr>
        <w:t xml:space="preserve"> </w:t>
      </w:r>
      <w:r w:rsidR="006A4A96">
        <w:rPr>
          <w:rFonts w:ascii="Arial" w:hAnsi="Arial" w:cs="Arial"/>
          <w:lang w:val="sr-Latn-RS"/>
        </w:rPr>
        <w:t xml:space="preserve">kao neodržavana formacija, smeštena u neposrednoj blizini pešačke staze i osnovne škole, usled čega je predviđeno njeno uklanjanje. </w:t>
      </w:r>
    </w:p>
    <w:p w:rsidR="00080DE0" w:rsidRPr="00080DE0" w:rsidRDefault="00080DE0" w:rsidP="00080DE0">
      <w:pPr>
        <w:rPr>
          <w:rFonts w:ascii="Arial" w:eastAsia="Calibri" w:hAnsi="Arial" w:cs="Arial"/>
          <w:b/>
          <w:lang w:val="sr-Cyrl-RS"/>
        </w:rPr>
      </w:pPr>
      <w:r w:rsidRPr="00D97531">
        <w:rPr>
          <w:rFonts w:ascii="Arial" w:eastAsia="Calibri" w:hAnsi="Arial" w:cs="Arial"/>
          <w:b/>
          <w:sz w:val="24"/>
          <w:szCs w:val="24"/>
          <w:lang w:val="sr-Cyrl-RS"/>
        </w:rPr>
        <w:br w:type="page"/>
      </w:r>
      <w:r w:rsidRPr="00080DE0">
        <w:rPr>
          <w:rFonts w:ascii="Arial" w:eastAsia="Calibri" w:hAnsi="Arial" w:cs="Arial"/>
          <w:b/>
          <w:lang w:val="sr-Cyrl-RS"/>
        </w:rPr>
        <w:lastRenderedPageBreak/>
        <w:t>Iskaz količina i planiranih radova</w:t>
      </w:r>
    </w:p>
    <w:p w:rsidR="00080DE0" w:rsidRPr="00080DE0" w:rsidRDefault="00080DE0" w:rsidP="00080DE0">
      <w:pPr>
        <w:rPr>
          <w:rFonts w:ascii="Arial" w:eastAsia="Calibri" w:hAnsi="Arial" w:cs="Arial"/>
          <w:b/>
          <w:lang w:val="sr-Cyrl-RS"/>
        </w:rPr>
      </w:pPr>
      <w:r w:rsidRPr="0063716B">
        <w:rPr>
          <w:rFonts w:ascii="Arial" w:eastAsia="Calibri" w:hAnsi="Arial" w:cs="Arial"/>
          <w:b/>
          <w:lang w:val="sr-Cyrl-RS"/>
        </w:rPr>
        <w:t>M</w:t>
      </w:r>
      <w:r w:rsidRPr="00080DE0">
        <w:rPr>
          <w:rFonts w:ascii="Arial" w:eastAsia="Calibri" w:hAnsi="Arial" w:cs="Arial"/>
          <w:b/>
          <w:lang w:val="sr-Cyrl-RS"/>
        </w:rPr>
        <w:t>ere nege</w:t>
      </w:r>
    </w:p>
    <w:p w:rsidR="00080DE0" w:rsidRPr="00080DE0" w:rsidRDefault="00080DE0" w:rsidP="00080DE0">
      <w:pPr>
        <w:spacing w:after="0" w:line="240" w:lineRule="auto"/>
        <w:jc w:val="both"/>
        <w:rPr>
          <w:rFonts w:ascii="Arial" w:eastAsia="Calibri" w:hAnsi="Arial" w:cs="Arial"/>
        </w:rPr>
      </w:pPr>
      <w:r w:rsidRPr="00080DE0">
        <w:rPr>
          <w:rFonts w:ascii="Arial" w:eastAsia="Calibri" w:hAnsi="Arial" w:cs="Arial"/>
          <w:lang w:val="sr-Cyrl-RS"/>
        </w:rPr>
        <w:t>Da bi svaki zeleni prostor mogao da pruži svoj maksimalan doprinos okruženju i korisnicima datog prostora potrebno je, pre svega, odabrati adekvatne biljne vrste za date uslove sredine i karakter određenog prostora. Pored toga, svaku biljnu individuu je potrebno zaštititi od uticaja određenih bolesti, zagađivača sredine, pa i samih posetilaca. Takođe, biljkama je potrebno obezbediti dovoljne količine vode i hraniva, uklanjati obolele, suve ili slomljene delove krošnje ili korena, a neophodno im je obezbediti i dovoljno prostora i svetlosti za rast i razvoj. Sve ove operacije se nazivaju mere negovanja zelenih površina i potrebno ih je sprovoditi od podizanja do perioda pune zrelosti biljaka, pa i nakon toga</w:t>
      </w:r>
      <w:r w:rsidRPr="00080DE0">
        <w:rPr>
          <w:rFonts w:ascii="Arial" w:eastAsia="Calibri" w:hAnsi="Arial" w:cs="Arial"/>
        </w:rPr>
        <w:t>.</w:t>
      </w:r>
    </w:p>
    <w:p w:rsidR="00080DE0" w:rsidRPr="00080DE0" w:rsidRDefault="00080DE0" w:rsidP="00080DE0">
      <w:pPr>
        <w:jc w:val="both"/>
        <w:rPr>
          <w:rFonts w:ascii="Arial" w:eastAsia="Calibri" w:hAnsi="Arial" w:cs="Arial"/>
          <w:lang w:val="sr-Cyrl-RS"/>
        </w:rPr>
      </w:pPr>
      <w:r w:rsidRPr="00080DE0">
        <w:rPr>
          <w:rFonts w:ascii="Arial" w:eastAsia="Calibri" w:hAnsi="Arial" w:cs="Arial"/>
        </w:rPr>
        <w:t>O</w:t>
      </w:r>
      <w:r w:rsidRPr="00080DE0">
        <w:rPr>
          <w:rFonts w:ascii="Arial" w:eastAsia="Calibri" w:hAnsi="Arial" w:cs="Arial"/>
          <w:lang w:val="sr-Cyrl-RS"/>
        </w:rPr>
        <w:t>d pomenutih mera nege, na zelenim površinama predmetne lokacije, najveće potrebe postoje za uklanjanjem obolelih, suvih ili slomljenih grana sa zaštitom rezova i to kod ukupno 1</w:t>
      </w:r>
      <w:r w:rsidRPr="00080DE0">
        <w:rPr>
          <w:rFonts w:ascii="Arial" w:eastAsia="Calibri" w:hAnsi="Arial" w:cs="Arial"/>
          <w:lang w:val="sr-Latn-RS"/>
        </w:rPr>
        <w:t>6</w:t>
      </w:r>
      <w:r w:rsidRPr="00080DE0">
        <w:rPr>
          <w:rFonts w:ascii="Arial" w:eastAsia="Calibri" w:hAnsi="Arial" w:cs="Arial"/>
          <w:lang w:val="sr-Cyrl-RS"/>
        </w:rPr>
        <w:t xml:space="preserve"> stab</w:t>
      </w:r>
      <w:r w:rsidRPr="00080DE0">
        <w:rPr>
          <w:rFonts w:ascii="Arial" w:eastAsia="Calibri" w:hAnsi="Arial" w:cs="Arial"/>
          <w:lang w:val="sr-Latn-RS"/>
        </w:rPr>
        <w:t>a</w:t>
      </w:r>
      <w:r w:rsidRPr="00080DE0">
        <w:rPr>
          <w:rFonts w:ascii="Arial" w:eastAsia="Calibri" w:hAnsi="Arial" w:cs="Arial"/>
          <w:lang w:val="sr-Cyrl-RS"/>
        </w:rPr>
        <w:t xml:space="preserve">la (stabla broj </w:t>
      </w:r>
      <w:r w:rsidRPr="00080DE0">
        <w:rPr>
          <w:rFonts w:ascii="Arial" w:eastAsia="Calibri" w:hAnsi="Arial" w:cs="Arial"/>
        </w:rPr>
        <w:t xml:space="preserve">1-4, 8, 9, 12-15, 17, 18, 27-29 i </w:t>
      </w:r>
      <w:r w:rsidR="00716AD4">
        <w:rPr>
          <w:rFonts w:ascii="Arial" w:eastAsia="Calibri" w:hAnsi="Arial" w:cs="Arial"/>
        </w:rPr>
        <w:t>3</w:t>
      </w:r>
      <w:r w:rsidRPr="00080DE0">
        <w:rPr>
          <w:rFonts w:ascii="Arial" w:eastAsia="Calibri" w:hAnsi="Arial" w:cs="Arial"/>
        </w:rPr>
        <w:t>9</w:t>
      </w:r>
      <w:r w:rsidRPr="00080DE0">
        <w:rPr>
          <w:rFonts w:ascii="Arial" w:eastAsia="Calibri" w:hAnsi="Arial" w:cs="Arial"/>
          <w:lang w:val="sr-Cyrl-RS"/>
        </w:rPr>
        <w:t xml:space="preserve">). </w:t>
      </w:r>
    </w:p>
    <w:p w:rsidR="00080DE0" w:rsidRPr="00D97531" w:rsidRDefault="00080DE0" w:rsidP="00080DE0">
      <w:pPr>
        <w:jc w:val="center"/>
        <w:rPr>
          <w:rFonts w:ascii="Arial" w:eastAsia="Calibri" w:hAnsi="Arial" w:cs="Arial"/>
          <w:noProof/>
          <w:sz w:val="24"/>
          <w:szCs w:val="24"/>
        </w:rPr>
      </w:pPr>
      <w:r w:rsidRPr="00D97531">
        <w:rPr>
          <w:rFonts w:ascii="Arial" w:eastAsia="Calibri" w:hAnsi="Arial" w:cs="Arial"/>
          <w:noProof/>
          <w:sz w:val="24"/>
          <w:szCs w:val="24"/>
        </w:rPr>
        <w:t xml:space="preserve"> </w:t>
      </w:r>
      <w:r w:rsidRPr="00974D6C">
        <w:rPr>
          <w:rFonts w:ascii="Arial" w:eastAsia="Calibri" w:hAnsi="Arial" w:cs="Arial"/>
          <w:noProof/>
          <w:sz w:val="24"/>
          <w:szCs w:val="24"/>
        </w:rPr>
        <w:drawing>
          <wp:inline distT="0" distB="0" distL="0" distR="0" wp14:anchorId="574CAE3A" wp14:editId="33C4BAD7">
            <wp:extent cx="2896672" cy="1877060"/>
            <wp:effectExtent l="0" t="4762" r="0" b="0"/>
            <wp:docPr id="33" name="Picture 33" descr="\\192.168.242.250\MHM share\0 - KORISNICI\Mirjana Komnenov\Teren - Odzaci_30.9.25\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242.250\MHM share\0 - KORISNICI\Mirjana Komnenov\Teren - Odzaci_30.9.25\02.2.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3716" r="12919"/>
                    <a:stretch/>
                  </pic:blipFill>
                  <pic:spPr bwMode="auto">
                    <a:xfrm rot="5400000">
                      <a:off x="0" y="0"/>
                      <a:ext cx="2924601" cy="189515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Calibri" w:hAnsi="Arial" w:cs="Arial"/>
          <w:noProof/>
          <w:sz w:val="24"/>
          <w:szCs w:val="24"/>
        </w:rPr>
        <w:t xml:space="preserve"> </w:t>
      </w:r>
      <w:r w:rsidRPr="00974D6C">
        <w:rPr>
          <w:rFonts w:ascii="Arial" w:eastAsia="Calibri" w:hAnsi="Arial" w:cs="Arial"/>
          <w:noProof/>
          <w:sz w:val="24"/>
          <w:szCs w:val="24"/>
        </w:rPr>
        <w:drawing>
          <wp:inline distT="0" distB="0" distL="0" distR="0" wp14:anchorId="1D40A6CB" wp14:editId="544B87AC">
            <wp:extent cx="2905042" cy="3578699"/>
            <wp:effectExtent l="6032" t="0" r="0" b="0"/>
            <wp:docPr id="34" name="Picture 34" descr="\\192.168.242.250\MHM share\0 - KORISNICI\Mirjana Komnenov\Teren - Odzaci_30.9.25\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242.250\MHM share\0 - KORISNICI\Mirjana Komnenov\Teren - Odzaci_30.9.25\02.7.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896" r="36780"/>
                    <a:stretch/>
                  </pic:blipFill>
                  <pic:spPr bwMode="auto">
                    <a:xfrm rot="5400000">
                      <a:off x="0" y="0"/>
                      <a:ext cx="2935686" cy="3616449"/>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Default="00080DE0" w:rsidP="00080DE0">
      <w:pPr>
        <w:jc w:val="center"/>
        <w:rPr>
          <w:rFonts w:ascii="Arial" w:hAnsi="Arial" w:cs="Arial"/>
          <w:i/>
          <w:color w:val="7F7F7F"/>
          <w:sz w:val="18"/>
          <w:szCs w:val="18"/>
          <w:lang w:val="sr-Cyrl-RS" w:eastAsia="sr-Cyrl-RS"/>
        </w:rPr>
      </w:pPr>
      <w:r w:rsidRPr="00D97531">
        <w:rPr>
          <w:rFonts w:ascii="Arial" w:eastAsia="Times New Roman" w:hAnsi="Arial" w:cs="Arial"/>
          <w:i/>
          <w:color w:val="7F7F7F"/>
          <w:sz w:val="18"/>
          <w:szCs w:val="18"/>
          <w:lang w:val="sr-Cyrl-RS"/>
        </w:rPr>
        <w:t xml:space="preserve">Slika 2. </w:t>
      </w:r>
      <w:r w:rsidRPr="00884F1C">
        <w:rPr>
          <w:rFonts w:ascii="Arial" w:eastAsia="Times New Roman" w:hAnsi="Arial" w:cs="Arial"/>
          <w:i/>
          <w:color w:val="7F7F7F"/>
          <w:sz w:val="18"/>
          <w:szCs w:val="18"/>
          <w:lang w:val="sr-Cyrl-RS" w:eastAsia="sr-Cyrl-RS"/>
        </w:rPr>
        <w:t>Stabl</w:t>
      </w:r>
      <w:r w:rsidRPr="00884F1C">
        <w:rPr>
          <w:rFonts w:ascii="Arial" w:eastAsia="Times New Roman" w:hAnsi="Arial" w:cs="Arial"/>
          <w:i/>
          <w:color w:val="7F7F7F"/>
          <w:sz w:val="18"/>
          <w:szCs w:val="18"/>
          <w:lang w:val="sr-Latn-RS" w:eastAsia="sr-Cyrl-RS"/>
        </w:rPr>
        <w:t>o</w:t>
      </w:r>
      <w:r w:rsidRPr="00D97531">
        <w:rPr>
          <w:rFonts w:ascii="Arial" w:eastAsia="Times New Roman" w:hAnsi="Arial" w:cs="Arial"/>
          <w:i/>
          <w:color w:val="7F7F7F"/>
          <w:sz w:val="18"/>
          <w:szCs w:val="18"/>
          <w:lang w:val="sr-Cyrl-RS" w:eastAsia="sr-Cyrl-RS"/>
        </w:rPr>
        <w:t xml:space="preserve"> broj</w:t>
      </w:r>
      <w:r w:rsidRPr="00451ACA">
        <w:rPr>
          <w:rFonts w:ascii="Arial" w:eastAsia="Times New Roman" w:hAnsi="Arial" w:cs="Arial"/>
          <w:i/>
          <w:color w:val="7F7F7F"/>
          <w:sz w:val="18"/>
          <w:szCs w:val="18"/>
          <w:lang w:val="sr-Latn-RS" w:eastAsia="sr-Cyrl-RS"/>
        </w:rPr>
        <w:t xml:space="preserve"> 02</w:t>
      </w:r>
      <w:r w:rsidRPr="00D97531">
        <w:rPr>
          <w:rFonts w:ascii="Arial" w:eastAsia="Times New Roman" w:hAnsi="Arial" w:cs="Arial"/>
          <w:i/>
          <w:color w:val="7F7F7F"/>
          <w:sz w:val="18"/>
          <w:szCs w:val="18"/>
          <w:lang w:val="sr-Latn-RS" w:eastAsia="sr-Cyrl-RS"/>
        </w:rPr>
        <w:t xml:space="preserve"> </w:t>
      </w:r>
      <w:r>
        <w:rPr>
          <w:rFonts w:ascii="Arial" w:eastAsia="Times New Roman" w:hAnsi="Arial" w:cs="Arial"/>
          <w:i/>
          <w:color w:val="7F7F7F"/>
          <w:sz w:val="18"/>
          <w:szCs w:val="18"/>
          <w:lang w:val="sr-Latn-RS" w:eastAsia="sr-Cyrl-RS"/>
        </w:rPr>
        <w:t xml:space="preserve">- </w:t>
      </w:r>
      <w:r w:rsidRPr="00451ACA">
        <w:rPr>
          <w:rFonts w:ascii="Arial" w:eastAsia="Times New Roman" w:hAnsi="Arial" w:cs="Arial"/>
          <w:i/>
          <w:color w:val="7F7F7F"/>
          <w:sz w:val="18"/>
          <w:szCs w:val="18"/>
          <w:lang w:eastAsia="sr-Cyrl-RS"/>
        </w:rPr>
        <w:t>Sophora japonica</w:t>
      </w:r>
      <w:r w:rsidRPr="00D97531">
        <w:rPr>
          <w:rFonts w:ascii="Arial" w:eastAsia="Times New Roman" w:hAnsi="Arial" w:cs="Arial"/>
          <w:i/>
          <w:color w:val="808080" w:themeColor="background1" w:themeShade="80"/>
          <w:sz w:val="18"/>
          <w:szCs w:val="18"/>
          <w:lang w:eastAsia="sr-Cyrl-RS"/>
        </w:rPr>
        <w:t xml:space="preserve"> – </w:t>
      </w:r>
      <w:r w:rsidRPr="00D97531">
        <w:rPr>
          <w:rFonts w:ascii="Arial" w:hAnsi="Arial" w:cs="Arial"/>
          <w:i/>
          <w:color w:val="808080" w:themeColor="background1" w:themeShade="80"/>
          <w:sz w:val="18"/>
          <w:szCs w:val="18"/>
          <w:lang w:val="sr-Cyrl-RS" w:eastAsia="sr-Cyrl-RS"/>
        </w:rPr>
        <w:t xml:space="preserve">suve i slomnjene grane koje je potrebno ukloniti i izvršiti zaštitu </w:t>
      </w:r>
      <w:r w:rsidRPr="00D97531">
        <w:rPr>
          <w:rFonts w:ascii="Arial" w:hAnsi="Arial" w:cs="Arial"/>
          <w:i/>
          <w:color w:val="7F7F7F"/>
          <w:sz w:val="18"/>
          <w:szCs w:val="18"/>
          <w:lang w:val="sr-Cyrl-RS" w:eastAsia="sr-Cyrl-RS"/>
        </w:rPr>
        <w:t>rezova</w:t>
      </w:r>
    </w:p>
    <w:p w:rsidR="00080DE0" w:rsidRDefault="00080DE0" w:rsidP="00080DE0">
      <w:pPr>
        <w:jc w:val="center"/>
        <w:rPr>
          <w:rFonts w:ascii="Arial" w:hAnsi="Arial" w:cs="Arial"/>
          <w:i/>
          <w:color w:val="7F7F7F"/>
          <w:sz w:val="18"/>
          <w:szCs w:val="18"/>
          <w:lang w:val="sr-Cyrl-RS" w:eastAsia="sr-Cyrl-RS"/>
        </w:rPr>
      </w:pPr>
      <w:r w:rsidRPr="00451ACA">
        <w:rPr>
          <w:rFonts w:ascii="Arial" w:hAnsi="Arial" w:cs="Arial"/>
          <w:i/>
          <w:noProof/>
          <w:color w:val="7F7F7F"/>
          <w:sz w:val="18"/>
          <w:szCs w:val="18"/>
        </w:rPr>
        <w:drawing>
          <wp:inline distT="0" distB="0" distL="0" distR="0" wp14:anchorId="70A0A7B9" wp14:editId="5E4F6708">
            <wp:extent cx="5495925" cy="2811145"/>
            <wp:effectExtent l="0" t="0" r="9525" b="8255"/>
            <wp:docPr id="12" name="Picture 12" descr="\\192.168.242.250\MHM share\0 - KORISNICI\Mirjana Komnenov\Teren - Odzaci_30.9.25\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242.250\MHM share\0 - KORISNICI\Mirjana Komnenov\Teren - Odzaci_30.9.25\17.1.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8558"/>
                    <a:stretch/>
                  </pic:blipFill>
                  <pic:spPr bwMode="auto">
                    <a:xfrm>
                      <a:off x="0" y="0"/>
                      <a:ext cx="5506961" cy="2816790"/>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D97531" w:rsidRDefault="00080DE0" w:rsidP="00080DE0">
      <w:pPr>
        <w:jc w:val="center"/>
        <w:rPr>
          <w:rFonts w:ascii="Arial" w:eastAsia="Times New Roman" w:hAnsi="Arial" w:cs="Arial"/>
          <w:i/>
          <w:color w:val="7F7F7F"/>
          <w:sz w:val="18"/>
          <w:szCs w:val="18"/>
          <w:lang w:val="sr-Cyrl-RS" w:eastAsia="sr-Cyrl-RS"/>
        </w:rPr>
      </w:pPr>
      <w:r w:rsidRPr="00884F1C">
        <w:rPr>
          <w:rFonts w:ascii="Arial" w:eastAsia="Times New Roman" w:hAnsi="Arial" w:cs="Arial"/>
          <w:i/>
          <w:color w:val="7F7F7F"/>
          <w:sz w:val="18"/>
          <w:szCs w:val="18"/>
          <w:lang w:val="sr-Cyrl-RS"/>
        </w:rPr>
        <w:t xml:space="preserve">Slika </w:t>
      </w:r>
      <w:r w:rsidRPr="00884F1C">
        <w:rPr>
          <w:rFonts w:ascii="Arial" w:eastAsia="Times New Roman" w:hAnsi="Arial" w:cs="Arial"/>
          <w:i/>
          <w:color w:val="7F7F7F"/>
          <w:sz w:val="18"/>
          <w:szCs w:val="18"/>
          <w:lang w:val="sr-Latn-RS"/>
        </w:rPr>
        <w:t>3</w:t>
      </w:r>
      <w:r w:rsidRPr="00D97531">
        <w:rPr>
          <w:rFonts w:ascii="Arial" w:eastAsia="Times New Roman" w:hAnsi="Arial" w:cs="Arial"/>
          <w:i/>
          <w:color w:val="7F7F7F"/>
          <w:sz w:val="18"/>
          <w:szCs w:val="18"/>
          <w:lang w:val="sr-Cyrl-RS"/>
        </w:rPr>
        <w:t xml:space="preserve">. </w:t>
      </w:r>
      <w:r w:rsidRPr="00451ACA">
        <w:rPr>
          <w:rFonts w:ascii="Arial" w:eastAsia="Times New Roman" w:hAnsi="Arial" w:cs="Arial"/>
          <w:i/>
          <w:color w:val="7F7F7F"/>
          <w:sz w:val="18"/>
          <w:szCs w:val="18"/>
          <w:lang w:val="sr-Cyrl-RS" w:eastAsia="sr-Cyrl-RS"/>
        </w:rPr>
        <w:t>Stabl</w:t>
      </w:r>
      <w:r w:rsidRPr="00451ACA">
        <w:rPr>
          <w:rFonts w:ascii="Arial" w:eastAsia="Times New Roman" w:hAnsi="Arial" w:cs="Arial"/>
          <w:i/>
          <w:color w:val="7F7F7F"/>
          <w:sz w:val="18"/>
          <w:szCs w:val="18"/>
          <w:lang w:val="sr-Latn-RS" w:eastAsia="sr-Cyrl-RS"/>
        </w:rPr>
        <w:t>o</w:t>
      </w:r>
      <w:r w:rsidRPr="00D97531">
        <w:rPr>
          <w:rFonts w:ascii="Arial" w:eastAsia="Times New Roman" w:hAnsi="Arial" w:cs="Arial"/>
          <w:i/>
          <w:color w:val="7F7F7F"/>
          <w:sz w:val="18"/>
          <w:szCs w:val="18"/>
          <w:lang w:val="sr-Cyrl-RS" w:eastAsia="sr-Cyrl-RS"/>
        </w:rPr>
        <w:t xml:space="preserve"> broj</w:t>
      </w:r>
      <w:r w:rsidRPr="00451ACA">
        <w:rPr>
          <w:rFonts w:ascii="Arial" w:eastAsia="Times New Roman" w:hAnsi="Arial" w:cs="Arial"/>
          <w:i/>
          <w:color w:val="7F7F7F"/>
          <w:sz w:val="18"/>
          <w:szCs w:val="18"/>
          <w:lang w:val="sr-Latn-RS" w:eastAsia="sr-Cyrl-RS"/>
        </w:rPr>
        <w:t xml:space="preserve"> 17</w:t>
      </w:r>
      <w:r w:rsidRPr="00D97531">
        <w:rPr>
          <w:rFonts w:ascii="Arial" w:eastAsia="Times New Roman" w:hAnsi="Arial" w:cs="Arial"/>
          <w:i/>
          <w:color w:val="7F7F7F"/>
          <w:sz w:val="18"/>
          <w:szCs w:val="18"/>
          <w:lang w:val="sr-Latn-RS" w:eastAsia="sr-Cyrl-RS"/>
        </w:rPr>
        <w:t xml:space="preserve"> </w:t>
      </w:r>
      <w:r w:rsidRPr="00451ACA">
        <w:rPr>
          <w:rFonts w:ascii="Arial" w:eastAsia="Times New Roman" w:hAnsi="Arial" w:cs="Arial"/>
          <w:i/>
          <w:color w:val="7F7F7F"/>
          <w:sz w:val="18"/>
          <w:szCs w:val="18"/>
          <w:lang w:eastAsia="sr-Cyrl-RS"/>
        </w:rPr>
        <w:t>Prunus cerasifera</w:t>
      </w:r>
      <w:r>
        <w:rPr>
          <w:rFonts w:ascii="Arial" w:eastAsia="Times New Roman" w:hAnsi="Arial" w:cs="Arial"/>
          <w:i/>
          <w:color w:val="7F7F7F"/>
          <w:sz w:val="18"/>
          <w:szCs w:val="18"/>
          <w:lang w:eastAsia="sr-Cyrl-RS"/>
        </w:rPr>
        <w:t xml:space="preserve"> </w:t>
      </w:r>
      <w:r w:rsidRPr="00D97531">
        <w:rPr>
          <w:rFonts w:ascii="Arial" w:eastAsia="Times New Roman" w:hAnsi="Arial" w:cs="Arial"/>
          <w:i/>
          <w:color w:val="808080" w:themeColor="background1" w:themeShade="80"/>
          <w:sz w:val="18"/>
          <w:szCs w:val="18"/>
          <w:lang w:eastAsia="sr-Cyrl-RS"/>
        </w:rPr>
        <w:t xml:space="preserve">– </w:t>
      </w:r>
      <w:r>
        <w:rPr>
          <w:rFonts w:ascii="Arial" w:eastAsia="Times New Roman" w:hAnsi="Arial" w:cs="Arial"/>
          <w:i/>
          <w:color w:val="808080" w:themeColor="background1" w:themeShade="80"/>
          <w:sz w:val="18"/>
          <w:szCs w:val="18"/>
          <w:lang w:eastAsia="sr-Cyrl-RS"/>
        </w:rPr>
        <w:t xml:space="preserve">multistem forma – </w:t>
      </w:r>
      <w:r>
        <w:rPr>
          <w:rFonts w:ascii="Arial" w:hAnsi="Arial" w:cs="Arial"/>
          <w:i/>
          <w:color w:val="808080" w:themeColor="background1" w:themeShade="80"/>
          <w:sz w:val="18"/>
          <w:szCs w:val="18"/>
          <w:lang w:val="sr-Latn-RS" w:eastAsia="sr-Cyrl-RS"/>
        </w:rPr>
        <w:t>potrebno je izvršiti orezivanje</w:t>
      </w:r>
      <w:r>
        <w:rPr>
          <w:rFonts w:ascii="Arial" w:hAnsi="Arial" w:cs="Arial"/>
          <w:i/>
          <w:color w:val="808080" w:themeColor="background1" w:themeShade="80"/>
          <w:sz w:val="18"/>
          <w:szCs w:val="18"/>
          <w:lang w:val="sr-Cyrl-RS" w:eastAsia="sr-Cyrl-RS"/>
        </w:rPr>
        <w:t xml:space="preserve"> i</w:t>
      </w:r>
      <w:r w:rsidRPr="00D97531">
        <w:rPr>
          <w:rFonts w:ascii="Arial" w:hAnsi="Arial" w:cs="Arial"/>
          <w:i/>
          <w:color w:val="808080" w:themeColor="background1" w:themeShade="80"/>
          <w:sz w:val="18"/>
          <w:szCs w:val="18"/>
          <w:lang w:val="sr-Cyrl-RS" w:eastAsia="sr-Cyrl-RS"/>
        </w:rPr>
        <w:t xml:space="preserve"> zaštitu </w:t>
      </w:r>
      <w:r w:rsidRPr="00D97531">
        <w:rPr>
          <w:rFonts w:ascii="Arial" w:hAnsi="Arial" w:cs="Arial"/>
          <w:i/>
          <w:color w:val="7F7F7F"/>
          <w:sz w:val="18"/>
          <w:szCs w:val="18"/>
          <w:lang w:val="sr-Cyrl-RS" w:eastAsia="sr-Cyrl-RS"/>
        </w:rPr>
        <w:t>rezova</w:t>
      </w:r>
    </w:p>
    <w:p w:rsidR="00080DE0" w:rsidRPr="00080DE0" w:rsidRDefault="00914B3C" w:rsidP="00080DE0">
      <w:pPr>
        <w:jc w:val="both"/>
        <w:rPr>
          <w:rFonts w:ascii="Arial" w:eastAsia="Calibri" w:hAnsi="Arial" w:cs="Arial"/>
          <w:lang w:val="sr-Cyrl-RS"/>
        </w:rPr>
      </w:pPr>
      <w:r>
        <w:rPr>
          <w:rFonts w:ascii="Arial" w:eastAsia="Calibri" w:hAnsi="Arial" w:cs="Arial"/>
          <w:lang w:val="sr-Latn-RS"/>
        </w:rPr>
        <w:lastRenderedPageBreak/>
        <w:t>U okviru</w:t>
      </w:r>
      <w:r w:rsidR="00080DE0" w:rsidRPr="00080DE0">
        <w:rPr>
          <w:rFonts w:ascii="Arial" w:eastAsia="Calibri" w:hAnsi="Arial" w:cs="Arial"/>
          <w:lang w:val="sr-Cyrl-RS"/>
        </w:rPr>
        <w:t xml:space="preserve"> mera nege neophodno je izvršiti i zaštitu rezova, procepa i devijacija (rupa) na deblu. Mere zaštite su potrebne za ukupno 2 stabla, ove mere podrazumevaju mere nege za delove stabla zahvaćenih truleži ili sa mehaničkim oštećenjem i preventivne mere zaštite rezova, devijacija (rupa) i procepa na deblima</w:t>
      </w:r>
      <w:r w:rsidR="00080DE0" w:rsidRPr="00080DE0">
        <w:rPr>
          <w:rFonts w:ascii="Arial" w:eastAsia="Calibri" w:hAnsi="Arial" w:cs="Arial"/>
        </w:rPr>
        <w:t xml:space="preserve"> </w:t>
      </w:r>
      <w:r w:rsidR="00080DE0" w:rsidRPr="00080DE0">
        <w:rPr>
          <w:rFonts w:ascii="Arial" w:eastAsia="Calibri" w:hAnsi="Arial" w:cs="Arial"/>
          <w:lang w:val="sr-Cyrl-RS"/>
        </w:rPr>
        <w:t xml:space="preserve">i granama (stabla broj 1 i </w:t>
      </w:r>
      <w:r w:rsidR="00080DE0" w:rsidRPr="00080DE0">
        <w:rPr>
          <w:rFonts w:ascii="Arial" w:eastAsia="Calibri" w:hAnsi="Arial" w:cs="Arial"/>
          <w:lang w:val="sr-Latn-RS"/>
        </w:rPr>
        <w:t>39</w:t>
      </w:r>
      <w:r w:rsidR="00080DE0" w:rsidRPr="00080DE0">
        <w:rPr>
          <w:rFonts w:ascii="Arial" w:eastAsia="Calibri" w:hAnsi="Arial" w:cs="Arial"/>
          <w:lang w:val="sr-Cyrl-RS"/>
        </w:rPr>
        <w:t>). Nakon uklanjanja većih grana i čišćenja procepa i rana na deblu</w:t>
      </w:r>
      <w:r w:rsidR="00080DE0" w:rsidRPr="00080DE0">
        <w:rPr>
          <w:rFonts w:ascii="Arial" w:eastAsia="Calibri" w:hAnsi="Arial" w:cs="Arial"/>
          <w:lang w:val="sr-Latn-RS"/>
        </w:rPr>
        <w:t>,</w:t>
      </w:r>
      <w:r w:rsidR="00080DE0" w:rsidRPr="00080DE0">
        <w:rPr>
          <w:rFonts w:ascii="Arial" w:eastAsia="Calibri" w:hAnsi="Arial" w:cs="Arial"/>
          <w:lang w:val="sr-Cyrl-RS"/>
        </w:rPr>
        <w:t xml:space="preserve"> mesto reza je neophodno dezinfikovati sredstvima na bazi bakra i potom zatvoriti kalemarskim voskom. Ukoliko na stablima postoje veće devijacije, rupe i procepi, pre zaštite je potrebno primeniti mere dendrohirurgije.</w:t>
      </w:r>
    </w:p>
    <w:p w:rsidR="00080DE0" w:rsidRPr="00884F1C" w:rsidRDefault="00080DE0" w:rsidP="00080DE0">
      <w:pPr>
        <w:jc w:val="center"/>
        <w:rPr>
          <w:rFonts w:ascii="Arial" w:eastAsia="Calibri" w:hAnsi="Arial" w:cs="Arial"/>
          <w:noProof/>
          <w:sz w:val="24"/>
          <w:szCs w:val="24"/>
        </w:rPr>
      </w:pPr>
      <w:r w:rsidRPr="00884F1C">
        <w:rPr>
          <w:rFonts w:ascii="Arial" w:eastAsia="Calibri" w:hAnsi="Arial" w:cs="Arial"/>
          <w:noProof/>
          <w:sz w:val="24"/>
          <w:szCs w:val="24"/>
        </w:rPr>
        <w:drawing>
          <wp:inline distT="0" distB="0" distL="0" distR="0" wp14:anchorId="27307D71" wp14:editId="0A49223C">
            <wp:extent cx="3051535" cy="1868090"/>
            <wp:effectExtent l="1270" t="0" r="0" b="0"/>
            <wp:docPr id="10" name="Picture 10" descr="\\192.168.242.250\MHM share\0 - KORISNICI\Mirjana Komnenov\Teren - Odzaci_30.9.2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242.250\MHM share\0 - KORISNICI\Mirjana Komnenov\Teren - Odzaci_30.9.25\01.2.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6314"/>
                    <a:stretch/>
                  </pic:blipFill>
                  <pic:spPr bwMode="auto">
                    <a:xfrm rot="5400000">
                      <a:off x="0" y="0"/>
                      <a:ext cx="3064515" cy="1876036"/>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eastAsia="Calibri" w:hAnsi="Arial" w:cs="Arial"/>
          <w:sz w:val="24"/>
          <w:szCs w:val="24"/>
          <w:lang w:val="sr-Latn-RS"/>
        </w:rPr>
        <w:t xml:space="preserve"> </w:t>
      </w:r>
      <w:r w:rsidRPr="00884F1C">
        <w:rPr>
          <w:rFonts w:ascii="Arial" w:eastAsia="Calibri" w:hAnsi="Arial" w:cs="Arial"/>
          <w:noProof/>
          <w:sz w:val="24"/>
          <w:szCs w:val="24"/>
        </w:rPr>
        <w:drawing>
          <wp:inline distT="0" distB="0" distL="0" distR="0" wp14:anchorId="32B30488" wp14:editId="18C199BE">
            <wp:extent cx="3050680" cy="3472801"/>
            <wp:effectExtent l="0" t="1270" r="0" b="0"/>
            <wp:docPr id="11" name="Picture 11" descr="\\192.168.242.250\MHM share\0 - KORISNICI\Mirjana Komnenov\Teren - Odzaci_30.9.25\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242.250\MHM share\0 - KORISNICI\Mirjana Komnenov\Teren - Odzaci_30.9.25\01.4.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5047" r="31919"/>
                    <a:stretch/>
                  </pic:blipFill>
                  <pic:spPr bwMode="auto">
                    <a:xfrm rot="5400000">
                      <a:off x="0" y="0"/>
                      <a:ext cx="3067882" cy="3492384"/>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D97531" w:rsidRDefault="00080DE0" w:rsidP="00080DE0">
      <w:pPr>
        <w:jc w:val="center"/>
        <w:rPr>
          <w:rFonts w:ascii="Arial" w:hAnsi="Arial" w:cs="Arial"/>
          <w:i/>
          <w:color w:val="808080" w:themeColor="background1" w:themeShade="80"/>
          <w:sz w:val="18"/>
          <w:szCs w:val="18"/>
          <w:lang w:val="sr-Cyrl-RS" w:eastAsia="sr-Cyrl-RS"/>
        </w:rPr>
      </w:pPr>
      <w:r w:rsidRPr="00884F1C">
        <w:rPr>
          <w:rFonts w:ascii="Arial" w:hAnsi="Arial" w:cs="Arial"/>
          <w:i/>
          <w:color w:val="808080" w:themeColor="background1" w:themeShade="80"/>
          <w:sz w:val="18"/>
          <w:szCs w:val="18"/>
          <w:lang w:val="sr-Cyrl-RS"/>
        </w:rPr>
        <w:t xml:space="preserve">Slika </w:t>
      </w:r>
      <w:r w:rsidRPr="00884F1C">
        <w:rPr>
          <w:rFonts w:ascii="Arial" w:hAnsi="Arial" w:cs="Arial"/>
          <w:i/>
          <w:color w:val="808080" w:themeColor="background1" w:themeShade="80"/>
          <w:sz w:val="18"/>
          <w:szCs w:val="18"/>
          <w:lang w:val="sr-Latn-RS"/>
        </w:rPr>
        <w:t>4</w:t>
      </w:r>
      <w:r w:rsidRPr="00D97531">
        <w:rPr>
          <w:rFonts w:ascii="Arial" w:hAnsi="Arial" w:cs="Arial"/>
          <w:i/>
          <w:color w:val="808080" w:themeColor="background1" w:themeShade="80"/>
          <w:sz w:val="18"/>
          <w:szCs w:val="18"/>
          <w:lang w:val="sr-Cyrl-RS"/>
        </w:rPr>
        <w:t xml:space="preserve">. </w:t>
      </w:r>
      <w:r w:rsidRPr="00884F1C">
        <w:rPr>
          <w:rFonts w:ascii="Arial" w:hAnsi="Arial" w:cs="Arial"/>
          <w:i/>
          <w:color w:val="808080" w:themeColor="background1" w:themeShade="80"/>
          <w:sz w:val="18"/>
          <w:szCs w:val="18"/>
          <w:lang w:val="sr-Cyrl-RS" w:eastAsia="sr-Cyrl-RS"/>
        </w:rPr>
        <w:t>Stabl</w:t>
      </w:r>
      <w:r w:rsidRPr="00884F1C">
        <w:rPr>
          <w:rFonts w:ascii="Arial" w:hAnsi="Arial" w:cs="Arial"/>
          <w:i/>
          <w:color w:val="808080" w:themeColor="background1" w:themeShade="80"/>
          <w:sz w:val="18"/>
          <w:szCs w:val="18"/>
          <w:lang w:val="sr-Latn-RS" w:eastAsia="sr-Cyrl-RS"/>
        </w:rPr>
        <w:t>o</w:t>
      </w:r>
      <w:r w:rsidRPr="00D97531">
        <w:rPr>
          <w:rFonts w:ascii="Arial" w:hAnsi="Arial" w:cs="Arial"/>
          <w:i/>
          <w:color w:val="808080" w:themeColor="background1" w:themeShade="80"/>
          <w:sz w:val="18"/>
          <w:szCs w:val="18"/>
          <w:lang w:val="sr-Cyrl-RS" w:eastAsia="sr-Cyrl-RS"/>
        </w:rPr>
        <w:t xml:space="preserve"> broj </w:t>
      </w:r>
      <w:r w:rsidRPr="00D97531">
        <w:rPr>
          <w:rFonts w:ascii="Arial" w:hAnsi="Arial" w:cs="Arial"/>
          <w:i/>
          <w:color w:val="808080" w:themeColor="background1" w:themeShade="80"/>
          <w:sz w:val="18"/>
          <w:szCs w:val="18"/>
          <w:lang w:eastAsia="sr-Cyrl-RS"/>
        </w:rPr>
        <w:t>1 Gleditsia triacanthos</w:t>
      </w:r>
      <w:r w:rsidRPr="00884F1C">
        <w:rPr>
          <w:rFonts w:ascii="Arial" w:hAnsi="Arial" w:cs="Arial"/>
          <w:i/>
          <w:color w:val="808080" w:themeColor="background1" w:themeShade="80"/>
          <w:sz w:val="18"/>
          <w:szCs w:val="18"/>
          <w:lang w:val="sr-Latn-RS" w:eastAsia="sr-Cyrl-RS"/>
        </w:rPr>
        <w:t xml:space="preserve"> </w:t>
      </w:r>
      <w:r w:rsidRPr="00D97531">
        <w:rPr>
          <w:rFonts w:ascii="Arial" w:hAnsi="Arial" w:cs="Arial"/>
          <w:i/>
          <w:color w:val="808080" w:themeColor="background1" w:themeShade="80"/>
          <w:sz w:val="18"/>
          <w:szCs w:val="18"/>
          <w:lang w:eastAsia="sr-Cyrl-RS"/>
        </w:rPr>
        <w:t xml:space="preserve">– </w:t>
      </w:r>
      <w:r w:rsidRPr="00884F1C">
        <w:rPr>
          <w:rFonts w:ascii="Arial" w:hAnsi="Arial" w:cs="Arial"/>
          <w:i/>
          <w:color w:val="808080" w:themeColor="background1" w:themeShade="80"/>
          <w:sz w:val="18"/>
          <w:szCs w:val="18"/>
          <w:lang w:val="sr-Latn-RS" w:eastAsia="sr-Cyrl-RS"/>
        </w:rPr>
        <w:t>mehanička oštećenja</w:t>
      </w:r>
      <w:r w:rsidRPr="00D97531">
        <w:rPr>
          <w:rFonts w:ascii="Arial" w:hAnsi="Arial" w:cs="Arial"/>
          <w:i/>
          <w:color w:val="808080" w:themeColor="background1" w:themeShade="80"/>
          <w:sz w:val="18"/>
          <w:szCs w:val="18"/>
          <w:lang w:val="sr-Cyrl-RS" w:eastAsia="sr-Cyrl-RS"/>
        </w:rPr>
        <w:t xml:space="preserve"> koje je neophodno sanirati primenom mera dendrohirurgije</w:t>
      </w:r>
    </w:p>
    <w:p w:rsidR="00080DE0" w:rsidRPr="00D97531" w:rsidRDefault="00080DE0" w:rsidP="00080DE0">
      <w:pPr>
        <w:jc w:val="center"/>
        <w:rPr>
          <w:rFonts w:ascii="Arial" w:hAnsi="Arial" w:cs="Arial"/>
          <w:noProof/>
        </w:rPr>
      </w:pPr>
      <w:r w:rsidRPr="00D97531">
        <w:rPr>
          <w:rFonts w:ascii="Arial" w:hAnsi="Arial" w:cs="Arial"/>
          <w:noProof/>
        </w:rPr>
        <w:t xml:space="preserve"> </w:t>
      </w:r>
      <w:r w:rsidRPr="00884F1C">
        <w:rPr>
          <w:rFonts w:ascii="Arial" w:hAnsi="Arial" w:cs="Arial"/>
          <w:noProof/>
        </w:rPr>
        <w:drawing>
          <wp:inline distT="0" distB="0" distL="0" distR="0" wp14:anchorId="5633DAAD" wp14:editId="1E58F1B9">
            <wp:extent cx="2876336" cy="1842877"/>
            <wp:effectExtent l="2223" t="0" r="2857" b="2858"/>
            <wp:docPr id="7" name="Picture 7" descr="\\192.168.242.250\MHM share\0 - KORISNICI\Mirjana Komnenov\Teren - Odzaci_30.9.25\3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242.250\MHM share\0 - KORISNICI\Mirjana Komnenov\Teren - Odzaci_30.9.25\39.2.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432" r="9769"/>
                    <a:stretch/>
                  </pic:blipFill>
                  <pic:spPr bwMode="auto">
                    <a:xfrm rot="5400000">
                      <a:off x="0" y="0"/>
                      <a:ext cx="2890931" cy="1852228"/>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hAnsi="Arial" w:cs="Arial"/>
          <w:noProof/>
        </w:rPr>
        <w:t xml:space="preserve"> </w:t>
      </w:r>
      <w:r w:rsidRPr="00884F1C">
        <w:rPr>
          <w:rFonts w:ascii="Arial" w:hAnsi="Arial" w:cs="Arial"/>
          <w:noProof/>
        </w:rPr>
        <w:drawing>
          <wp:inline distT="0" distB="0" distL="0" distR="0" wp14:anchorId="553DF5A3" wp14:editId="4505473B">
            <wp:extent cx="2875876" cy="1742362"/>
            <wp:effectExtent l="0" t="4763" r="0" b="0"/>
            <wp:docPr id="35" name="Picture 35" descr="\\192.168.242.250\MHM share\0 - KORISNICI\Mirjana Komnenov\Teren - Odzaci_30.9.25\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242.250\MHM share\0 - KORISNICI\Mirjana Komnenov\Teren - Odzaci_30.9.25\39.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3024" t="13412" r="7870"/>
                    <a:stretch/>
                  </pic:blipFill>
                  <pic:spPr bwMode="auto">
                    <a:xfrm rot="5400000">
                      <a:off x="0" y="0"/>
                      <a:ext cx="2892940" cy="1752700"/>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hAnsi="Arial" w:cs="Arial"/>
          <w:noProof/>
        </w:rPr>
        <w:t xml:space="preserve"> </w:t>
      </w:r>
      <w:r w:rsidRPr="00884F1C">
        <w:rPr>
          <w:rFonts w:ascii="Arial" w:hAnsi="Arial" w:cs="Arial"/>
          <w:noProof/>
        </w:rPr>
        <w:drawing>
          <wp:inline distT="0" distB="0" distL="0" distR="0" wp14:anchorId="768A742D" wp14:editId="3897E912">
            <wp:extent cx="2883375" cy="1740535"/>
            <wp:effectExtent l="0" t="318" r="0" b="0"/>
            <wp:docPr id="36" name="Picture 36" descr="\\192.168.242.250\MHM share\0 - KORISNICI\Mirjana Komnenov\Teren - Odzaci_30.9.25\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242.250\MHM share\0 - KORISNICI\Mirjana Komnenov\Teren - Odzaci_30.9.25\39.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2867" r="25238" b="429"/>
                    <a:stretch/>
                  </pic:blipFill>
                  <pic:spPr bwMode="auto">
                    <a:xfrm rot="5400000">
                      <a:off x="0" y="0"/>
                      <a:ext cx="2903325" cy="1752578"/>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D97531" w:rsidRDefault="00080DE0" w:rsidP="00080DE0">
      <w:pPr>
        <w:jc w:val="center"/>
        <w:rPr>
          <w:rFonts w:ascii="Arial" w:hAnsi="Arial" w:cs="Arial"/>
          <w:i/>
          <w:color w:val="808080" w:themeColor="background1" w:themeShade="80"/>
          <w:sz w:val="18"/>
          <w:szCs w:val="18"/>
          <w:lang w:val="sr-Latn-RS" w:eastAsia="sr-Cyrl-RS"/>
        </w:rPr>
      </w:pPr>
      <w:r w:rsidRPr="00884F1C">
        <w:rPr>
          <w:rFonts w:ascii="Arial" w:hAnsi="Arial" w:cs="Arial"/>
          <w:i/>
          <w:color w:val="808080" w:themeColor="background1" w:themeShade="80"/>
          <w:sz w:val="18"/>
          <w:szCs w:val="18"/>
          <w:lang w:val="sr-Cyrl-RS"/>
        </w:rPr>
        <w:t xml:space="preserve">Slika </w:t>
      </w:r>
      <w:r w:rsidRPr="00884F1C">
        <w:rPr>
          <w:rFonts w:ascii="Arial" w:hAnsi="Arial" w:cs="Arial"/>
          <w:i/>
          <w:color w:val="808080" w:themeColor="background1" w:themeShade="80"/>
          <w:sz w:val="18"/>
          <w:szCs w:val="18"/>
          <w:lang w:val="sr-Latn-RS"/>
        </w:rPr>
        <w:t>5</w:t>
      </w:r>
      <w:r w:rsidRPr="00D97531">
        <w:rPr>
          <w:rFonts w:ascii="Arial" w:hAnsi="Arial" w:cs="Arial"/>
          <w:i/>
          <w:color w:val="808080" w:themeColor="background1" w:themeShade="80"/>
          <w:sz w:val="18"/>
          <w:szCs w:val="18"/>
          <w:lang w:val="sr-Cyrl-RS"/>
        </w:rPr>
        <w:t xml:space="preserve">. </w:t>
      </w:r>
      <w:r w:rsidRPr="00884F1C">
        <w:rPr>
          <w:rFonts w:ascii="Arial" w:hAnsi="Arial" w:cs="Arial"/>
          <w:i/>
          <w:color w:val="808080" w:themeColor="background1" w:themeShade="80"/>
          <w:sz w:val="18"/>
          <w:szCs w:val="18"/>
          <w:lang w:val="sr-Cyrl-RS" w:eastAsia="sr-Cyrl-RS"/>
        </w:rPr>
        <w:t>Stabl</w:t>
      </w:r>
      <w:r w:rsidRPr="00884F1C">
        <w:rPr>
          <w:rFonts w:ascii="Arial" w:hAnsi="Arial" w:cs="Arial"/>
          <w:i/>
          <w:color w:val="808080" w:themeColor="background1" w:themeShade="80"/>
          <w:sz w:val="18"/>
          <w:szCs w:val="18"/>
          <w:lang w:val="sr-Latn-RS" w:eastAsia="sr-Cyrl-RS"/>
        </w:rPr>
        <w:t>o</w:t>
      </w:r>
      <w:r w:rsidRPr="00D97531">
        <w:rPr>
          <w:rFonts w:ascii="Arial" w:hAnsi="Arial" w:cs="Arial"/>
          <w:i/>
          <w:color w:val="808080" w:themeColor="background1" w:themeShade="80"/>
          <w:sz w:val="18"/>
          <w:szCs w:val="18"/>
          <w:lang w:val="sr-Cyrl-RS" w:eastAsia="sr-Cyrl-RS"/>
        </w:rPr>
        <w:t xml:space="preserve"> broj </w:t>
      </w:r>
      <w:r w:rsidRPr="00D97531">
        <w:rPr>
          <w:rFonts w:ascii="Arial" w:hAnsi="Arial" w:cs="Arial"/>
          <w:i/>
          <w:color w:val="808080" w:themeColor="background1" w:themeShade="80"/>
          <w:sz w:val="18"/>
          <w:szCs w:val="18"/>
          <w:lang w:val="sr-Latn-RS" w:eastAsia="sr-Cyrl-RS"/>
        </w:rPr>
        <w:t>39</w:t>
      </w:r>
      <w:r w:rsidRPr="00D97531">
        <w:rPr>
          <w:rFonts w:ascii="Arial" w:hAnsi="Arial" w:cs="Arial"/>
          <w:i/>
          <w:color w:val="808080" w:themeColor="background1" w:themeShade="80"/>
          <w:sz w:val="18"/>
          <w:szCs w:val="18"/>
          <w:lang w:val="sr-Cyrl-RS" w:eastAsia="sr-Cyrl-RS"/>
        </w:rPr>
        <w:t xml:space="preserve"> </w:t>
      </w:r>
      <w:r w:rsidRPr="00D97531">
        <w:rPr>
          <w:rFonts w:ascii="Arial" w:hAnsi="Arial" w:cs="Arial"/>
          <w:i/>
          <w:color w:val="808080" w:themeColor="background1" w:themeShade="80"/>
          <w:sz w:val="18"/>
          <w:szCs w:val="18"/>
          <w:lang w:eastAsia="sr-Cyrl-RS"/>
        </w:rPr>
        <w:t xml:space="preserve">Sophora japonica – </w:t>
      </w:r>
      <w:r w:rsidRPr="00D97531">
        <w:rPr>
          <w:rFonts w:ascii="Arial" w:hAnsi="Arial" w:cs="Arial"/>
          <w:i/>
          <w:color w:val="808080" w:themeColor="background1" w:themeShade="80"/>
          <w:sz w:val="18"/>
          <w:szCs w:val="18"/>
          <w:lang w:val="sr-Cyrl-RS" w:eastAsia="sr-Cyrl-RS"/>
        </w:rPr>
        <w:t>šupljine u deblu koje je neophodno sanirati primenom mera dendrohirurgije</w:t>
      </w:r>
      <w:r w:rsidRPr="00884F1C">
        <w:rPr>
          <w:rFonts w:ascii="Arial" w:hAnsi="Arial" w:cs="Arial"/>
          <w:i/>
          <w:color w:val="808080" w:themeColor="background1" w:themeShade="80"/>
          <w:sz w:val="18"/>
          <w:szCs w:val="18"/>
          <w:lang w:val="sr-Latn-RS" w:eastAsia="sr-Cyrl-RS"/>
        </w:rPr>
        <w:t xml:space="preserve"> i sanirati mehanička oštećenja na granama</w:t>
      </w:r>
    </w:p>
    <w:p w:rsidR="00080DE0" w:rsidRPr="00D97531" w:rsidRDefault="00080DE0" w:rsidP="00080DE0">
      <w:pPr>
        <w:rPr>
          <w:rFonts w:ascii="Arial" w:hAnsi="Arial" w:cs="Arial"/>
          <w:color w:val="808080" w:themeColor="background1" w:themeShade="80"/>
          <w:sz w:val="18"/>
          <w:szCs w:val="18"/>
          <w:lang w:val="sr-Cyrl-RS" w:eastAsia="sr-Cyrl-RS"/>
        </w:rPr>
      </w:pPr>
    </w:p>
    <w:p w:rsidR="00080DE0" w:rsidRPr="00D97531" w:rsidRDefault="00080DE0" w:rsidP="00080DE0">
      <w:pPr>
        <w:ind w:left="360"/>
        <w:rPr>
          <w:rFonts w:ascii="Arial" w:eastAsia="Calibri" w:hAnsi="Arial" w:cs="Arial"/>
          <w:b/>
          <w:sz w:val="24"/>
          <w:szCs w:val="24"/>
          <w:lang w:val="sr-Latn-RS"/>
        </w:rPr>
      </w:pPr>
    </w:p>
    <w:p w:rsidR="00080DE0" w:rsidRPr="00D97531" w:rsidRDefault="00080DE0" w:rsidP="00080DE0">
      <w:pPr>
        <w:ind w:left="360"/>
        <w:rPr>
          <w:rFonts w:ascii="Arial" w:eastAsia="Calibri" w:hAnsi="Arial" w:cs="Arial"/>
          <w:b/>
          <w:sz w:val="24"/>
          <w:szCs w:val="24"/>
          <w:lang w:val="sr-Latn-RS"/>
        </w:rPr>
      </w:pPr>
    </w:p>
    <w:p w:rsidR="00080DE0" w:rsidRDefault="00080DE0" w:rsidP="00080DE0">
      <w:pPr>
        <w:ind w:left="360"/>
        <w:rPr>
          <w:rFonts w:ascii="Arial" w:eastAsia="Calibri" w:hAnsi="Arial" w:cs="Arial"/>
          <w:b/>
          <w:sz w:val="24"/>
          <w:szCs w:val="24"/>
          <w:lang w:val="sr-Latn-RS"/>
        </w:rPr>
      </w:pPr>
    </w:p>
    <w:p w:rsidR="00080DE0" w:rsidRPr="00080DE0" w:rsidRDefault="00080DE0" w:rsidP="00080DE0">
      <w:pPr>
        <w:rPr>
          <w:rFonts w:ascii="Arial" w:eastAsia="Calibri" w:hAnsi="Arial" w:cs="Arial"/>
          <w:b/>
          <w:lang w:val="sr-Cyrl-RS"/>
        </w:rPr>
      </w:pPr>
      <w:r w:rsidRPr="00080DE0">
        <w:rPr>
          <w:rFonts w:ascii="Arial" w:eastAsia="Calibri" w:hAnsi="Arial" w:cs="Arial"/>
          <w:b/>
          <w:lang w:val="sr-Latn-RS"/>
        </w:rPr>
        <w:t>U</w:t>
      </w:r>
      <w:r w:rsidRPr="00080DE0">
        <w:rPr>
          <w:rFonts w:ascii="Arial" w:eastAsia="Calibri" w:hAnsi="Arial" w:cs="Arial"/>
          <w:b/>
          <w:lang w:val="sr-Cyrl-RS"/>
        </w:rPr>
        <w:t>klanjanje postojećih stabala i panjeva</w:t>
      </w:r>
    </w:p>
    <w:p w:rsidR="00080DE0" w:rsidRPr="00080DE0" w:rsidRDefault="00080DE0" w:rsidP="00080DE0">
      <w:pPr>
        <w:jc w:val="both"/>
        <w:rPr>
          <w:rFonts w:ascii="Arial" w:eastAsia="Calibri" w:hAnsi="Arial" w:cs="Arial"/>
          <w:lang w:val="sr-Latn-RS"/>
        </w:rPr>
      </w:pPr>
      <w:r w:rsidRPr="00080DE0">
        <w:rPr>
          <w:rFonts w:ascii="Arial" w:eastAsia="Calibri" w:hAnsi="Arial" w:cs="Arial"/>
          <w:lang w:val="sr-Cyrl-RS"/>
        </w:rPr>
        <w:t>U okviru predmetnog prostora planirano je uklanjanje ukupno 1</w:t>
      </w:r>
      <w:r w:rsidRPr="00080DE0">
        <w:rPr>
          <w:rFonts w:ascii="Arial" w:eastAsia="Calibri" w:hAnsi="Arial" w:cs="Arial"/>
          <w:lang w:val="sr-Latn-RS"/>
        </w:rPr>
        <w:t>7</w:t>
      </w:r>
      <w:r w:rsidRPr="00080DE0">
        <w:rPr>
          <w:rFonts w:ascii="Arial" w:eastAsia="Calibri" w:hAnsi="Arial" w:cs="Arial"/>
          <w:lang w:val="sr-Cyrl-RS"/>
        </w:rPr>
        <w:t xml:space="preserve"> stabala</w:t>
      </w:r>
      <w:r w:rsidRPr="00080DE0">
        <w:rPr>
          <w:rFonts w:ascii="Arial" w:eastAsia="Calibri" w:hAnsi="Arial" w:cs="Arial"/>
          <w:lang w:val="sr-Latn-RS"/>
        </w:rPr>
        <w:t xml:space="preserve"> i jedne sadnice</w:t>
      </w:r>
      <w:r w:rsidRPr="00080DE0">
        <w:rPr>
          <w:rFonts w:ascii="Arial" w:eastAsia="Calibri" w:hAnsi="Arial" w:cs="Arial"/>
          <w:lang w:val="sr-Cyrl-RS"/>
        </w:rPr>
        <w:t xml:space="preserve">. Od ukupnog broja </w:t>
      </w:r>
      <w:r w:rsidRPr="00080DE0">
        <w:rPr>
          <w:rFonts w:ascii="Arial" w:eastAsia="Calibri" w:hAnsi="Arial" w:cs="Arial"/>
          <w:lang w:val="sr-Latn-RS"/>
        </w:rPr>
        <w:t xml:space="preserve">jedno </w:t>
      </w:r>
      <w:r w:rsidRPr="00080DE0">
        <w:rPr>
          <w:rFonts w:ascii="Arial" w:eastAsia="Calibri" w:hAnsi="Arial" w:cs="Arial"/>
          <w:lang w:val="sr-Cyrl-RS"/>
        </w:rPr>
        <w:t>stablo</w:t>
      </w:r>
      <w:r w:rsidRPr="00080DE0">
        <w:rPr>
          <w:rFonts w:ascii="Arial" w:eastAsia="Calibri" w:hAnsi="Arial" w:cs="Arial"/>
          <w:lang w:val="sr-Latn-RS"/>
        </w:rPr>
        <w:t>/sadnica pod rednim</w:t>
      </w:r>
      <w:r w:rsidRPr="00080DE0">
        <w:rPr>
          <w:rFonts w:ascii="Arial" w:eastAsia="Calibri" w:hAnsi="Arial" w:cs="Arial"/>
          <w:lang w:val="sr-Cyrl-RS"/>
        </w:rPr>
        <w:t xml:space="preserve"> broj</w:t>
      </w:r>
      <w:r w:rsidRPr="00080DE0">
        <w:rPr>
          <w:rFonts w:ascii="Arial" w:eastAsia="Calibri" w:hAnsi="Arial" w:cs="Arial"/>
          <w:lang w:val="sr-Latn-RS"/>
        </w:rPr>
        <w:t>em</w:t>
      </w:r>
      <w:r w:rsidRPr="00080DE0">
        <w:rPr>
          <w:rFonts w:ascii="Arial" w:eastAsia="Calibri" w:hAnsi="Arial" w:cs="Arial"/>
          <w:lang w:val="sr-Cyrl-RS"/>
        </w:rPr>
        <w:t xml:space="preserve"> </w:t>
      </w:r>
      <w:r w:rsidRPr="00080DE0">
        <w:rPr>
          <w:rFonts w:ascii="Arial" w:eastAsia="Calibri" w:hAnsi="Arial" w:cs="Arial"/>
          <w:lang w:val="sr-Latn-RS"/>
        </w:rPr>
        <w:t>3</w:t>
      </w:r>
      <w:r w:rsidRPr="00080DE0">
        <w:rPr>
          <w:rFonts w:ascii="Arial" w:eastAsia="Calibri" w:hAnsi="Arial" w:cs="Arial"/>
          <w:lang w:val="sr-Cyrl-RS"/>
        </w:rPr>
        <w:t>0</w:t>
      </w:r>
      <w:r w:rsidRPr="00080DE0">
        <w:rPr>
          <w:rFonts w:ascii="Arial" w:eastAsia="Calibri" w:hAnsi="Arial" w:cs="Arial"/>
          <w:lang w:val="sr-Latn-RS"/>
        </w:rPr>
        <w:t xml:space="preserve"> je potrebno ukloniti jer je </w:t>
      </w:r>
      <w:r w:rsidR="0057247B">
        <w:rPr>
          <w:rFonts w:ascii="Arial" w:eastAsia="Calibri" w:hAnsi="Arial" w:cs="Arial"/>
          <w:lang w:val="sr-Latn-RS"/>
        </w:rPr>
        <w:t>osušeno</w:t>
      </w:r>
      <w:r w:rsidRPr="00080DE0">
        <w:rPr>
          <w:rFonts w:ascii="Arial" w:eastAsia="Calibri" w:hAnsi="Arial" w:cs="Arial"/>
          <w:lang w:val="sr-Latn-RS"/>
        </w:rPr>
        <w:t>. Tri stabla</w:t>
      </w:r>
      <w:r w:rsidRPr="00080DE0">
        <w:rPr>
          <w:rFonts w:ascii="Arial" w:eastAsia="Calibri" w:hAnsi="Arial" w:cs="Arial"/>
          <w:lang w:val="sr-Cyrl-RS"/>
        </w:rPr>
        <w:t xml:space="preserve"> je neophodno ukloniti zbog lošeg opšte</w:t>
      </w:r>
      <w:r w:rsidR="0057247B">
        <w:rPr>
          <w:rFonts w:ascii="Arial" w:eastAsia="Calibri" w:hAnsi="Arial" w:cs="Arial"/>
          <w:lang w:val="sr-Latn-RS"/>
        </w:rPr>
        <w:t>g</w:t>
      </w:r>
      <w:r w:rsidRPr="00080DE0">
        <w:rPr>
          <w:rFonts w:ascii="Arial" w:eastAsia="Calibri" w:hAnsi="Arial" w:cs="Arial"/>
          <w:lang w:val="sr-Cyrl-RS"/>
        </w:rPr>
        <w:t xml:space="preserve"> zdravstvenog stanja</w:t>
      </w:r>
      <w:r w:rsidRPr="00080DE0">
        <w:rPr>
          <w:rFonts w:ascii="Arial" w:eastAsia="Calibri" w:hAnsi="Arial" w:cs="Arial"/>
        </w:rPr>
        <w:t xml:space="preserve"> </w:t>
      </w:r>
      <w:r w:rsidRPr="00080DE0">
        <w:rPr>
          <w:rFonts w:ascii="Arial" w:eastAsia="Calibri" w:hAnsi="Arial" w:cs="Arial"/>
          <w:lang w:val="sr-Latn-RS"/>
        </w:rPr>
        <w:t>– 5, 6 i 19. Za potrebe izrade saobraćajnog rešenja</w:t>
      </w:r>
      <w:r w:rsidRPr="00080DE0">
        <w:rPr>
          <w:rFonts w:ascii="Arial" w:eastAsia="Calibri" w:hAnsi="Arial" w:cs="Arial"/>
          <w:lang w:val="sr-Cyrl-RS"/>
        </w:rPr>
        <w:t xml:space="preserve"> </w:t>
      </w:r>
      <w:r w:rsidR="0057247B">
        <w:rPr>
          <w:rFonts w:ascii="Arial" w:eastAsia="Calibri" w:hAnsi="Arial" w:cs="Arial"/>
          <w:lang w:val="sr-Latn-RS"/>
        </w:rPr>
        <w:t xml:space="preserve">i bezbednog odvijanja saobraćaja </w:t>
      </w:r>
      <w:r w:rsidRPr="00080DE0">
        <w:rPr>
          <w:rFonts w:ascii="Arial" w:eastAsia="Calibri" w:hAnsi="Arial" w:cs="Arial"/>
          <w:lang w:val="sr-Cyrl-RS"/>
        </w:rPr>
        <w:t xml:space="preserve">predviđeno </w:t>
      </w:r>
      <w:r w:rsidRPr="00080DE0">
        <w:rPr>
          <w:rFonts w:ascii="Arial" w:eastAsia="Calibri" w:hAnsi="Arial" w:cs="Arial"/>
          <w:lang w:val="sr-Latn-RS"/>
        </w:rPr>
        <w:t xml:space="preserve">je </w:t>
      </w:r>
      <w:r w:rsidRPr="00080DE0">
        <w:rPr>
          <w:rFonts w:ascii="Arial" w:eastAsia="Calibri" w:hAnsi="Arial" w:cs="Arial"/>
          <w:lang w:val="sr-Cyrl-RS"/>
        </w:rPr>
        <w:t xml:space="preserve">uklanjanje </w:t>
      </w:r>
      <w:r w:rsidRPr="00080DE0">
        <w:rPr>
          <w:rFonts w:ascii="Arial" w:eastAsia="Calibri" w:hAnsi="Arial" w:cs="Arial"/>
          <w:lang w:val="sr-Latn-RS"/>
        </w:rPr>
        <w:t xml:space="preserve">14 stabala </w:t>
      </w:r>
      <w:r w:rsidRPr="00080DE0">
        <w:rPr>
          <w:rFonts w:ascii="Arial" w:eastAsia="Calibri" w:hAnsi="Arial" w:cs="Arial"/>
          <w:lang w:val="sr-Cyrl-RS"/>
        </w:rPr>
        <w:t>zabeležen</w:t>
      </w:r>
      <w:r w:rsidRPr="00080DE0">
        <w:rPr>
          <w:rFonts w:ascii="Arial" w:eastAsia="Calibri" w:hAnsi="Arial" w:cs="Arial"/>
          <w:lang w:val="sr-Latn-RS"/>
        </w:rPr>
        <w:t>ih</w:t>
      </w:r>
      <w:r w:rsidRPr="00080DE0">
        <w:rPr>
          <w:rFonts w:ascii="Arial" w:eastAsia="Calibri" w:hAnsi="Arial" w:cs="Arial"/>
          <w:lang w:val="sr-Cyrl-RS"/>
        </w:rPr>
        <w:t xml:space="preserve"> pod </w:t>
      </w:r>
      <w:r w:rsidRPr="00080DE0">
        <w:rPr>
          <w:rFonts w:ascii="Arial" w:eastAsia="Calibri" w:hAnsi="Arial" w:cs="Arial"/>
          <w:lang w:val="sr-Latn-RS"/>
        </w:rPr>
        <w:t xml:space="preserve">kataloškim </w:t>
      </w:r>
      <w:r w:rsidRPr="00080DE0">
        <w:rPr>
          <w:rFonts w:ascii="Arial" w:eastAsia="Calibri" w:hAnsi="Arial" w:cs="Arial"/>
          <w:lang w:val="sr-Cyrl-RS"/>
        </w:rPr>
        <w:t>brojevima</w:t>
      </w:r>
      <w:r w:rsidRPr="00080DE0">
        <w:rPr>
          <w:rFonts w:ascii="Arial" w:eastAsia="Calibri" w:hAnsi="Arial" w:cs="Arial"/>
          <w:lang w:val="sr-Latn-RS"/>
        </w:rPr>
        <w:t>:</w:t>
      </w:r>
      <w:r w:rsidRPr="00080DE0">
        <w:rPr>
          <w:rFonts w:ascii="Arial" w:eastAsia="Calibri" w:hAnsi="Arial" w:cs="Arial"/>
          <w:lang w:val="sr-Cyrl-RS"/>
        </w:rPr>
        <w:t xml:space="preserve"> </w:t>
      </w:r>
      <w:r w:rsidRPr="00080DE0">
        <w:rPr>
          <w:rFonts w:ascii="Arial" w:eastAsia="Calibri" w:hAnsi="Arial" w:cs="Arial"/>
          <w:lang w:val="sr-Latn-RS"/>
        </w:rPr>
        <w:t>10, 11, 16, 20-23, 33, 34, 36-38, 40 i 41.</w:t>
      </w:r>
    </w:p>
    <w:p w:rsidR="00080DE0" w:rsidRPr="00D97531" w:rsidRDefault="00080DE0" w:rsidP="00080DE0">
      <w:pPr>
        <w:jc w:val="center"/>
        <w:rPr>
          <w:rFonts w:ascii="Arial" w:eastAsia="Calibri" w:hAnsi="Arial" w:cs="Arial"/>
          <w:noProof/>
          <w:sz w:val="24"/>
          <w:szCs w:val="24"/>
        </w:rPr>
      </w:pPr>
      <w:r w:rsidRPr="00884F1C">
        <w:rPr>
          <w:rFonts w:ascii="Arial" w:eastAsia="Calibri" w:hAnsi="Arial" w:cs="Arial"/>
          <w:noProof/>
          <w:sz w:val="24"/>
          <w:szCs w:val="24"/>
        </w:rPr>
        <w:drawing>
          <wp:inline distT="0" distB="0" distL="0" distR="0" wp14:anchorId="36D521CB" wp14:editId="297E42D0">
            <wp:extent cx="2969256" cy="1837055"/>
            <wp:effectExtent l="0" t="5715" r="0" b="0"/>
            <wp:docPr id="13" name="Picture 13" descr="\\192.168.242.250\MHM share\0 - KORISNICI\Mirjana Komnenov\Teren - Odzaci_30.9.25\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92.168.242.250\MHM share\0 - KORISNICI\Mirjana Komnenov\Teren - Odzaci_30.9.25\05.1.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8939"/>
                    <a:stretch/>
                  </pic:blipFill>
                  <pic:spPr bwMode="auto">
                    <a:xfrm rot="5400000">
                      <a:off x="0" y="0"/>
                      <a:ext cx="2972146" cy="1838843"/>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eastAsia="Calibri" w:hAnsi="Arial" w:cs="Arial"/>
          <w:noProof/>
          <w:sz w:val="24"/>
          <w:szCs w:val="24"/>
        </w:rPr>
        <w:t xml:space="preserve"> </w:t>
      </w:r>
      <w:r w:rsidRPr="00884F1C">
        <w:rPr>
          <w:rFonts w:ascii="Arial" w:eastAsia="Calibri" w:hAnsi="Arial" w:cs="Arial"/>
          <w:noProof/>
          <w:sz w:val="24"/>
          <w:szCs w:val="24"/>
        </w:rPr>
        <w:drawing>
          <wp:inline distT="0" distB="0" distL="0" distR="0" wp14:anchorId="6BD5E5C6" wp14:editId="07DCD053">
            <wp:extent cx="2954957" cy="1822419"/>
            <wp:effectExtent l="0" t="5080" r="0" b="0"/>
            <wp:docPr id="14" name="Picture 14" descr="\\192.168.242.250\MHM share\0 - KORISNICI\Mirjana Komnenov\Teren - Odzaci_30.9.25\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92.168.242.250\MHM share\0 - KORISNICI\Mirjana Komnenov\Teren - Odzaci_30.9.25\05.4.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7795"/>
                    <a:stretch/>
                  </pic:blipFill>
                  <pic:spPr bwMode="auto">
                    <a:xfrm rot="5400000">
                      <a:off x="0" y="0"/>
                      <a:ext cx="2973764" cy="1834018"/>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eastAsia="Calibri" w:hAnsi="Arial" w:cs="Arial"/>
          <w:noProof/>
          <w:sz w:val="24"/>
          <w:szCs w:val="24"/>
        </w:rPr>
        <w:t xml:space="preserve"> </w:t>
      </w:r>
      <w:r w:rsidRPr="00884F1C">
        <w:rPr>
          <w:rFonts w:ascii="Arial" w:eastAsia="Calibri" w:hAnsi="Arial" w:cs="Arial"/>
          <w:noProof/>
          <w:sz w:val="24"/>
          <w:szCs w:val="24"/>
        </w:rPr>
        <w:drawing>
          <wp:inline distT="0" distB="0" distL="0" distR="0" wp14:anchorId="3D30A923" wp14:editId="0ED58B45">
            <wp:extent cx="2967591" cy="1829907"/>
            <wp:effectExtent l="0" t="2540" r="1905" b="1905"/>
            <wp:docPr id="15" name="Picture 15" descr="\\192.168.242.250\MHM share\0 - KORISNICI\Mirjana Komnenov\Teren - Odzaci_30.9.2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92.168.242.250\MHM share\0 - KORISNICI\Mirjana Komnenov\Teren - Odzaci_30.9.25\05.5.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8634"/>
                    <a:stretch/>
                  </pic:blipFill>
                  <pic:spPr bwMode="auto">
                    <a:xfrm rot="5400000">
                      <a:off x="0" y="0"/>
                      <a:ext cx="2975466" cy="1834763"/>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884F1C" w:rsidRDefault="00080DE0" w:rsidP="00080DE0">
      <w:pPr>
        <w:jc w:val="center"/>
        <w:rPr>
          <w:rFonts w:ascii="Arial" w:hAnsi="Arial" w:cs="Arial"/>
          <w:i/>
          <w:color w:val="7F7F7F"/>
          <w:sz w:val="18"/>
          <w:szCs w:val="18"/>
          <w:lang w:val="sr-Latn-RS" w:eastAsia="sr-Cyrl-RS"/>
        </w:rPr>
      </w:pPr>
      <w:r w:rsidRPr="00884F1C">
        <w:rPr>
          <w:rFonts w:ascii="Arial" w:hAnsi="Arial" w:cs="Arial"/>
          <w:i/>
          <w:color w:val="7F7F7F"/>
          <w:sz w:val="18"/>
          <w:szCs w:val="18"/>
          <w:lang w:val="sr-Cyrl-RS"/>
        </w:rPr>
        <w:t xml:space="preserve">Slika </w:t>
      </w:r>
      <w:r w:rsidRPr="00884F1C">
        <w:rPr>
          <w:rFonts w:ascii="Arial" w:hAnsi="Arial" w:cs="Arial"/>
          <w:i/>
          <w:color w:val="7F7F7F"/>
          <w:sz w:val="18"/>
          <w:szCs w:val="18"/>
          <w:lang w:val="sr-Latn-RS"/>
        </w:rPr>
        <w:t>6</w:t>
      </w:r>
      <w:r w:rsidRPr="00D97531">
        <w:rPr>
          <w:rFonts w:ascii="Arial" w:hAnsi="Arial" w:cs="Arial"/>
          <w:i/>
          <w:color w:val="7F7F7F"/>
          <w:sz w:val="18"/>
          <w:szCs w:val="18"/>
          <w:lang w:val="sr-Cyrl-RS"/>
        </w:rPr>
        <w:t xml:space="preserve">. </w:t>
      </w:r>
      <w:r w:rsidRPr="00884F1C">
        <w:rPr>
          <w:rFonts w:ascii="Arial" w:hAnsi="Arial" w:cs="Arial"/>
          <w:i/>
          <w:color w:val="7F7F7F"/>
          <w:sz w:val="18"/>
          <w:szCs w:val="18"/>
          <w:lang w:val="sr-Cyrl-RS" w:eastAsia="sr-Cyrl-RS"/>
        </w:rPr>
        <w:t>Stabl</w:t>
      </w:r>
      <w:r w:rsidRPr="00884F1C">
        <w:rPr>
          <w:rFonts w:ascii="Arial" w:hAnsi="Arial" w:cs="Arial"/>
          <w:i/>
          <w:color w:val="7F7F7F"/>
          <w:sz w:val="18"/>
          <w:szCs w:val="18"/>
          <w:lang w:val="sr-Latn-RS" w:eastAsia="sr-Cyrl-RS"/>
        </w:rPr>
        <w:t>o</w:t>
      </w:r>
      <w:r w:rsidRPr="00D97531">
        <w:rPr>
          <w:rFonts w:ascii="Arial" w:hAnsi="Arial" w:cs="Arial"/>
          <w:i/>
          <w:color w:val="7F7F7F"/>
          <w:sz w:val="18"/>
          <w:szCs w:val="18"/>
          <w:lang w:val="sr-Cyrl-RS" w:eastAsia="sr-Cyrl-RS"/>
        </w:rPr>
        <w:t xml:space="preserve"> broj  – </w:t>
      </w:r>
      <w:r w:rsidRPr="00884F1C">
        <w:rPr>
          <w:rFonts w:ascii="Arial" w:hAnsi="Arial" w:cs="Arial"/>
          <w:i/>
          <w:color w:val="7F7F7F"/>
          <w:sz w:val="18"/>
          <w:szCs w:val="18"/>
          <w:lang w:eastAsia="sr-Cyrl-RS"/>
        </w:rPr>
        <w:t>5</w:t>
      </w:r>
      <w:r w:rsidRPr="00D97531">
        <w:rPr>
          <w:rFonts w:ascii="Arial" w:hAnsi="Arial" w:cs="Arial"/>
          <w:i/>
          <w:color w:val="7F7F7F"/>
          <w:sz w:val="18"/>
          <w:szCs w:val="18"/>
          <w:lang w:eastAsia="sr-Cyrl-RS"/>
        </w:rPr>
        <w:t xml:space="preserve"> - Robinia pseudoacacia</w:t>
      </w:r>
      <w:r w:rsidRPr="00D97531">
        <w:rPr>
          <w:rFonts w:ascii="Arial" w:hAnsi="Arial" w:cs="Arial"/>
          <w:i/>
          <w:color w:val="7F7F7F"/>
          <w:sz w:val="18"/>
          <w:szCs w:val="18"/>
          <w:lang w:val="sr-Cyrl-RS" w:eastAsia="sr-Cyrl-RS"/>
        </w:rPr>
        <w:t xml:space="preserve">i </w:t>
      </w:r>
      <w:r w:rsidRPr="00D97531">
        <w:rPr>
          <w:rFonts w:ascii="Arial" w:hAnsi="Arial" w:cs="Arial"/>
          <w:i/>
          <w:color w:val="7F7F7F"/>
          <w:sz w:val="18"/>
          <w:szCs w:val="18"/>
          <w:lang w:eastAsia="sr-Cyrl-RS"/>
        </w:rPr>
        <w:t xml:space="preserve"> –</w:t>
      </w:r>
      <w:r w:rsidRPr="00D97531">
        <w:rPr>
          <w:rFonts w:ascii="Arial" w:hAnsi="Arial" w:cs="Arial"/>
          <w:i/>
          <w:color w:val="7F7F7F"/>
          <w:sz w:val="18"/>
          <w:szCs w:val="18"/>
          <w:lang w:val="sr-Cyrl-RS" w:eastAsia="sr-Cyrl-RS"/>
        </w:rPr>
        <w:t xml:space="preserve"> stabla za koja se predviđa uklanjanje</w:t>
      </w:r>
      <w:r w:rsidRPr="00D97531">
        <w:rPr>
          <w:rFonts w:ascii="Arial" w:hAnsi="Arial" w:cs="Arial"/>
          <w:i/>
          <w:color w:val="7F7F7F"/>
          <w:sz w:val="18"/>
          <w:szCs w:val="18"/>
          <w:lang w:val="sr-Latn-RS" w:eastAsia="sr-Cyrl-RS"/>
        </w:rPr>
        <w:t xml:space="preserve"> jer se nalaze u lošem opšte</w:t>
      </w:r>
      <w:r w:rsidR="0057247B">
        <w:rPr>
          <w:rFonts w:ascii="Arial" w:hAnsi="Arial" w:cs="Arial"/>
          <w:i/>
          <w:color w:val="7F7F7F"/>
          <w:sz w:val="18"/>
          <w:szCs w:val="18"/>
          <w:lang w:val="sr-Latn-RS" w:eastAsia="sr-Cyrl-RS"/>
        </w:rPr>
        <w:t>m</w:t>
      </w:r>
      <w:r w:rsidRPr="00D97531">
        <w:rPr>
          <w:rFonts w:ascii="Arial" w:hAnsi="Arial" w:cs="Arial"/>
          <w:i/>
          <w:color w:val="7F7F7F"/>
          <w:sz w:val="18"/>
          <w:szCs w:val="18"/>
          <w:lang w:val="sr-Latn-RS" w:eastAsia="sr-Cyrl-RS"/>
        </w:rPr>
        <w:t xml:space="preserve"> zdravstvenom stanju</w:t>
      </w:r>
      <w:r w:rsidRPr="00884F1C">
        <w:rPr>
          <w:rFonts w:ascii="Arial" w:hAnsi="Arial" w:cs="Arial"/>
          <w:i/>
          <w:color w:val="7F7F7F"/>
          <w:sz w:val="18"/>
          <w:szCs w:val="18"/>
          <w:lang w:val="sr-Latn-RS" w:eastAsia="sr-Cyrl-RS"/>
        </w:rPr>
        <w:t xml:space="preserve"> – prisutna je rupa u deblu i entomološka oštećenja</w:t>
      </w:r>
    </w:p>
    <w:p w:rsidR="00080DE0" w:rsidRPr="00D97531" w:rsidRDefault="00080DE0" w:rsidP="00080DE0">
      <w:pPr>
        <w:jc w:val="center"/>
        <w:rPr>
          <w:rFonts w:ascii="Arial" w:hAnsi="Arial" w:cs="Arial"/>
          <w:color w:val="7F7F7F"/>
          <w:sz w:val="24"/>
          <w:szCs w:val="24"/>
          <w:lang w:val="sr-Latn-RS" w:eastAsia="sr-Cyrl-RS"/>
        </w:rPr>
      </w:pPr>
      <w:r w:rsidRPr="00884F1C">
        <w:rPr>
          <w:rFonts w:ascii="Arial" w:hAnsi="Arial" w:cs="Arial"/>
          <w:noProof/>
          <w:color w:val="7F7F7F"/>
          <w:sz w:val="24"/>
          <w:szCs w:val="24"/>
        </w:rPr>
        <w:drawing>
          <wp:inline distT="0" distB="0" distL="0" distR="0" wp14:anchorId="314C8A98" wp14:editId="606DA95B">
            <wp:extent cx="2963989" cy="1807623"/>
            <wp:effectExtent l="6668" t="0" r="0" b="0"/>
            <wp:docPr id="16" name="Picture 16" descr="\\192.168.242.250\MHM share\0 - KORISNICI\Mirjana Komnenov\Teren - Odzaci_30.9.25\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92.168.242.250\MHM share\0 - KORISNICI\Mirjana Komnenov\Teren - Odzaci_30.9.25\19.1.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7741"/>
                    <a:stretch/>
                  </pic:blipFill>
                  <pic:spPr bwMode="auto">
                    <a:xfrm rot="5400000">
                      <a:off x="0" y="0"/>
                      <a:ext cx="2978610" cy="1816540"/>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hAnsi="Arial" w:cs="Arial"/>
          <w:color w:val="7F7F7F"/>
          <w:sz w:val="24"/>
          <w:szCs w:val="24"/>
          <w:lang w:val="sr-Latn-RS" w:eastAsia="sr-Cyrl-RS"/>
        </w:rPr>
        <w:t xml:space="preserve"> </w:t>
      </w:r>
      <w:r w:rsidRPr="00884F1C">
        <w:rPr>
          <w:rFonts w:ascii="Arial" w:hAnsi="Arial" w:cs="Arial"/>
          <w:noProof/>
          <w:color w:val="7F7F7F"/>
          <w:sz w:val="24"/>
          <w:szCs w:val="24"/>
        </w:rPr>
        <w:drawing>
          <wp:inline distT="0" distB="0" distL="0" distR="0" wp14:anchorId="6A06F47A" wp14:editId="27DDE628">
            <wp:extent cx="2963545" cy="1859049"/>
            <wp:effectExtent l="0" t="0" r="8255" b="8255"/>
            <wp:docPr id="17" name="Picture 17" descr="\\192.168.242.250\MHM share\0 - KORISNICI\Mirjana Komnenov\Teren - Odzaci_30.9.25\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92.168.242.250\MHM share\0 - KORISNICI\Mirjana Komnenov\Teren - Odzaci_30.9.25\19.4.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4589"/>
                    <a:stretch/>
                  </pic:blipFill>
                  <pic:spPr bwMode="auto">
                    <a:xfrm rot="5400000">
                      <a:off x="0" y="0"/>
                      <a:ext cx="2982147" cy="1870718"/>
                    </a:xfrm>
                    <a:prstGeom prst="rect">
                      <a:avLst/>
                    </a:prstGeom>
                    <a:noFill/>
                    <a:ln>
                      <a:noFill/>
                    </a:ln>
                    <a:extLst>
                      <a:ext uri="{53640926-AAD7-44D8-BBD7-CCE9431645EC}">
                        <a14:shadowObscured xmlns:a14="http://schemas.microsoft.com/office/drawing/2010/main"/>
                      </a:ext>
                    </a:extLst>
                  </pic:spPr>
                </pic:pic>
              </a:graphicData>
            </a:graphic>
          </wp:inline>
        </w:drawing>
      </w:r>
      <w:r w:rsidRPr="00884F1C">
        <w:rPr>
          <w:rFonts w:ascii="Arial" w:hAnsi="Arial" w:cs="Arial"/>
          <w:color w:val="7F7F7F"/>
          <w:sz w:val="24"/>
          <w:szCs w:val="24"/>
          <w:lang w:val="sr-Latn-RS" w:eastAsia="sr-Cyrl-RS"/>
        </w:rPr>
        <w:t xml:space="preserve"> </w:t>
      </w:r>
      <w:r w:rsidRPr="00884F1C">
        <w:rPr>
          <w:rFonts w:ascii="Arial" w:eastAsia="Times New Roman" w:hAnsi="Arial" w:cs="Arial"/>
          <w:noProof/>
          <w:snapToGrid w:val="0"/>
          <w:color w:val="000000"/>
          <w:w w:val="0"/>
          <w:sz w:val="24"/>
          <w:szCs w:val="24"/>
          <w:u w:color="000000"/>
          <w:bdr w:val="none" w:sz="0" w:space="0" w:color="000000"/>
          <w:shd w:val="clear" w:color="000000" w:fill="000000"/>
        </w:rPr>
        <w:drawing>
          <wp:inline distT="0" distB="0" distL="0" distR="0" wp14:anchorId="06D34D59" wp14:editId="734B0760">
            <wp:extent cx="2972431" cy="1783455"/>
            <wp:effectExtent l="3810" t="0" r="3810" b="3810"/>
            <wp:docPr id="18" name="Picture 18" descr="\\192.168.242.250\MHM share\0 - KORISNICI\Mirjana Komnenov\Teren - Odzaci_30.9.25\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2.168.242.250\MHM share\0 - KORISNICI\Mirjana Komnenov\Teren - Odzaci_30.9.25\19.6.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r="7518"/>
                    <a:stretch/>
                  </pic:blipFill>
                  <pic:spPr bwMode="auto">
                    <a:xfrm rot="5400000">
                      <a:off x="0" y="0"/>
                      <a:ext cx="2999989" cy="1799990"/>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Default="00080DE0" w:rsidP="00080DE0">
      <w:pPr>
        <w:jc w:val="center"/>
        <w:rPr>
          <w:rFonts w:ascii="Arial" w:hAnsi="Arial" w:cs="Arial"/>
          <w:i/>
          <w:color w:val="7F7F7F"/>
          <w:sz w:val="18"/>
          <w:szCs w:val="18"/>
          <w:lang w:val="sr-Latn-RS" w:eastAsia="sr-Cyrl-RS"/>
        </w:rPr>
      </w:pPr>
      <w:r w:rsidRPr="00D97531">
        <w:rPr>
          <w:rFonts w:ascii="Arial" w:eastAsia="Calibri" w:hAnsi="Arial" w:cs="Arial"/>
          <w:noProof/>
          <w:lang w:val="sr-Cyrl-RS"/>
        </w:rPr>
        <w:t xml:space="preserve">  </w:t>
      </w:r>
      <w:r w:rsidRPr="00884F1C">
        <w:rPr>
          <w:rFonts w:ascii="Arial" w:hAnsi="Arial" w:cs="Arial"/>
          <w:i/>
          <w:color w:val="7F7F7F"/>
          <w:sz w:val="18"/>
          <w:szCs w:val="18"/>
          <w:lang w:val="sr-Cyrl-RS"/>
        </w:rPr>
        <w:t xml:space="preserve">Slika </w:t>
      </w:r>
      <w:r w:rsidRPr="00884F1C">
        <w:rPr>
          <w:rFonts w:ascii="Arial" w:hAnsi="Arial" w:cs="Arial"/>
          <w:i/>
          <w:color w:val="7F7F7F"/>
          <w:sz w:val="18"/>
          <w:szCs w:val="18"/>
          <w:lang w:val="sr-Latn-RS"/>
        </w:rPr>
        <w:t>7</w:t>
      </w:r>
      <w:r w:rsidRPr="00D97531">
        <w:rPr>
          <w:rFonts w:ascii="Arial" w:hAnsi="Arial" w:cs="Arial"/>
          <w:i/>
          <w:color w:val="7F7F7F"/>
          <w:sz w:val="18"/>
          <w:szCs w:val="18"/>
          <w:lang w:val="sr-Cyrl-RS"/>
        </w:rPr>
        <w:t xml:space="preserve">. </w:t>
      </w:r>
      <w:r>
        <w:rPr>
          <w:rFonts w:ascii="Arial" w:hAnsi="Arial" w:cs="Arial"/>
          <w:i/>
          <w:color w:val="7F7F7F"/>
          <w:sz w:val="18"/>
          <w:szCs w:val="18"/>
          <w:lang w:val="sr-Cyrl-RS" w:eastAsia="sr-Cyrl-RS"/>
        </w:rPr>
        <w:t>Stabl</w:t>
      </w:r>
      <w:r>
        <w:rPr>
          <w:rFonts w:ascii="Arial" w:hAnsi="Arial" w:cs="Arial"/>
          <w:i/>
          <w:color w:val="7F7F7F"/>
          <w:sz w:val="18"/>
          <w:szCs w:val="18"/>
          <w:lang w:val="sr-Latn-RS" w:eastAsia="sr-Cyrl-RS"/>
        </w:rPr>
        <w:t>o</w:t>
      </w:r>
      <w:r w:rsidRPr="00D97531">
        <w:rPr>
          <w:rFonts w:ascii="Arial" w:hAnsi="Arial" w:cs="Arial"/>
          <w:i/>
          <w:color w:val="7F7F7F"/>
          <w:sz w:val="18"/>
          <w:szCs w:val="18"/>
          <w:lang w:val="sr-Cyrl-RS" w:eastAsia="sr-Cyrl-RS"/>
        </w:rPr>
        <w:t xml:space="preserve"> broj  – </w:t>
      </w:r>
      <w:r w:rsidRPr="00D97531">
        <w:rPr>
          <w:rFonts w:ascii="Arial" w:hAnsi="Arial" w:cs="Arial"/>
          <w:i/>
          <w:color w:val="7F7F7F"/>
          <w:sz w:val="18"/>
          <w:szCs w:val="18"/>
          <w:lang w:eastAsia="sr-Cyrl-RS"/>
        </w:rPr>
        <w:t>19 - Robinia pseudoacacia</w:t>
      </w:r>
      <w:r w:rsidRPr="00D97531">
        <w:rPr>
          <w:rFonts w:ascii="Arial" w:hAnsi="Arial" w:cs="Arial"/>
          <w:i/>
          <w:color w:val="7F7F7F"/>
          <w:sz w:val="18"/>
          <w:szCs w:val="18"/>
          <w:lang w:val="sr-Cyrl-RS" w:eastAsia="sr-Cyrl-RS"/>
        </w:rPr>
        <w:t xml:space="preserve">i </w:t>
      </w:r>
      <w:r w:rsidRPr="00D97531">
        <w:rPr>
          <w:rFonts w:ascii="Arial" w:hAnsi="Arial" w:cs="Arial"/>
          <w:i/>
          <w:color w:val="7F7F7F"/>
          <w:sz w:val="18"/>
          <w:szCs w:val="18"/>
          <w:lang w:eastAsia="sr-Cyrl-RS"/>
        </w:rPr>
        <w:t xml:space="preserve"> –</w:t>
      </w:r>
      <w:r w:rsidRPr="00D97531">
        <w:rPr>
          <w:rFonts w:ascii="Arial" w:hAnsi="Arial" w:cs="Arial"/>
          <w:i/>
          <w:color w:val="7F7F7F"/>
          <w:sz w:val="18"/>
          <w:szCs w:val="18"/>
          <w:lang w:val="sr-Cyrl-RS" w:eastAsia="sr-Cyrl-RS"/>
        </w:rPr>
        <w:t xml:space="preserve"> stabla za koja se predviđa uklanjanje</w:t>
      </w:r>
      <w:r w:rsidRPr="00D97531">
        <w:rPr>
          <w:rFonts w:ascii="Arial" w:hAnsi="Arial" w:cs="Arial"/>
          <w:i/>
          <w:color w:val="7F7F7F"/>
          <w:sz w:val="18"/>
          <w:szCs w:val="18"/>
          <w:lang w:val="sr-Latn-RS" w:eastAsia="sr-Cyrl-RS"/>
        </w:rPr>
        <w:t xml:space="preserve"> jer se nalaze u lošem opšte zdravstvenom stanju</w:t>
      </w:r>
      <w:r>
        <w:rPr>
          <w:rFonts w:ascii="Arial" w:hAnsi="Arial" w:cs="Arial"/>
          <w:i/>
          <w:color w:val="7F7F7F"/>
          <w:sz w:val="18"/>
          <w:szCs w:val="18"/>
          <w:lang w:val="sr-Latn-RS" w:eastAsia="sr-Cyrl-RS"/>
        </w:rPr>
        <w:t xml:space="preserve"> – prisutna je rupa u deblu, trulež grana  i entomološka oštećenja</w:t>
      </w:r>
    </w:p>
    <w:p w:rsidR="00080DE0" w:rsidRPr="00D97531" w:rsidRDefault="00080DE0" w:rsidP="00080DE0">
      <w:pPr>
        <w:jc w:val="center"/>
        <w:rPr>
          <w:rFonts w:ascii="Arial" w:eastAsia="Calibri" w:hAnsi="Arial" w:cs="Arial"/>
          <w:noProof/>
        </w:rPr>
      </w:pPr>
    </w:p>
    <w:p w:rsidR="009A18A4" w:rsidRPr="009A18A4" w:rsidRDefault="00080DE0" w:rsidP="009A18A4">
      <w:pPr>
        <w:pStyle w:val="NormalWeb"/>
        <w:rPr>
          <w:rFonts w:ascii="Times New Roman" w:eastAsia="Times New Roman" w:hAnsi="Times New Roman"/>
          <w:sz w:val="24"/>
          <w:szCs w:val="24"/>
        </w:rPr>
      </w:pPr>
      <w:r w:rsidRPr="00950144">
        <w:rPr>
          <w:rFonts w:ascii="Arial" w:eastAsia="Calibri" w:hAnsi="Arial" w:cs="Arial"/>
          <w:noProof/>
        </w:rPr>
        <w:lastRenderedPageBreak/>
        <w:drawing>
          <wp:inline distT="0" distB="0" distL="0" distR="0" wp14:anchorId="2066E8FC" wp14:editId="2704CFCF">
            <wp:extent cx="2709151" cy="1704821"/>
            <wp:effectExtent l="6985" t="0" r="3175" b="3175"/>
            <wp:docPr id="22" name="Picture 22" descr="\\192.168.242.250\MHM share\0 - KORISNICI\Mirjana Komnenov\Teren - Odzaci_30.9.25\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92.168.242.250\MHM share\0 - KORISNICI\Mirjana Komnenov\Teren - Odzaci_30.9.25\10.1.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9895"/>
                    <a:stretch/>
                  </pic:blipFill>
                  <pic:spPr bwMode="auto">
                    <a:xfrm rot="5400000">
                      <a:off x="0" y="0"/>
                      <a:ext cx="2720801" cy="1712152"/>
                    </a:xfrm>
                    <a:prstGeom prst="rect">
                      <a:avLst/>
                    </a:prstGeom>
                    <a:noFill/>
                    <a:ln>
                      <a:noFill/>
                    </a:ln>
                    <a:extLst>
                      <a:ext uri="{53640926-AAD7-44D8-BBD7-CCE9431645EC}">
                        <a14:shadowObscured xmlns:a14="http://schemas.microsoft.com/office/drawing/2010/main"/>
                      </a:ext>
                    </a:extLst>
                  </pic:spPr>
                </pic:pic>
              </a:graphicData>
            </a:graphic>
          </wp:inline>
        </w:drawing>
      </w:r>
      <w:r w:rsidR="0057247B">
        <w:rPr>
          <w:rFonts w:ascii="Arial" w:eastAsia="Calibri" w:hAnsi="Arial" w:cs="Arial"/>
          <w:noProof/>
        </w:rPr>
        <w:t xml:space="preserve"> </w:t>
      </w:r>
      <w:r>
        <w:rPr>
          <w:rFonts w:ascii="Arial" w:eastAsia="Calibri" w:hAnsi="Arial" w:cs="Arial"/>
          <w:noProof/>
        </w:rPr>
        <w:t xml:space="preserve"> </w:t>
      </w:r>
      <w:r w:rsidRPr="00950144">
        <w:rPr>
          <w:rFonts w:ascii="Arial" w:eastAsia="Calibri" w:hAnsi="Arial" w:cs="Arial"/>
          <w:noProof/>
        </w:rPr>
        <w:drawing>
          <wp:inline distT="0" distB="0" distL="0" distR="0" wp14:anchorId="7EA4FDE1" wp14:editId="1AAC9E19">
            <wp:extent cx="2693607" cy="1750337"/>
            <wp:effectExtent l="0" t="4762" r="7302" b="7303"/>
            <wp:docPr id="23" name="Picture 23" descr="\\192.168.242.250\MHM share\0 - KORISNICI\Mirjana Komnenov\Teren - Odzaci_30.9.25\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2.168.242.250\MHM share\0 - KORISNICI\Mirjana Komnenov\Teren - Odzaci_30.9.25\11.2.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13299"/>
                    <a:stretch/>
                  </pic:blipFill>
                  <pic:spPr bwMode="auto">
                    <a:xfrm rot="5400000">
                      <a:off x="0" y="0"/>
                      <a:ext cx="2701850" cy="175569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eastAsia="Calibri" w:hAnsi="Arial" w:cs="Arial"/>
          <w:noProof/>
        </w:rPr>
        <w:t xml:space="preserve"> </w:t>
      </w:r>
      <w:r w:rsidR="009A18A4">
        <w:rPr>
          <w:rFonts w:ascii="Arial" w:eastAsia="Calibri" w:hAnsi="Arial" w:cs="Arial"/>
          <w:noProof/>
        </w:rPr>
        <w:t xml:space="preserve"> </w:t>
      </w:r>
      <w:r w:rsidR="009A18A4" w:rsidRPr="009A18A4">
        <w:rPr>
          <w:rFonts w:ascii="Times New Roman" w:eastAsia="Times New Roman" w:hAnsi="Times New Roman"/>
          <w:noProof/>
          <w:sz w:val="24"/>
          <w:szCs w:val="24"/>
        </w:rPr>
        <w:drawing>
          <wp:inline distT="0" distB="0" distL="0" distR="0">
            <wp:extent cx="2710431" cy="1525973"/>
            <wp:effectExtent l="1587" t="0" r="0" b="0"/>
            <wp:docPr id="38" name="Picture 38" descr="\\192.168.242.250\MHM share\0 - KORISNICI\Mirjana Komnenov\Teren - Odzaci_30.9.25\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242.250\MHM share\0 - KORISNICI\Mirjana Komnenov\Teren - Odzaci_30.9.25\16.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2722889" cy="1532987"/>
                    </a:xfrm>
                    <a:prstGeom prst="rect">
                      <a:avLst/>
                    </a:prstGeom>
                    <a:noFill/>
                    <a:ln>
                      <a:noFill/>
                    </a:ln>
                  </pic:spPr>
                </pic:pic>
              </a:graphicData>
            </a:graphic>
          </wp:inline>
        </w:drawing>
      </w:r>
    </w:p>
    <w:p w:rsidR="009A18A4" w:rsidRDefault="00080DE0" w:rsidP="009A18A4">
      <w:pPr>
        <w:pStyle w:val="NormalWeb"/>
        <w:rPr>
          <w:rFonts w:ascii="Arial" w:eastAsia="Calibri" w:hAnsi="Arial" w:cs="Arial"/>
          <w:noProof/>
        </w:rPr>
      </w:pPr>
      <w:r w:rsidRPr="00950144">
        <w:rPr>
          <w:rFonts w:ascii="Arial" w:eastAsia="Calibri" w:hAnsi="Arial" w:cs="Arial"/>
          <w:noProof/>
        </w:rPr>
        <w:drawing>
          <wp:inline distT="0" distB="0" distL="0" distR="0" wp14:anchorId="6B39D436" wp14:editId="248EFF20">
            <wp:extent cx="2775697" cy="1838058"/>
            <wp:effectExtent l="0" t="7302" r="0" b="0"/>
            <wp:docPr id="24" name="Picture 24" descr="\\192.168.242.250\MHM share\0 - KORISNICI\Mirjana Komnenov\Teren - Odzaci_30.9.25\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92.168.242.250\MHM share\0 - KORISNICI\Mirjana Komnenov\Teren - Odzaci_30.9.25\20.1.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235"/>
                    <a:stretch/>
                  </pic:blipFill>
                  <pic:spPr bwMode="auto">
                    <a:xfrm rot="5400000">
                      <a:off x="0" y="0"/>
                      <a:ext cx="2798856" cy="1853394"/>
                    </a:xfrm>
                    <a:prstGeom prst="rect">
                      <a:avLst/>
                    </a:prstGeom>
                    <a:noFill/>
                    <a:ln>
                      <a:noFill/>
                    </a:ln>
                    <a:extLst>
                      <a:ext uri="{53640926-AAD7-44D8-BBD7-CCE9431645EC}">
                        <a14:shadowObscured xmlns:a14="http://schemas.microsoft.com/office/drawing/2010/main"/>
                      </a:ext>
                    </a:extLst>
                  </pic:spPr>
                </pic:pic>
              </a:graphicData>
            </a:graphic>
          </wp:inline>
        </w:drawing>
      </w:r>
      <w:r w:rsidR="009A18A4">
        <w:rPr>
          <w:rFonts w:ascii="Arial" w:eastAsia="Calibri" w:hAnsi="Arial" w:cs="Arial"/>
          <w:noProof/>
        </w:rPr>
        <w:t xml:space="preserve"> </w:t>
      </w:r>
      <w:r w:rsidR="0057247B">
        <w:rPr>
          <w:rFonts w:ascii="Arial" w:eastAsia="Calibri" w:hAnsi="Arial" w:cs="Arial"/>
          <w:noProof/>
        </w:rPr>
        <w:t xml:space="preserve"> </w:t>
      </w:r>
      <w:r w:rsidRPr="00395ADE">
        <w:rPr>
          <w:rFonts w:ascii="Arial" w:eastAsia="Calibri" w:hAnsi="Arial" w:cs="Arial"/>
          <w:noProof/>
        </w:rPr>
        <w:drawing>
          <wp:inline distT="0" distB="0" distL="0" distR="0" wp14:anchorId="1CDE2A7F" wp14:editId="121102A3">
            <wp:extent cx="2776220" cy="1705143"/>
            <wp:effectExtent l="2222" t="0" r="7303" b="7302"/>
            <wp:docPr id="25" name="Picture 25" descr="\\192.168.242.250\MHM share\0 - KORISNICI\Mirjana Komnenov\Teren - Odzaci_30.9.25\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92.168.242.250\MHM share\0 - KORISNICI\Mirjana Komnenov\Teren - Odzaci_30.9.25\21.2.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7272"/>
                    <a:stretch/>
                  </pic:blipFill>
                  <pic:spPr bwMode="auto">
                    <a:xfrm rot="5400000">
                      <a:off x="0" y="0"/>
                      <a:ext cx="2800568" cy="1720097"/>
                    </a:xfrm>
                    <a:prstGeom prst="rect">
                      <a:avLst/>
                    </a:prstGeom>
                    <a:noFill/>
                    <a:ln>
                      <a:noFill/>
                    </a:ln>
                    <a:extLst>
                      <a:ext uri="{53640926-AAD7-44D8-BBD7-CCE9431645EC}">
                        <a14:shadowObscured xmlns:a14="http://schemas.microsoft.com/office/drawing/2010/main"/>
                      </a:ext>
                    </a:extLst>
                  </pic:spPr>
                </pic:pic>
              </a:graphicData>
            </a:graphic>
          </wp:inline>
        </w:drawing>
      </w:r>
      <w:r w:rsidR="0057247B">
        <w:rPr>
          <w:rFonts w:ascii="Arial" w:eastAsia="Calibri" w:hAnsi="Arial" w:cs="Arial"/>
          <w:noProof/>
        </w:rPr>
        <w:t xml:space="preserve"> </w:t>
      </w:r>
      <w:r>
        <w:rPr>
          <w:rFonts w:ascii="Arial" w:eastAsia="Calibri" w:hAnsi="Arial" w:cs="Arial"/>
          <w:noProof/>
        </w:rPr>
        <w:t xml:space="preserve"> </w:t>
      </w:r>
      <w:r w:rsidRPr="00395ADE">
        <w:rPr>
          <w:rFonts w:ascii="Arial" w:eastAsia="Calibri" w:hAnsi="Arial" w:cs="Arial"/>
          <w:noProof/>
        </w:rPr>
        <w:drawing>
          <wp:inline distT="0" distB="0" distL="0" distR="0" wp14:anchorId="319ED90B" wp14:editId="35F94CD2">
            <wp:extent cx="2785444" cy="1729675"/>
            <wp:effectExtent l="0" t="5398" r="0" b="0"/>
            <wp:docPr id="26" name="Picture 26" descr="\\192.168.242.250\MHM share\0 - KORISNICI\Mirjana Komnenov\Teren - Odzaci_30.9.25\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92.168.242.250\MHM share\0 - KORISNICI\Mirjana Komnenov\Teren - Odzaci_30.9.25\22.2.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9094"/>
                    <a:stretch/>
                  </pic:blipFill>
                  <pic:spPr bwMode="auto">
                    <a:xfrm rot="5400000">
                      <a:off x="0" y="0"/>
                      <a:ext cx="2805901" cy="1742378"/>
                    </a:xfrm>
                    <a:prstGeom prst="rect">
                      <a:avLst/>
                    </a:prstGeom>
                    <a:noFill/>
                    <a:ln>
                      <a:noFill/>
                    </a:ln>
                    <a:extLst>
                      <a:ext uri="{53640926-AAD7-44D8-BBD7-CCE9431645EC}">
                        <a14:shadowObscured xmlns:a14="http://schemas.microsoft.com/office/drawing/2010/main"/>
                      </a:ext>
                    </a:extLst>
                  </pic:spPr>
                </pic:pic>
              </a:graphicData>
            </a:graphic>
          </wp:inline>
        </w:drawing>
      </w:r>
      <w:r w:rsidR="0057247B">
        <w:rPr>
          <w:rFonts w:ascii="Arial" w:eastAsia="Calibri" w:hAnsi="Arial" w:cs="Arial"/>
          <w:noProof/>
        </w:rPr>
        <w:t xml:space="preserve"> </w:t>
      </w:r>
      <w:r>
        <w:rPr>
          <w:rFonts w:ascii="Arial" w:eastAsia="Calibri" w:hAnsi="Arial" w:cs="Arial"/>
          <w:noProof/>
        </w:rPr>
        <w:t xml:space="preserve"> </w:t>
      </w:r>
    </w:p>
    <w:p w:rsidR="00080DE0" w:rsidRDefault="00080DE0" w:rsidP="009A18A4">
      <w:pPr>
        <w:pStyle w:val="NormalWeb"/>
        <w:rPr>
          <w:rFonts w:ascii="Arial" w:eastAsia="Calibri" w:hAnsi="Arial" w:cs="Arial"/>
          <w:noProof/>
        </w:rPr>
      </w:pPr>
      <w:r w:rsidRPr="00395ADE">
        <w:rPr>
          <w:rFonts w:ascii="Arial" w:eastAsia="Calibri" w:hAnsi="Arial" w:cs="Arial"/>
          <w:noProof/>
        </w:rPr>
        <w:drawing>
          <wp:inline distT="0" distB="0" distL="0" distR="0" wp14:anchorId="3804D541" wp14:editId="2C75E499">
            <wp:extent cx="2686137" cy="1669907"/>
            <wp:effectExtent l="0" t="6033" r="0" b="0"/>
            <wp:docPr id="28" name="Picture 28" descr="\\192.168.242.250\MHM share\0 - KORISNICI\Mirjana Komnenov\Teren - Odzaci_30.9.25\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92.168.242.250\MHM share\0 - KORISNICI\Mirjana Komnenov\Teren - Odzaci_30.9.25\23.1.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 r="8345" b="3975"/>
                    <a:stretch/>
                  </pic:blipFill>
                  <pic:spPr bwMode="auto">
                    <a:xfrm rot="5400000">
                      <a:off x="0" y="0"/>
                      <a:ext cx="2738194" cy="1702270"/>
                    </a:xfrm>
                    <a:prstGeom prst="rect">
                      <a:avLst/>
                    </a:prstGeom>
                    <a:noFill/>
                    <a:ln>
                      <a:noFill/>
                    </a:ln>
                    <a:extLst>
                      <a:ext uri="{53640926-AAD7-44D8-BBD7-CCE9431645EC}">
                        <a14:shadowObscured xmlns:a14="http://schemas.microsoft.com/office/drawing/2010/main"/>
                      </a:ext>
                    </a:extLst>
                  </pic:spPr>
                </pic:pic>
              </a:graphicData>
            </a:graphic>
          </wp:inline>
        </w:drawing>
      </w:r>
      <w:r w:rsidR="009A18A4">
        <w:rPr>
          <w:rFonts w:ascii="Arial" w:eastAsia="Calibri" w:hAnsi="Arial" w:cs="Arial"/>
          <w:noProof/>
        </w:rPr>
        <w:t xml:space="preserve">  </w:t>
      </w:r>
      <w:r w:rsidR="009A18A4" w:rsidRPr="009A18A4">
        <w:rPr>
          <w:rFonts w:ascii="Times New Roman" w:eastAsia="Times New Roman" w:hAnsi="Times New Roman"/>
          <w:noProof/>
          <w:sz w:val="24"/>
          <w:szCs w:val="24"/>
        </w:rPr>
        <w:drawing>
          <wp:inline distT="0" distB="0" distL="0" distR="0" wp14:anchorId="4F69751D" wp14:editId="6CDE78FB">
            <wp:extent cx="2685847" cy="1689290"/>
            <wp:effectExtent l="2858" t="0" r="3492" b="3493"/>
            <wp:docPr id="40" name="Picture 40" descr="\\192.168.242.250\MHM share\0 - KORISNICI\Mirjana Komnenov\Teren - Odzaci_30.9.2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242.250\MHM share\0 - KORISNICI\Mirjana Komnenov\Teren - Odzaci_30.9.25\33.2.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2177" t="3987" r="5094" b="3591"/>
                    <a:stretch/>
                  </pic:blipFill>
                  <pic:spPr bwMode="auto">
                    <a:xfrm rot="5400000">
                      <a:off x="0" y="0"/>
                      <a:ext cx="2712689" cy="1706173"/>
                    </a:xfrm>
                    <a:prstGeom prst="rect">
                      <a:avLst/>
                    </a:prstGeom>
                    <a:noFill/>
                    <a:ln>
                      <a:noFill/>
                    </a:ln>
                    <a:extLst>
                      <a:ext uri="{53640926-AAD7-44D8-BBD7-CCE9431645EC}">
                        <a14:shadowObscured xmlns:a14="http://schemas.microsoft.com/office/drawing/2010/main"/>
                      </a:ext>
                    </a:extLst>
                  </pic:spPr>
                </pic:pic>
              </a:graphicData>
            </a:graphic>
          </wp:inline>
        </w:drawing>
      </w:r>
      <w:r w:rsidR="009A18A4">
        <w:rPr>
          <w:rFonts w:ascii="Arial" w:eastAsia="Calibri" w:hAnsi="Arial" w:cs="Arial"/>
          <w:noProof/>
        </w:rPr>
        <w:t xml:space="preserve">  </w:t>
      </w:r>
      <w:r w:rsidR="009A18A4">
        <w:rPr>
          <w:rFonts w:ascii="Arial" w:eastAsia="Calibri" w:hAnsi="Arial" w:cs="Arial"/>
          <w:noProof/>
        </w:rPr>
        <w:drawing>
          <wp:inline distT="0" distB="0" distL="0" distR="0" wp14:anchorId="22A2E17C">
            <wp:extent cx="1933575" cy="268793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53043" cy="2714998"/>
                    </a:xfrm>
                    <a:prstGeom prst="rect">
                      <a:avLst/>
                    </a:prstGeom>
                    <a:noFill/>
                  </pic:spPr>
                </pic:pic>
              </a:graphicData>
            </a:graphic>
          </wp:inline>
        </w:drawing>
      </w:r>
    </w:p>
    <w:p w:rsidR="008B521E" w:rsidRDefault="0057247B" w:rsidP="008B521E">
      <w:pPr>
        <w:pStyle w:val="NormalWeb"/>
        <w:rPr>
          <w:rFonts w:ascii="Arial" w:eastAsia="Calibri" w:hAnsi="Arial" w:cs="Arial"/>
          <w:noProof/>
        </w:rPr>
      </w:pPr>
      <w:r>
        <w:rPr>
          <w:rFonts w:ascii="Arial" w:eastAsia="Calibri" w:hAnsi="Arial" w:cs="Arial"/>
          <w:noProof/>
        </w:rPr>
        <w:lastRenderedPageBreak/>
        <w:t xml:space="preserve"> </w:t>
      </w:r>
      <w:r w:rsidR="00080DE0" w:rsidRPr="00884F1C">
        <w:rPr>
          <w:rFonts w:ascii="Arial" w:eastAsia="Calibri" w:hAnsi="Arial" w:cs="Arial"/>
          <w:noProof/>
        </w:rPr>
        <w:t xml:space="preserve"> </w:t>
      </w:r>
      <w:r w:rsidR="00080DE0" w:rsidRPr="00884F1C">
        <w:rPr>
          <w:rFonts w:ascii="Arial" w:eastAsia="Calibri" w:hAnsi="Arial" w:cs="Arial"/>
          <w:noProof/>
        </w:rPr>
        <w:drawing>
          <wp:inline distT="0" distB="0" distL="0" distR="0" wp14:anchorId="2C32B022" wp14:editId="2F9BE09E">
            <wp:extent cx="2674175" cy="1999837"/>
            <wp:effectExtent l="0" t="5715" r="6350" b="6350"/>
            <wp:docPr id="30" name="Picture 30" descr="\\192.168.242.250\MHM share\0 - KORISNICI\Mirjana Komnenov\Teren - Odzaci_30.9.25\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92.168.242.250\MHM share\0 - KORISNICI\Mirjana Komnenov\Teren - Odzaci_30.9.25\36.1.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0611" r="9502"/>
                    <a:stretch/>
                  </pic:blipFill>
                  <pic:spPr bwMode="auto">
                    <a:xfrm rot="5400000">
                      <a:off x="0" y="0"/>
                      <a:ext cx="2686889" cy="2009345"/>
                    </a:xfrm>
                    <a:prstGeom prst="rect">
                      <a:avLst/>
                    </a:prstGeom>
                    <a:noFill/>
                    <a:ln>
                      <a:noFill/>
                    </a:ln>
                    <a:extLst>
                      <a:ext uri="{53640926-AAD7-44D8-BBD7-CCE9431645EC}">
                        <a14:shadowObscured xmlns:a14="http://schemas.microsoft.com/office/drawing/2010/main"/>
                      </a:ext>
                    </a:extLst>
                  </pic:spPr>
                </pic:pic>
              </a:graphicData>
            </a:graphic>
          </wp:inline>
        </w:drawing>
      </w:r>
      <w:r w:rsidR="008B521E">
        <w:rPr>
          <w:rFonts w:ascii="Arial" w:eastAsia="Calibri" w:hAnsi="Arial" w:cs="Arial"/>
          <w:noProof/>
        </w:rPr>
        <w:t xml:space="preserve">  </w:t>
      </w:r>
      <w:r w:rsidR="008B521E" w:rsidRPr="008B521E">
        <w:rPr>
          <w:rFonts w:ascii="Times New Roman" w:eastAsia="Times New Roman" w:hAnsi="Times New Roman"/>
          <w:noProof/>
          <w:sz w:val="24"/>
          <w:szCs w:val="24"/>
        </w:rPr>
        <w:drawing>
          <wp:inline distT="0" distB="0" distL="0" distR="0" wp14:anchorId="046CB918" wp14:editId="722167E5">
            <wp:extent cx="2694052" cy="1614314"/>
            <wp:effectExtent l="6350" t="0" r="0" b="0"/>
            <wp:docPr id="42" name="Picture 42" descr="\\192.168.242.250\MHM share\0 - KORISNICI\Mirjana Komnenov\Teren - Odzaci_30.9.25\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242.250\MHM share\0 - KORISNICI\Mirjana Komnenov\Teren - Odzaci_30.9.25\37.1.jpg"/>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rightnessContrast bright="26000"/>
                              </a14:imgEffect>
                            </a14:imgLayer>
                          </a14:imgProps>
                        </a:ext>
                        <a:ext uri="{28A0092B-C50C-407E-A947-70E740481C1C}">
                          <a14:useLocalDpi xmlns:a14="http://schemas.microsoft.com/office/drawing/2010/main" val="0"/>
                        </a:ext>
                      </a:extLst>
                    </a:blip>
                    <a:srcRect r="6043"/>
                    <a:stretch/>
                  </pic:blipFill>
                  <pic:spPr bwMode="auto">
                    <a:xfrm rot="5400000">
                      <a:off x="0" y="0"/>
                      <a:ext cx="2713675" cy="1626072"/>
                    </a:xfrm>
                    <a:prstGeom prst="rect">
                      <a:avLst/>
                    </a:prstGeom>
                    <a:noFill/>
                    <a:ln>
                      <a:noFill/>
                    </a:ln>
                    <a:extLst>
                      <a:ext uri="{53640926-AAD7-44D8-BBD7-CCE9431645EC}">
                        <a14:shadowObscured xmlns:a14="http://schemas.microsoft.com/office/drawing/2010/main"/>
                      </a:ext>
                    </a:extLst>
                  </pic:spPr>
                </pic:pic>
              </a:graphicData>
            </a:graphic>
          </wp:inline>
        </w:drawing>
      </w:r>
      <w:r w:rsidR="008B521E">
        <w:rPr>
          <w:rFonts w:ascii="Arial" w:eastAsia="Calibri" w:hAnsi="Arial" w:cs="Arial"/>
          <w:noProof/>
        </w:rPr>
        <w:t xml:space="preserve">  </w:t>
      </w:r>
      <w:r w:rsidR="008B521E" w:rsidRPr="008B521E">
        <w:rPr>
          <w:rFonts w:ascii="Times New Roman" w:eastAsia="Times New Roman" w:hAnsi="Times New Roman"/>
          <w:noProof/>
          <w:sz w:val="24"/>
          <w:szCs w:val="24"/>
        </w:rPr>
        <w:drawing>
          <wp:inline distT="0" distB="0" distL="0" distR="0">
            <wp:extent cx="2710094" cy="1596917"/>
            <wp:effectExtent l="4128" t="0" r="0" b="0"/>
            <wp:docPr id="45" name="Picture 45" descr="\\192.168.242.250\MHM share\0 - KORISNICI\Mirjana Komnenov\Teren - Odzaci_30.9.25\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242.250\MHM share\0 - KORISNICI\Mirjana Komnenov\Teren - Odzaci_30.9.25\38.2.jpg"/>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rightnessContrast bright="16000"/>
                              </a14:imgEffect>
                            </a14:imgLayer>
                          </a14:imgProps>
                        </a:ext>
                        <a:ext uri="{28A0092B-C50C-407E-A947-70E740481C1C}">
                          <a14:useLocalDpi xmlns:a14="http://schemas.microsoft.com/office/drawing/2010/main" val="0"/>
                        </a:ext>
                      </a:extLst>
                    </a:blip>
                    <a:srcRect r="4454"/>
                    <a:stretch/>
                  </pic:blipFill>
                  <pic:spPr bwMode="auto">
                    <a:xfrm rot="5400000">
                      <a:off x="0" y="0"/>
                      <a:ext cx="2732900" cy="1610355"/>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D97531" w:rsidRDefault="008B521E" w:rsidP="008B521E">
      <w:pPr>
        <w:pStyle w:val="NormalWeb"/>
        <w:jc w:val="center"/>
        <w:rPr>
          <w:rFonts w:ascii="Arial" w:eastAsia="Calibri" w:hAnsi="Arial" w:cs="Arial"/>
          <w:noProof/>
        </w:rPr>
      </w:pPr>
      <w:r w:rsidRPr="008B521E">
        <w:rPr>
          <w:rFonts w:ascii="Times New Roman" w:eastAsia="Times New Roman" w:hAnsi="Times New Roman"/>
          <w:noProof/>
          <w:sz w:val="24"/>
          <w:szCs w:val="24"/>
        </w:rPr>
        <w:drawing>
          <wp:inline distT="0" distB="0" distL="0" distR="0" wp14:anchorId="1EFAB267" wp14:editId="495D2713">
            <wp:extent cx="2835212" cy="1978534"/>
            <wp:effectExtent l="9207" t="0" r="0" b="0"/>
            <wp:docPr id="46" name="Picture 46" descr="\\192.168.242.250\MHM share\0 - KORISNICI\Mirjana Komnenov\Teren - Odzaci_30.9.25\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242.250\MHM share\0 - KORISNICI\Mirjana Komnenov\Teren - Odzaci_30.9.25\40.1.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9741" r="9582"/>
                    <a:stretch/>
                  </pic:blipFill>
                  <pic:spPr bwMode="auto">
                    <a:xfrm rot="5400000">
                      <a:off x="0" y="0"/>
                      <a:ext cx="2840934" cy="198252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noProof/>
          <w:sz w:val="24"/>
          <w:szCs w:val="24"/>
        </w:rPr>
        <w:t xml:space="preserve">   </w:t>
      </w:r>
      <w:r w:rsidRPr="008B521E">
        <w:rPr>
          <w:rFonts w:ascii="Times New Roman" w:eastAsia="Times New Roman" w:hAnsi="Times New Roman"/>
          <w:noProof/>
          <w:sz w:val="24"/>
          <w:szCs w:val="24"/>
        </w:rPr>
        <w:drawing>
          <wp:inline distT="0" distB="0" distL="0" distR="0">
            <wp:extent cx="2841972" cy="1683225"/>
            <wp:effectExtent l="7938" t="0" r="4762" b="4763"/>
            <wp:docPr id="47" name="Picture 47" descr="\\192.168.242.250\MHM share\0 - KORISNICI\Mirjana Komnenov\Teren - Odzaci_30.9.25\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242.250\MHM share\0 - KORISNICI\Mirjana Komnenov\Teren - Odzaci_30.9.25\41.2.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4943"/>
                    <a:stretch/>
                  </pic:blipFill>
                  <pic:spPr bwMode="auto">
                    <a:xfrm rot="5400000">
                      <a:off x="0" y="0"/>
                      <a:ext cx="2855289" cy="1691112"/>
                    </a:xfrm>
                    <a:prstGeom prst="rect">
                      <a:avLst/>
                    </a:prstGeom>
                    <a:noFill/>
                    <a:ln>
                      <a:noFill/>
                    </a:ln>
                    <a:extLst>
                      <a:ext uri="{53640926-AAD7-44D8-BBD7-CCE9431645EC}">
                        <a14:shadowObscured xmlns:a14="http://schemas.microsoft.com/office/drawing/2010/main"/>
                      </a:ext>
                    </a:extLst>
                  </pic:spPr>
                </pic:pic>
              </a:graphicData>
            </a:graphic>
          </wp:inline>
        </w:drawing>
      </w:r>
    </w:p>
    <w:p w:rsidR="00080DE0" w:rsidRPr="009A18A4" w:rsidRDefault="00080DE0" w:rsidP="00080DE0">
      <w:pPr>
        <w:jc w:val="center"/>
        <w:rPr>
          <w:rFonts w:ascii="Arial" w:hAnsi="Arial" w:cs="Arial"/>
          <w:i/>
          <w:color w:val="7F7F7F"/>
          <w:sz w:val="18"/>
          <w:szCs w:val="18"/>
          <w:lang w:val="sr-Latn-RS" w:eastAsia="sr-Cyrl-RS"/>
        </w:rPr>
      </w:pPr>
      <w:r w:rsidRPr="00884F1C">
        <w:rPr>
          <w:rFonts w:ascii="Arial" w:hAnsi="Arial" w:cs="Arial"/>
          <w:i/>
          <w:color w:val="7F7F7F"/>
          <w:sz w:val="18"/>
          <w:szCs w:val="18"/>
          <w:lang w:val="sr-Cyrl-RS"/>
        </w:rPr>
        <w:t xml:space="preserve">Slika </w:t>
      </w:r>
      <w:r w:rsidRPr="00884F1C">
        <w:rPr>
          <w:rFonts w:ascii="Arial" w:hAnsi="Arial" w:cs="Arial"/>
          <w:i/>
          <w:color w:val="7F7F7F"/>
          <w:sz w:val="18"/>
          <w:szCs w:val="18"/>
          <w:lang w:val="sr-Latn-RS"/>
        </w:rPr>
        <w:t>8</w:t>
      </w:r>
      <w:r w:rsidRPr="00D97531">
        <w:rPr>
          <w:rFonts w:ascii="Arial" w:hAnsi="Arial" w:cs="Arial"/>
          <w:i/>
          <w:color w:val="7F7F7F"/>
          <w:sz w:val="18"/>
          <w:szCs w:val="18"/>
          <w:lang w:val="sr-Cyrl-RS"/>
        </w:rPr>
        <w:t xml:space="preserve">. </w:t>
      </w:r>
      <w:r w:rsidRPr="00884F1C">
        <w:rPr>
          <w:rFonts w:ascii="Arial" w:hAnsi="Arial" w:cs="Arial"/>
          <w:i/>
          <w:color w:val="7F7F7F"/>
          <w:sz w:val="18"/>
          <w:szCs w:val="18"/>
          <w:lang w:val="sr-Cyrl-RS" w:eastAsia="sr-Cyrl-RS"/>
        </w:rPr>
        <w:t>Stabl</w:t>
      </w:r>
      <w:r w:rsidRPr="00884F1C">
        <w:rPr>
          <w:rFonts w:ascii="Arial" w:hAnsi="Arial" w:cs="Arial"/>
          <w:i/>
          <w:color w:val="7F7F7F"/>
          <w:sz w:val="18"/>
          <w:szCs w:val="18"/>
          <w:lang w:val="sr-Latn-RS" w:eastAsia="sr-Cyrl-RS"/>
        </w:rPr>
        <w:t>a</w:t>
      </w:r>
      <w:r w:rsidRPr="00D97531">
        <w:rPr>
          <w:rFonts w:ascii="Arial" w:hAnsi="Arial" w:cs="Arial"/>
          <w:i/>
          <w:color w:val="7F7F7F"/>
          <w:sz w:val="18"/>
          <w:szCs w:val="18"/>
          <w:lang w:val="sr-Cyrl-RS" w:eastAsia="sr-Cyrl-RS"/>
        </w:rPr>
        <w:t xml:space="preserve"> broj </w:t>
      </w:r>
      <w:r w:rsidRPr="00884F1C">
        <w:rPr>
          <w:rFonts w:ascii="Arial" w:hAnsi="Arial" w:cs="Arial"/>
          <w:i/>
          <w:color w:val="7F7F7F"/>
          <w:sz w:val="18"/>
          <w:szCs w:val="18"/>
          <w:lang w:eastAsia="sr-Cyrl-RS"/>
        </w:rPr>
        <w:t xml:space="preserve">10, 11, </w:t>
      </w:r>
      <w:r w:rsidR="009A18A4">
        <w:rPr>
          <w:rFonts w:ascii="Arial" w:hAnsi="Arial" w:cs="Arial"/>
          <w:i/>
          <w:color w:val="7F7F7F"/>
          <w:sz w:val="18"/>
          <w:szCs w:val="18"/>
          <w:lang w:eastAsia="sr-Cyrl-RS"/>
        </w:rPr>
        <w:t xml:space="preserve">16, </w:t>
      </w:r>
      <w:r w:rsidRPr="00884F1C">
        <w:rPr>
          <w:rFonts w:ascii="Arial" w:hAnsi="Arial" w:cs="Arial"/>
          <w:i/>
          <w:color w:val="7F7F7F"/>
          <w:sz w:val="18"/>
          <w:szCs w:val="18"/>
          <w:lang w:eastAsia="sr-Cyrl-RS"/>
        </w:rPr>
        <w:t>20, 21, 22, 23,</w:t>
      </w:r>
      <w:r w:rsidR="009A18A4">
        <w:rPr>
          <w:rFonts w:ascii="Arial" w:hAnsi="Arial" w:cs="Arial"/>
          <w:i/>
          <w:color w:val="7F7F7F"/>
          <w:sz w:val="18"/>
          <w:szCs w:val="18"/>
          <w:lang w:eastAsia="sr-Cyrl-RS"/>
        </w:rPr>
        <w:t xml:space="preserve"> 33,</w:t>
      </w:r>
      <w:r w:rsidRPr="00884F1C">
        <w:rPr>
          <w:rFonts w:ascii="Arial" w:hAnsi="Arial" w:cs="Arial"/>
          <w:i/>
          <w:color w:val="7F7F7F"/>
          <w:sz w:val="18"/>
          <w:szCs w:val="18"/>
          <w:lang w:eastAsia="sr-Cyrl-RS"/>
        </w:rPr>
        <w:t xml:space="preserve"> 34 i 36</w:t>
      </w:r>
      <w:r w:rsidR="009A18A4">
        <w:rPr>
          <w:rFonts w:ascii="Arial" w:hAnsi="Arial" w:cs="Arial"/>
          <w:i/>
          <w:color w:val="7F7F7F"/>
          <w:sz w:val="18"/>
          <w:szCs w:val="18"/>
          <w:lang w:eastAsia="sr-Cyrl-RS"/>
        </w:rPr>
        <w:t xml:space="preserve">, </w:t>
      </w:r>
      <w:r w:rsidR="009A18A4" w:rsidRPr="008B521E">
        <w:rPr>
          <w:rFonts w:ascii="Arial" w:hAnsi="Arial" w:cs="Arial"/>
          <w:i/>
          <w:color w:val="7F7F7F"/>
          <w:sz w:val="18"/>
          <w:szCs w:val="18"/>
          <w:lang w:eastAsia="sr-Cyrl-RS"/>
        </w:rPr>
        <w:t>37, 38, 40 i 41</w:t>
      </w:r>
      <w:r w:rsidRPr="008B521E">
        <w:rPr>
          <w:rFonts w:ascii="Arial" w:hAnsi="Arial" w:cs="Arial"/>
          <w:i/>
          <w:color w:val="7F7F7F"/>
          <w:sz w:val="18"/>
          <w:szCs w:val="18"/>
          <w:lang w:eastAsia="sr-Cyrl-RS"/>
        </w:rPr>
        <w:t xml:space="preserve"> (sa leva</w:t>
      </w:r>
      <w:r w:rsidRPr="00884F1C">
        <w:rPr>
          <w:rFonts w:ascii="Arial" w:hAnsi="Arial" w:cs="Arial"/>
          <w:i/>
          <w:color w:val="7F7F7F"/>
          <w:sz w:val="18"/>
          <w:szCs w:val="18"/>
          <w:lang w:eastAsia="sr-Cyrl-RS"/>
        </w:rPr>
        <w:t xml:space="preserve"> na desno) – </w:t>
      </w:r>
      <w:r w:rsidR="009A18A4">
        <w:rPr>
          <w:rFonts w:ascii="Arial" w:hAnsi="Arial" w:cs="Arial"/>
          <w:i/>
          <w:color w:val="7F7F7F"/>
          <w:sz w:val="18"/>
          <w:szCs w:val="18"/>
          <w:lang w:eastAsia="sr-Cyrl-RS"/>
        </w:rPr>
        <w:t>stabla</w:t>
      </w:r>
      <w:r w:rsidRPr="00D97531">
        <w:rPr>
          <w:rFonts w:ascii="Arial" w:hAnsi="Arial" w:cs="Arial"/>
          <w:i/>
          <w:color w:val="7F7F7F"/>
          <w:sz w:val="18"/>
          <w:szCs w:val="18"/>
          <w:lang w:val="sr-Cyrl-RS" w:eastAsia="sr-Cyrl-RS"/>
        </w:rPr>
        <w:t xml:space="preserve"> za koj</w:t>
      </w:r>
      <w:r w:rsidR="009A18A4">
        <w:rPr>
          <w:rFonts w:ascii="Arial" w:hAnsi="Arial" w:cs="Arial"/>
          <w:i/>
          <w:color w:val="7F7F7F"/>
          <w:sz w:val="18"/>
          <w:szCs w:val="18"/>
          <w:lang w:val="sr-Latn-RS" w:eastAsia="sr-Cyrl-RS"/>
        </w:rPr>
        <w:t>a</w:t>
      </w:r>
      <w:r w:rsidRPr="00D97531">
        <w:rPr>
          <w:rFonts w:ascii="Arial" w:hAnsi="Arial" w:cs="Arial"/>
          <w:i/>
          <w:color w:val="7F7F7F"/>
          <w:sz w:val="18"/>
          <w:szCs w:val="18"/>
          <w:lang w:val="sr-Cyrl-RS" w:eastAsia="sr-Cyrl-RS"/>
        </w:rPr>
        <w:t xml:space="preserve"> se predviđa uklanjanje </w:t>
      </w:r>
      <w:r w:rsidR="008B521E">
        <w:rPr>
          <w:rFonts w:ascii="Arial" w:hAnsi="Arial" w:cs="Arial"/>
          <w:i/>
          <w:color w:val="7F7F7F"/>
          <w:sz w:val="18"/>
          <w:szCs w:val="18"/>
          <w:lang w:val="sr-Latn-RS" w:eastAsia="sr-Cyrl-RS"/>
        </w:rPr>
        <w:t>za</w:t>
      </w:r>
      <w:r w:rsidRPr="00D97531">
        <w:rPr>
          <w:rFonts w:ascii="Arial" w:hAnsi="Arial" w:cs="Arial"/>
          <w:i/>
          <w:color w:val="7F7F7F"/>
          <w:sz w:val="18"/>
          <w:szCs w:val="18"/>
          <w:lang w:val="sr-Cyrl-RS" w:eastAsia="sr-Cyrl-RS"/>
        </w:rPr>
        <w:t xml:space="preserve"> potrebe izrade </w:t>
      </w:r>
      <w:r>
        <w:rPr>
          <w:rFonts w:ascii="Arial" w:hAnsi="Arial" w:cs="Arial"/>
          <w:i/>
          <w:color w:val="7F7F7F"/>
          <w:sz w:val="18"/>
          <w:szCs w:val="18"/>
          <w:lang w:val="sr-Latn-RS" w:eastAsia="sr-Cyrl-RS"/>
        </w:rPr>
        <w:t xml:space="preserve">saobraćajnog </w:t>
      </w:r>
      <w:r w:rsidRPr="00D97531">
        <w:rPr>
          <w:rFonts w:ascii="Arial" w:hAnsi="Arial" w:cs="Arial"/>
          <w:i/>
          <w:color w:val="7F7F7F"/>
          <w:sz w:val="18"/>
          <w:szCs w:val="18"/>
          <w:lang w:val="sr-Cyrl-RS" w:eastAsia="sr-Cyrl-RS"/>
        </w:rPr>
        <w:t>rešenja</w:t>
      </w:r>
      <w:r w:rsidR="009A18A4">
        <w:rPr>
          <w:rFonts w:ascii="Arial" w:hAnsi="Arial" w:cs="Arial"/>
          <w:i/>
          <w:color w:val="7F7F7F"/>
          <w:sz w:val="18"/>
          <w:szCs w:val="18"/>
          <w:lang w:val="sr-Latn-RS" w:eastAsia="sr-Cyrl-RS"/>
        </w:rPr>
        <w:t xml:space="preserve"> i bezbednog odvijanja saobraćaja</w:t>
      </w:r>
    </w:p>
    <w:p w:rsidR="00080DE0" w:rsidRDefault="00080DE0" w:rsidP="00080DE0">
      <w:pPr>
        <w:tabs>
          <w:tab w:val="left" w:pos="-17"/>
        </w:tabs>
        <w:spacing w:after="0" w:line="240" w:lineRule="auto"/>
        <w:jc w:val="both"/>
        <w:rPr>
          <w:rFonts w:ascii="Arial" w:eastAsia="Calibri" w:hAnsi="Arial" w:cs="Arial"/>
          <w:lang w:val="sr-Cyrl-RS"/>
        </w:rPr>
      </w:pPr>
    </w:p>
    <w:p w:rsidR="00080DE0" w:rsidRPr="00080DE0" w:rsidRDefault="00080DE0" w:rsidP="00080DE0">
      <w:pPr>
        <w:tabs>
          <w:tab w:val="left" w:pos="-17"/>
        </w:tabs>
        <w:spacing w:after="0" w:line="240" w:lineRule="auto"/>
        <w:jc w:val="both"/>
        <w:rPr>
          <w:rFonts w:ascii="Arial" w:hAnsi="Arial" w:cs="Arial"/>
        </w:rPr>
      </w:pPr>
      <w:r w:rsidRPr="00080DE0">
        <w:rPr>
          <w:rFonts w:ascii="Arial" w:eastAsia="Calibri" w:hAnsi="Arial" w:cs="Arial"/>
          <w:lang w:val="sr-Cyrl-RS"/>
        </w:rPr>
        <w:t xml:space="preserve">Na osnovu </w:t>
      </w:r>
      <w:r w:rsidR="007B6710">
        <w:rPr>
          <w:rFonts w:ascii="Arial" w:eastAsia="Calibri" w:hAnsi="Arial" w:cs="Arial"/>
          <w:lang w:val="sr-Cyrl-RS"/>
        </w:rPr>
        <w:t>prečnika debla, za potrebu seče</w:t>
      </w:r>
      <w:r w:rsidRPr="00080DE0">
        <w:rPr>
          <w:rFonts w:ascii="Arial" w:eastAsia="Calibri" w:hAnsi="Arial" w:cs="Arial"/>
          <w:lang w:val="sr-Cyrl-RS"/>
        </w:rPr>
        <w:t xml:space="preserve"> izvršena je klasifikacija stabala za </w:t>
      </w:r>
      <w:r w:rsidRPr="00080DE0">
        <w:rPr>
          <w:rFonts w:ascii="Arial" w:hAnsi="Arial" w:cs="Arial"/>
          <w:lang w:val="sr-Cyrl-RS"/>
        </w:rPr>
        <w:t>uklanjanje</w:t>
      </w:r>
      <w:r w:rsidRPr="00080DE0">
        <w:rPr>
          <w:rFonts w:ascii="Arial" w:hAnsi="Arial" w:cs="Arial"/>
        </w:rPr>
        <w:t>:</w:t>
      </w:r>
    </w:p>
    <w:p w:rsidR="00080DE0" w:rsidRPr="00080DE0" w:rsidRDefault="00080DE0" w:rsidP="00080DE0">
      <w:pPr>
        <w:numPr>
          <w:ilvl w:val="0"/>
          <w:numId w:val="53"/>
        </w:numPr>
        <w:spacing w:after="0" w:line="240" w:lineRule="auto"/>
        <w:contextualSpacing/>
        <w:jc w:val="both"/>
        <w:rPr>
          <w:rFonts w:ascii="Arial" w:eastAsia="Calibri" w:hAnsi="Arial" w:cs="Arial"/>
          <w:lang w:val="sr-Cyrl-RS"/>
        </w:rPr>
      </w:pPr>
      <w:r w:rsidRPr="00080DE0">
        <w:rPr>
          <w:rFonts w:ascii="Arial" w:eastAsia="Calibri" w:hAnsi="Arial" w:cs="Arial"/>
          <w:lang w:val="sr-Cyrl-RS"/>
        </w:rPr>
        <w:t xml:space="preserve">Stabla do prečnika </w:t>
      </w:r>
      <w:r w:rsidR="007B6710">
        <w:rPr>
          <w:rFonts w:ascii="Arial" w:eastAsia="Calibri" w:hAnsi="Arial" w:cs="Arial"/>
          <w:lang w:val="sr-Latn-RS"/>
        </w:rPr>
        <w:t xml:space="preserve">do </w:t>
      </w:r>
      <w:r w:rsidRPr="00080DE0">
        <w:rPr>
          <w:rFonts w:ascii="Arial" w:eastAsia="Calibri" w:hAnsi="Arial" w:cs="Arial"/>
          <w:lang w:val="sr-Cyrl-RS"/>
        </w:rPr>
        <w:t>15 cm:</w:t>
      </w:r>
      <w:r w:rsidRPr="00080DE0">
        <w:rPr>
          <w:rFonts w:ascii="Arial" w:eastAsia="Calibri" w:hAnsi="Arial" w:cs="Arial"/>
          <w:lang w:val="sr-Latn-RS"/>
        </w:rPr>
        <w:t xml:space="preserve"> 30</w:t>
      </w:r>
      <w:r w:rsidRPr="00080DE0">
        <w:rPr>
          <w:rFonts w:ascii="Arial" w:eastAsia="Calibri" w:hAnsi="Arial" w:cs="Arial"/>
          <w:lang w:val="sr-Cyrl-RS"/>
        </w:rPr>
        <w:t>;</w:t>
      </w:r>
    </w:p>
    <w:p w:rsidR="00080DE0" w:rsidRPr="00080DE0" w:rsidRDefault="00080DE0" w:rsidP="00080DE0">
      <w:pPr>
        <w:numPr>
          <w:ilvl w:val="0"/>
          <w:numId w:val="53"/>
        </w:numPr>
        <w:spacing w:after="0" w:line="240" w:lineRule="auto"/>
        <w:contextualSpacing/>
        <w:jc w:val="both"/>
        <w:rPr>
          <w:rFonts w:ascii="Arial" w:eastAsia="Calibri" w:hAnsi="Arial" w:cs="Arial"/>
          <w:lang w:val="sr-Cyrl-RS"/>
        </w:rPr>
      </w:pPr>
      <w:r w:rsidRPr="00080DE0">
        <w:rPr>
          <w:rFonts w:ascii="Arial" w:eastAsia="Calibri" w:hAnsi="Arial" w:cs="Arial"/>
          <w:lang w:val="sr-Cyrl-RS"/>
        </w:rPr>
        <w:t>Stabla prečnika od 16 – 30 cm:</w:t>
      </w:r>
      <w:r w:rsidRPr="00080DE0">
        <w:rPr>
          <w:rFonts w:ascii="Arial" w:eastAsia="Calibri" w:hAnsi="Arial" w:cs="Arial"/>
          <w:lang w:val="sr-Latn-RS"/>
        </w:rPr>
        <w:t xml:space="preserve"> 10, 11, 20, 33, 36, 37, 38, 40 i 41</w:t>
      </w:r>
      <w:r w:rsidRPr="00080DE0">
        <w:rPr>
          <w:rFonts w:ascii="Arial" w:eastAsia="Calibri" w:hAnsi="Arial" w:cs="Arial"/>
          <w:lang w:val="sr-Cyrl-RS"/>
        </w:rPr>
        <w:t>;</w:t>
      </w:r>
    </w:p>
    <w:p w:rsidR="00080DE0" w:rsidRPr="00080DE0" w:rsidRDefault="00080DE0" w:rsidP="00080DE0">
      <w:pPr>
        <w:numPr>
          <w:ilvl w:val="0"/>
          <w:numId w:val="53"/>
        </w:numPr>
        <w:spacing w:after="0" w:line="240" w:lineRule="auto"/>
        <w:contextualSpacing/>
        <w:jc w:val="both"/>
        <w:rPr>
          <w:rFonts w:ascii="Arial" w:eastAsia="Calibri" w:hAnsi="Arial" w:cs="Arial"/>
          <w:lang w:val="sr-Cyrl-RS"/>
        </w:rPr>
      </w:pPr>
      <w:r w:rsidRPr="00080DE0">
        <w:rPr>
          <w:rFonts w:ascii="Arial" w:eastAsia="Calibri" w:hAnsi="Arial" w:cs="Arial"/>
          <w:lang w:val="sr-Cyrl-RS"/>
        </w:rPr>
        <w:t xml:space="preserve">Stabla prečnika od 31 – 50 cm: </w:t>
      </w:r>
      <w:r w:rsidRPr="00080DE0">
        <w:rPr>
          <w:rFonts w:ascii="Arial" w:eastAsia="Calibri" w:hAnsi="Arial" w:cs="Arial"/>
          <w:lang w:val="sr-Latn-RS"/>
        </w:rPr>
        <w:t xml:space="preserve">6, 16, 19, 21, 23 i 34; </w:t>
      </w:r>
    </w:p>
    <w:p w:rsidR="00080DE0" w:rsidRPr="00080DE0" w:rsidRDefault="00080DE0" w:rsidP="00080DE0">
      <w:pPr>
        <w:numPr>
          <w:ilvl w:val="0"/>
          <w:numId w:val="53"/>
        </w:numPr>
        <w:spacing w:after="0" w:line="240" w:lineRule="auto"/>
        <w:contextualSpacing/>
        <w:jc w:val="both"/>
        <w:rPr>
          <w:rFonts w:ascii="Arial" w:eastAsia="Calibri" w:hAnsi="Arial" w:cs="Arial"/>
          <w:lang w:val="sr-Cyrl-RS"/>
        </w:rPr>
      </w:pPr>
      <w:r w:rsidRPr="00080DE0">
        <w:rPr>
          <w:rFonts w:ascii="Arial" w:eastAsia="Calibri" w:hAnsi="Arial" w:cs="Arial"/>
          <w:noProof/>
          <w:lang w:val="sr-Cyrl-RS"/>
        </w:rPr>
        <w:t>Stabla prečnika od 51 – 70 cm:</w:t>
      </w:r>
      <w:r w:rsidRPr="00080DE0">
        <w:rPr>
          <w:rFonts w:ascii="Arial" w:eastAsia="Calibri" w:hAnsi="Arial" w:cs="Arial"/>
          <w:noProof/>
          <w:lang w:val="sr-Latn-RS"/>
        </w:rPr>
        <w:t xml:space="preserve"> 5 i 22. </w:t>
      </w:r>
    </w:p>
    <w:p w:rsidR="00080DE0" w:rsidRPr="00080DE0" w:rsidRDefault="00080DE0" w:rsidP="007B6710">
      <w:pPr>
        <w:spacing w:after="0" w:line="240" w:lineRule="auto"/>
        <w:ind w:left="720"/>
        <w:contextualSpacing/>
        <w:jc w:val="both"/>
        <w:rPr>
          <w:rFonts w:ascii="Arial" w:eastAsia="Calibri" w:hAnsi="Arial" w:cs="Arial"/>
          <w:lang w:val="sr-Cyrl-RS"/>
        </w:rPr>
      </w:pPr>
    </w:p>
    <w:p w:rsidR="00080DE0" w:rsidRPr="00080DE0" w:rsidRDefault="00080DE0" w:rsidP="00080DE0">
      <w:pPr>
        <w:jc w:val="both"/>
        <w:rPr>
          <w:rFonts w:ascii="Arial" w:eastAsia="Calibri" w:hAnsi="Arial" w:cs="Arial"/>
          <w:lang w:val="sr-Cyrl-RS"/>
        </w:rPr>
      </w:pPr>
      <w:r w:rsidRPr="00080DE0">
        <w:rPr>
          <w:rFonts w:ascii="Arial" w:eastAsia="Calibri" w:hAnsi="Arial" w:cs="Arial"/>
          <w:lang w:val="sr-Cyrl-RS"/>
        </w:rPr>
        <w:t xml:space="preserve">Najviše stabala predviđenih za uklanjanje pripada rodu </w:t>
      </w:r>
      <w:r w:rsidRPr="00080DE0">
        <w:rPr>
          <w:rFonts w:ascii="Arial" w:eastAsia="Calibri" w:hAnsi="Arial" w:cs="Arial"/>
          <w:i/>
          <w:lang w:val="sr-Latn-RS"/>
        </w:rPr>
        <w:t>Tilia</w:t>
      </w:r>
      <w:r w:rsidRPr="00080DE0">
        <w:rPr>
          <w:rFonts w:ascii="Arial" w:eastAsia="Calibri" w:hAnsi="Arial" w:cs="Arial"/>
          <w:i/>
          <w:lang w:val="sr-Cyrl-RS"/>
        </w:rPr>
        <w:t xml:space="preserve">. </w:t>
      </w:r>
      <w:r w:rsidRPr="00080DE0">
        <w:rPr>
          <w:rFonts w:ascii="Arial" w:eastAsia="Calibri" w:hAnsi="Arial" w:cs="Arial"/>
          <w:lang w:val="sr-Cyrl-RS"/>
        </w:rPr>
        <w:t xml:space="preserve"> Od ukupnog broja stabala predviđenih za uklanjanje </w:t>
      </w:r>
      <w:r w:rsidRPr="00080DE0">
        <w:rPr>
          <w:rFonts w:ascii="Arial" w:eastAsia="Calibri" w:hAnsi="Arial" w:cs="Arial"/>
          <w:lang w:val="sr-Latn-RS"/>
        </w:rPr>
        <w:t>8</w:t>
      </w:r>
      <w:r w:rsidRPr="00080DE0">
        <w:rPr>
          <w:rFonts w:ascii="Arial" w:eastAsia="Calibri" w:hAnsi="Arial" w:cs="Arial"/>
          <w:lang w:val="sr-Cyrl-RS"/>
        </w:rPr>
        <w:t xml:space="preserve"> stabala pripada ovom rodu,  </w:t>
      </w:r>
      <w:r w:rsidRPr="00080DE0">
        <w:rPr>
          <w:rFonts w:ascii="Arial" w:eastAsia="Calibri" w:hAnsi="Arial" w:cs="Arial"/>
          <w:lang w:val="sr-Latn-RS"/>
        </w:rPr>
        <w:t xml:space="preserve">a 5 stabala vrsti </w:t>
      </w:r>
      <w:r w:rsidRPr="00080DE0">
        <w:rPr>
          <w:rFonts w:ascii="Arial" w:eastAsia="Calibri" w:hAnsi="Arial" w:cs="Arial"/>
          <w:i/>
          <w:lang w:val="sr-Latn-RS"/>
        </w:rPr>
        <w:t>Robinia pseudoacacia</w:t>
      </w:r>
      <w:r w:rsidRPr="00080DE0">
        <w:rPr>
          <w:rFonts w:ascii="Arial" w:eastAsia="Calibri" w:hAnsi="Arial" w:cs="Arial"/>
          <w:lang w:val="sr-Latn-RS"/>
        </w:rPr>
        <w:t>.</w:t>
      </w:r>
    </w:p>
    <w:p w:rsidR="00080DE0" w:rsidRPr="00080DE0" w:rsidRDefault="00080DE0" w:rsidP="00080DE0">
      <w:pPr>
        <w:tabs>
          <w:tab w:val="left" w:pos="-17"/>
        </w:tabs>
        <w:spacing w:after="0" w:line="240" w:lineRule="auto"/>
        <w:jc w:val="both"/>
        <w:rPr>
          <w:rFonts w:ascii="Arial" w:eastAsia="Calibri" w:hAnsi="Arial" w:cs="Arial"/>
          <w:lang w:val="sr-Latn-RS"/>
        </w:rPr>
      </w:pPr>
      <w:r w:rsidRPr="00080DE0">
        <w:rPr>
          <w:rFonts w:ascii="Arial" w:eastAsia="Calibri" w:hAnsi="Arial" w:cs="Arial"/>
          <w:lang w:val="sr-Latn-RS"/>
        </w:rPr>
        <w:t xml:space="preserve">Obilaskom terena i utvrđivanjem zatečenog stanja, na 7 mesta zabeleženi su panjevi (pod kataloškim brojevima 7, </w:t>
      </w:r>
      <w:r w:rsidRPr="00080DE0">
        <w:rPr>
          <w:rFonts w:ascii="Arial" w:eastAsia="Calibri" w:hAnsi="Arial" w:cs="Arial"/>
          <w:lang w:val="sr-Cyrl-RS"/>
        </w:rPr>
        <w:t>2</w:t>
      </w:r>
      <w:r w:rsidRPr="00080DE0">
        <w:rPr>
          <w:rFonts w:ascii="Arial" w:eastAsia="Calibri" w:hAnsi="Arial" w:cs="Arial"/>
          <w:lang w:val="sr-Latn-RS"/>
        </w:rPr>
        <w:t xml:space="preserve">4, </w:t>
      </w:r>
      <w:r w:rsidRPr="00080DE0">
        <w:rPr>
          <w:rFonts w:ascii="Arial" w:eastAsia="Calibri" w:hAnsi="Arial" w:cs="Arial"/>
          <w:lang w:val="sr-Cyrl-RS"/>
        </w:rPr>
        <w:t>2</w:t>
      </w:r>
      <w:r w:rsidRPr="00080DE0">
        <w:rPr>
          <w:rFonts w:ascii="Arial" w:eastAsia="Calibri" w:hAnsi="Arial" w:cs="Arial"/>
          <w:lang w:val="sr-Latn-RS"/>
        </w:rPr>
        <w:t xml:space="preserve">5, </w:t>
      </w:r>
      <w:r w:rsidRPr="00080DE0">
        <w:rPr>
          <w:rFonts w:ascii="Arial" w:eastAsia="Calibri" w:hAnsi="Arial" w:cs="Arial"/>
          <w:lang w:val="sr-Cyrl-RS"/>
        </w:rPr>
        <w:t>2</w:t>
      </w:r>
      <w:r w:rsidRPr="00080DE0">
        <w:rPr>
          <w:rFonts w:ascii="Arial" w:eastAsia="Calibri" w:hAnsi="Arial" w:cs="Arial"/>
          <w:lang w:val="sr-Latn-RS"/>
        </w:rPr>
        <w:t>6, 31, 32</w:t>
      </w:r>
      <w:r w:rsidRPr="00080DE0">
        <w:rPr>
          <w:rFonts w:ascii="Arial" w:eastAsia="Calibri" w:hAnsi="Arial" w:cs="Arial"/>
          <w:lang w:val="sr-Cyrl-RS"/>
        </w:rPr>
        <w:t xml:space="preserve"> </w:t>
      </w:r>
      <w:r w:rsidRPr="00080DE0">
        <w:rPr>
          <w:rFonts w:ascii="Arial" w:eastAsia="Calibri" w:hAnsi="Arial" w:cs="Arial"/>
          <w:lang w:val="sr-Latn-RS"/>
        </w:rPr>
        <w:t xml:space="preserve">i </w:t>
      </w:r>
      <w:r w:rsidRPr="00080DE0">
        <w:rPr>
          <w:rFonts w:ascii="Arial" w:eastAsia="Calibri" w:hAnsi="Arial" w:cs="Arial"/>
          <w:lang w:val="sr-Cyrl-RS"/>
        </w:rPr>
        <w:t>3</w:t>
      </w:r>
      <w:r w:rsidRPr="00080DE0">
        <w:rPr>
          <w:rFonts w:ascii="Arial" w:eastAsia="Calibri" w:hAnsi="Arial" w:cs="Arial"/>
          <w:lang w:val="sr-Latn-RS"/>
        </w:rPr>
        <w:t>5)</w:t>
      </w:r>
      <w:r w:rsidRPr="00080DE0">
        <w:rPr>
          <w:rFonts w:ascii="Arial" w:eastAsia="Calibri" w:hAnsi="Arial" w:cs="Arial"/>
          <w:lang w:val="sr-Cyrl-RS"/>
        </w:rPr>
        <w:t>.</w:t>
      </w:r>
    </w:p>
    <w:p w:rsidR="00080DE0" w:rsidRPr="00080DE0" w:rsidRDefault="00080DE0" w:rsidP="00080DE0">
      <w:pPr>
        <w:tabs>
          <w:tab w:val="left" w:pos="-17"/>
        </w:tabs>
        <w:spacing w:after="0" w:line="240" w:lineRule="auto"/>
        <w:jc w:val="both"/>
        <w:rPr>
          <w:rFonts w:ascii="Arial" w:hAnsi="Arial" w:cs="Arial"/>
          <w:lang w:val="sr-Cyrl-RS"/>
        </w:rPr>
      </w:pPr>
      <w:r w:rsidRPr="00080DE0">
        <w:rPr>
          <w:rFonts w:ascii="Arial" w:hAnsi="Arial" w:cs="Arial"/>
          <w:lang w:val="sr-Cyrl-RS"/>
        </w:rPr>
        <w:t>Na osnovu prečnika panjeva izvršena je klasifikacija za potrebe uklanjanja:</w:t>
      </w:r>
    </w:p>
    <w:p w:rsidR="00080DE0" w:rsidRPr="00080DE0" w:rsidRDefault="00080DE0" w:rsidP="00080DE0">
      <w:pPr>
        <w:numPr>
          <w:ilvl w:val="0"/>
          <w:numId w:val="53"/>
        </w:numPr>
        <w:spacing w:after="0" w:line="240" w:lineRule="auto"/>
        <w:contextualSpacing/>
        <w:jc w:val="both"/>
        <w:rPr>
          <w:rFonts w:ascii="Arial" w:eastAsia="Calibri" w:hAnsi="Arial" w:cs="Arial"/>
          <w:lang w:val="sr-Latn-RS"/>
        </w:rPr>
      </w:pPr>
      <w:r w:rsidRPr="00080DE0">
        <w:rPr>
          <w:rFonts w:ascii="Arial" w:eastAsia="Calibri" w:hAnsi="Arial" w:cs="Arial"/>
          <w:lang w:val="sr-Cyrl-RS"/>
        </w:rPr>
        <w:t xml:space="preserve">Panjevi prečnika </w:t>
      </w:r>
      <w:r w:rsidRPr="00080DE0">
        <w:rPr>
          <w:rFonts w:ascii="Arial" w:eastAsia="Calibri" w:hAnsi="Arial" w:cs="Arial"/>
          <w:lang w:val="sr-Latn-RS"/>
        </w:rPr>
        <w:t>do 25 cm: 7, 24 i 25</w:t>
      </w:r>
      <w:r w:rsidRPr="00080DE0">
        <w:rPr>
          <w:rFonts w:ascii="Arial" w:eastAsia="Calibri" w:hAnsi="Arial" w:cs="Arial"/>
          <w:lang w:val="sr-Cyrl-RS"/>
        </w:rPr>
        <w:t>;</w:t>
      </w:r>
    </w:p>
    <w:p w:rsidR="00080DE0" w:rsidRPr="00080DE0" w:rsidRDefault="00080DE0" w:rsidP="00080DE0">
      <w:pPr>
        <w:numPr>
          <w:ilvl w:val="0"/>
          <w:numId w:val="53"/>
        </w:numPr>
        <w:spacing w:after="0" w:line="240" w:lineRule="auto"/>
        <w:contextualSpacing/>
        <w:jc w:val="both"/>
        <w:rPr>
          <w:rFonts w:ascii="Arial" w:eastAsia="Calibri" w:hAnsi="Arial" w:cs="Arial"/>
          <w:lang w:val="sr-Latn-RS"/>
        </w:rPr>
      </w:pPr>
      <w:r w:rsidRPr="00080DE0">
        <w:rPr>
          <w:rFonts w:ascii="Arial" w:eastAsia="Calibri" w:hAnsi="Arial" w:cs="Arial"/>
          <w:lang w:val="sr-Cyrl-RS"/>
        </w:rPr>
        <w:t xml:space="preserve">Panjevi prečnika 26 – 50 </w:t>
      </w:r>
      <w:r w:rsidRPr="00080DE0">
        <w:rPr>
          <w:rFonts w:ascii="Arial" w:eastAsia="Calibri" w:hAnsi="Arial" w:cs="Arial"/>
        </w:rPr>
        <w:t>cm</w:t>
      </w:r>
      <w:r w:rsidRPr="00080DE0">
        <w:rPr>
          <w:rFonts w:ascii="Arial" w:eastAsia="Calibri" w:hAnsi="Arial" w:cs="Arial"/>
          <w:lang w:val="sr-Latn-RS"/>
        </w:rPr>
        <w:t xml:space="preserve">: </w:t>
      </w:r>
      <w:r w:rsidRPr="00080DE0">
        <w:rPr>
          <w:rFonts w:ascii="Arial" w:eastAsia="Calibri" w:hAnsi="Arial" w:cs="Arial"/>
          <w:lang w:val="sr-Cyrl-RS"/>
        </w:rPr>
        <w:t>2</w:t>
      </w:r>
      <w:r w:rsidRPr="00080DE0">
        <w:rPr>
          <w:rFonts w:ascii="Arial" w:eastAsia="Calibri" w:hAnsi="Arial" w:cs="Arial"/>
          <w:lang w:val="sr-Latn-RS"/>
        </w:rPr>
        <w:t>6, 31, 32 i 35</w:t>
      </w:r>
      <w:r w:rsidR="005165D7">
        <w:rPr>
          <w:rFonts w:ascii="Arial" w:eastAsia="Calibri" w:hAnsi="Arial" w:cs="Arial"/>
          <w:lang w:val="sr-Latn-RS"/>
        </w:rPr>
        <w:t>.</w:t>
      </w:r>
    </w:p>
    <w:p w:rsidR="00080DE0" w:rsidRPr="00080DE0" w:rsidRDefault="00080DE0" w:rsidP="00080DE0">
      <w:pPr>
        <w:contextualSpacing/>
        <w:jc w:val="both"/>
        <w:rPr>
          <w:rFonts w:ascii="Arial" w:eastAsia="Calibri" w:hAnsi="Arial" w:cs="Arial"/>
          <w:lang w:val="sr-Cyrl-RS"/>
        </w:rPr>
      </w:pPr>
    </w:p>
    <w:p w:rsidR="008F06E4" w:rsidRDefault="008F06E4" w:rsidP="00080DE0">
      <w:pPr>
        <w:contextualSpacing/>
        <w:jc w:val="both"/>
        <w:rPr>
          <w:rFonts w:ascii="Arial" w:eastAsia="Calibri" w:hAnsi="Arial" w:cs="Arial"/>
          <w:b/>
          <w:lang w:val="sr-Cyrl-RS"/>
        </w:rPr>
      </w:pPr>
    </w:p>
    <w:p w:rsidR="008F06E4" w:rsidRDefault="008F06E4" w:rsidP="00080DE0">
      <w:pPr>
        <w:contextualSpacing/>
        <w:jc w:val="both"/>
        <w:rPr>
          <w:rFonts w:ascii="Arial" w:eastAsia="Calibri" w:hAnsi="Arial" w:cs="Arial"/>
          <w:b/>
          <w:lang w:val="sr-Cyrl-RS"/>
        </w:rPr>
      </w:pPr>
    </w:p>
    <w:p w:rsidR="00080DE0" w:rsidRPr="00080DE0" w:rsidRDefault="00080DE0" w:rsidP="00080DE0">
      <w:pPr>
        <w:contextualSpacing/>
        <w:jc w:val="both"/>
        <w:rPr>
          <w:rFonts w:ascii="Arial" w:eastAsia="Calibri" w:hAnsi="Arial" w:cs="Arial"/>
          <w:b/>
          <w:lang w:val="sr-Latn-RS"/>
        </w:rPr>
      </w:pPr>
      <w:r w:rsidRPr="00080DE0">
        <w:rPr>
          <w:rFonts w:ascii="Arial" w:eastAsia="Calibri" w:hAnsi="Arial" w:cs="Arial"/>
          <w:b/>
          <w:lang w:val="sr-Cyrl-RS"/>
        </w:rPr>
        <w:lastRenderedPageBreak/>
        <w:t xml:space="preserve">Uklanjanje </w:t>
      </w:r>
      <w:r w:rsidRPr="00080DE0">
        <w:rPr>
          <w:rFonts w:ascii="Arial" w:eastAsia="Calibri" w:hAnsi="Arial" w:cs="Arial"/>
          <w:b/>
          <w:lang w:val="sr-Latn-RS"/>
        </w:rPr>
        <w:t>šiblja</w:t>
      </w:r>
    </w:p>
    <w:p w:rsidR="00080DE0" w:rsidRPr="00080DE0" w:rsidRDefault="00080DE0" w:rsidP="00080DE0">
      <w:pPr>
        <w:contextualSpacing/>
        <w:jc w:val="both"/>
        <w:rPr>
          <w:rFonts w:ascii="Arial" w:eastAsia="Calibri" w:hAnsi="Arial" w:cs="Arial"/>
          <w:lang w:val="sr-Cyrl-RS"/>
        </w:rPr>
      </w:pPr>
    </w:p>
    <w:p w:rsidR="00080DE0" w:rsidRDefault="00080DE0" w:rsidP="00080DE0">
      <w:pPr>
        <w:contextualSpacing/>
        <w:jc w:val="both"/>
        <w:rPr>
          <w:rFonts w:ascii="Arial" w:eastAsia="Calibri" w:hAnsi="Arial" w:cs="Arial"/>
          <w:i/>
          <w:lang w:val="sr-Latn-RS"/>
        </w:rPr>
      </w:pPr>
      <w:r w:rsidRPr="00080DE0">
        <w:rPr>
          <w:rFonts w:ascii="Arial" w:eastAsia="Calibri" w:hAnsi="Arial" w:cs="Arial"/>
          <w:lang w:val="sr-Latn-RS"/>
        </w:rPr>
        <w:t xml:space="preserve">Za potrebe izrade saobraćajnog rešenja u istočnom delu predmetne lokacije, planirano je uklanjanje vegetacije srednje spratnosti u formi visokog šiblja, formirane od vrste </w:t>
      </w:r>
      <w:r w:rsidRPr="00080DE0">
        <w:rPr>
          <w:rFonts w:ascii="Arial" w:eastAsia="Calibri" w:hAnsi="Arial" w:cs="Arial"/>
          <w:i/>
          <w:lang w:val="sr-Latn-RS"/>
        </w:rPr>
        <w:t>Maclura aurantiaca.</w:t>
      </w:r>
    </w:p>
    <w:p w:rsidR="00080DE0" w:rsidRPr="00080DE0" w:rsidRDefault="00080DE0" w:rsidP="00080DE0">
      <w:pPr>
        <w:contextualSpacing/>
        <w:jc w:val="both"/>
        <w:rPr>
          <w:rFonts w:ascii="Arial" w:eastAsia="Calibri" w:hAnsi="Arial" w:cs="Arial"/>
          <w:i/>
          <w:lang w:val="sr-Latn-RS"/>
        </w:rPr>
      </w:pPr>
    </w:p>
    <w:p w:rsidR="00080DE0" w:rsidRPr="00DF4C5F" w:rsidRDefault="00080DE0" w:rsidP="00080DE0">
      <w:pPr>
        <w:jc w:val="center"/>
        <w:rPr>
          <w:rFonts w:ascii="Arial" w:eastAsia="Calibri" w:hAnsi="Arial" w:cs="Arial"/>
          <w:noProof/>
        </w:rPr>
      </w:pPr>
      <w:r w:rsidRPr="00DF4C5F">
        <w:rPr>
          <w:rFonts w:ascii="Arial" w:eastAsia="Calibri" w:hAnsi="Arial" w:cs="Arial"/>
          <w:noProof/>
        </w:rPr>
        <w:drawing>
          <wp:inline distT="0" distB="0" distL="0" distR="0" wp14:anchorId="0A04E631" wp14:editId="78FFA2A4">
            <wp:extent cx="5756275" cy="3241504"/>
            <wp:effectExtent l="0" t="0" r="0" b="0"/>
            <wp:docPr id="31" name="Picture 31" descr="\\192.168.242.250\MHM share\0 - KORISNICI\Mirjana Komnenov\Teren - Odzaci_30.9.25\20250930_120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92.168.242.250\MHM share\0 - KORISNICI\Mirjana Komnenov\Teren - Odzaci_30.9.25\20250930_12031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275" cy="3241504"/>
                    </a:xfrm>
                    <a:prstGeom prst="rect">
                      <a:avLst/>
                    </a:prstGeom>
                    <a:noFill/>
                    <a:ln>
                      <a:noFill/>
                    </a:ln>
                  </pic:spPr>
                </pic:pic>
              </a:graphicData>
            </a:graphic>
          </wp:inline>
        </w:drawing>
      </w:r>
    </w:p>
    <w:p w:rsidR="00080DE0" w:rsidRPr="00D97531" w:rsidRDefault="00080DE0" w:rsidP="00080DE0">
      <w:pPr>
        <w:jc w:val="center"/>
        <w:rPr>
          <w:rFonts w:ascii="Arial" w:hAnsi="Arial" w:cs="Arial"/>
          <w:i/>
          <w:color w:val="7F7F7F"/>
          <w:sz w:val="18"/>
          <w:szCs w:val="18"/>
          <w:lang w:val="sr-Cyrl-RS" w:eastAsia="sr-Cyrl-RS"/>
        </w:rPr>
      </w:pPr>
      <w:r w:rsidRPr="00DF4C5F">
        <w:rPr>
          <w:rFonts w:ascii="Arial" w:eastAsia="Calibri" w:hAnsi="Arial" w:cs="Arial"/>
          <w:i/>
          <w:noProof/>
          <w:color w:val="808080" w:themeColor="background1" w:themeShade="80"/>
          <w:sz w:val="18"/>
          <w:szCs w:val="18"/>
        </w:rPr>
        <w:t>Slika 9. Visoko šiblje</w:t>
      </w:r>
      <w:r w:rsidRPr="00DF4C5F">
        <w:rPr>
          <w:rFonts w:ascii="Arial" w:hAnsi="Arial" w:cs="Arial"/>
          <w:i/>
          <w:color w:val="808080" w:themeColor="background1" w:themeShade="80"/>
          <w:sz w:val="18"/>
          <w:szCs w:val="18"/>
          <w:lang w:val="sr-Latn-RS" w:eastAsia="sr-Cyrl-RS"/>
        </w:rPr>
        <w:t xml:space="preserve"> formirano od vrste</w:t>
      </w:r>
      <w:r w:rsidRPr="00DF4C5F">
        <w:rPr>
          <w:rFonts w:ascii="Arial" w:hAnsi="Arial" w:cs="Arial"/>
          <w:i/>
          <w:color w:val="7F7F7F"/>
          <w:sz w:val="18"/>
          <w:szCs w:val="18"/>
          <w:lang w:val="sr-Latn-RS" w:eastAsia="sr-Cyrl-RS"/>
        </w:rPr>
        <w:t xml:space="preserve"> </w:t>
      </w:r>
      <w:r w:rsidRPr="00D97531">
        <w:rPr>
          <w:rFonts w:ascii="Arial" w:hAnsi="Arial" w:cs="Arial"/>
          <w:i/>
          <w:color w:val="7F7F7F"/>
          <w:sz w:val="18"/>
          <w:szCs w:val="18"/>
          <w:lang w:val="sr-Latn-RS" w:eastAsia="sr-Cyrl-RS"/>
        </w:rPr>
        <w:t xml:space="preserve">Maclura </w:t>
      </w:r>
      <w:proofErr w:type="gramStart"/>
      <w:r w:rsidRPr="00D97531">
        <w:rPr>
          <w:rFonts w:ascii="Arial" w:hAnsi="Arial" w:cs="Arial"/>
          <w:i/>
          <w:color w:val="7F7F7F"/>
          <w:sz w:val="18"/>
          <w:szCs w:val="18"/>
          <w:lang w:val="sr-Latn-RS" w:eastAsia="sr-Cyrl-RS"/>
        </w:rPr>
        <w:t>auranti</w:t>
      </w:r>
      <w:r>
        <w:rPr>
          <w:rFonts w:ascii="Arial" w:hAnsi="Arial" w:cs="Arial"/>
          <w:i/>
          <w:color w:val="7F7F7F"/>
          <w:sz w:val="18"/>
          <w:szCs w:val="18"/>
          <w:lang w:val="sr-Latn-RS" w:eastAsia="sr-Cyrl-RS"/>
        </w:rPr>
        <w:t>a</w:t>
      </w:r>
      <w:r w:rsidRPr="00D97531">
        <w:rPr>
          <w:rFonts w:ascii="Arial" w:hAnsi="Arial" w:cs="Arial"/>
          <w:i/>
          <w:color w:val="7F7F7F"/>
          <w:sz w:val="18"/>
          <w:szCs w:val="18"/>
          <w:lang w:val="sr-Latn-RS" w:eastAsia="sr-Cyrl-RS"/>
        </w:rPr>
        <w:t xml:space="preserve">ca </w:t>
      </w:r>
      <w:r w:rsidRPr="00D97531">
        <w:rPr>
          <w:rFonts w:ascii="Arial" w:hAnsi="Arial" w:cs="Arial"/>
          <w:i/>
          <w:color w:val="7F7F7F"/>
          <w:sz w:val="18"/>
          <w:szCs w:val="18"/>
          <w:lang w:eastAsia="sr-Cyrl-RS"/>
        </w:rPr>
        <w:t xml:space="preserve"> –</w:t>
      </w:r>
      <w:proofErr w:type="gramEnd"/>
      <w:r w:rsidRPr="00D97531">
        <w:rPr>
          <w:rFonts w:ascii="Arial" w:hAnsi="Arial" w:cs="Arial"/>
          <w:i/>
          <w:color w:val="7F7F7F"/>
          <w:sz w:val="18"/>
          <w:szCs w:val="18"/>
          <w:lang w:eastAsia="sr-Cyrl-RS"/>
        </w:rPr>
        <w:t xml:space="preserve"> </w:t>
      </w:r>
      <w:r>
        <w:rPr>
          <w:rFonts w:ascii="Arial" w:hAnsi="Arial" w:cs="Arial"/>
          <w:i/>
          <w:color w:val="7F7F7F"/>
          <w:sz w:val="18"/>
          <w:szCs w:val="18"/>
          <w:lang w:val="sr-Latn-RS" w:eastAsia="sr-Cyrl-RS"/>
        </w:rPr>
        <w:t xml:space="preserve"> predviđa se </w:t>
      </w:r>
      <w:r w:rsidRPr="00D97531">
        <w:rPr>
          <w:rFonts w:ascii="Arial" w:hAnsi="Arial" w:cs="Arial"/>
          <w:i/>
          <w:color w:val="7F7F7F"/>
          <w:sz w:val="18"/>
          <w:szCs w:val="18"/>
          <w:lang w:val="sr-Latn-RS" w:eastAsia="sr-Cyrl-RS"/>
        </w:rPr>
        <w:t xml:space="preserve"> uklanjanje</w:t>
      </w:r>
      <w:r>
        <w:rPr>
          <w:rFonts w:ascii="Arial" w:hAnsi="Arial" w:cs="Arial"/>
          <w:i/>
          <w:color w:val="7F7F7F"/>
          <w:sz w:val="18"/>
          <w:szCs w:val="18"/>
          <w:lang w:val="sr-Latn-RS" w:eastAsia="sr-Cyrl-RS"/>
        </w:rPr>
        <w:t xml:space="preserve"> za potrebe izrade rešenja</w:t>
      </w:r>
      <w:r w:rsidRPr="00D97531">
        <w:rPr>
          <w:rFonts w:ascii="Arial" w:eastAsia="Calibri" w:hAnsi="Arial" w:cs="Arial"/>
          <w:lang w:val="sr-Cyrl-RS"/>
        </w:rPr>
        <w:t xml:space="preserve">  </w:t>
      </w:r>
    </w:p>
    <w:p w:rsidR="00080DE0" w:rsidRDefault="00080DE0">
      <w:pPr>
        <w:rPr>
          <w:rFonts w:ascii="Arial" w:eastAsia="SimSun" w:hAnsi="Arial" w:cs="Times New Roman"/>
          <w:b/>
          <w:lang w:val="sr-Latn-RS"/>
        </w:rPr>
      </w:pPr>
      <w:r>
        <w:rPr>
          <w:rFonts w:ascii="Arial" w:eastAsia="SimSun" w:hAnsi="Arial" w:cs="Times New Roman"/>
          <w:b/>
          <w:lang w:val="sr-Latn-RS"/>
        </w:rPr>
        <w:br w:type="page"/>
      </w:r>
    </w:p>
    <w:p w:rsidR="00013324" w:rsidRPr="007860BD" w:rsidRDefault="007655B1" w:rsidP="00AE45B4">
      <w:pPr>
        <w:spacing w:before="120"/>
        <w:ind w:left="-142"/>
        <w:jc w:val="both"/>
        <w:rPr>
          <w:rFonts w:ascii="Arial" w:eastAsia="SimSun" w:hAnsi="Arial" w:cs="Times New Roman"/>
          <w:b/>
          <w:lang w:val="sr-Latn-RS"/>
        </w:rPr>
      </w:pPr>
      <w:r>
        <w:rPr>
          <w:rFonts w:ascii="Arial" w:eastAsia="SimSun" w:hAnsi="Arial" w:cs="Times New Roman"/>
          <w:b/>
          <w:lang w:val="sr-Latn-RS"/>
        </w:rPr>
        <w:lastRenderedPageBreak/>
        <w:t>Predlog rešenja</w:t>
      </w:r>
      <w:r w:rsidR="002A65C9" w:rsidRPr="007860BD">
        <w:rPr>
          <w:rFonts w:ascii="Arial" w:eastAsia="SimSun" w:hAnsi="Arial" w:cs="Times New Roman"/>
          <w:b/>
          <w:lang w:val="sr-Latn-RS"/>
        </w:rPr>
        <w:t xml:space="preserve"> </w:t>
      </w:r>
    </w:p>
    <w:p w:rsidR="002A65C9" w:rsidRDefault="007860BD" w:rsidP="00AE45B4">
      <w:pPr>
        <w:spacing w:before="120"/>
        <w:ind w:left="-142"/>
        <w:jc w:val="both"/>
        <w:rPr>
          <w:rFonts w:ascii="Arial" w:eastAsia="SimSun" w:hAnsi="Arial" w:cs="Times New Roman"/>
          <w:lang w:val="sr-Latn-RS"/>
        </w:rPr>
      </w:pPr>
      <w:r>
        <w:rPr>
          <w:rFonts w:ascii="Arial" w:eastAsia="SimSun" w:hAnsi="Arial" w:cs="Times New Roman"/>
          <w:lang w:val="sr-Latn-RS"/>
        </w:rPr>
        <w:t xml:space="preserve">Tehničkom dokumentacijom za izgradnju </w:t>
      </w:r>
      <w:r w:rsidRPr="007860BD">
        <w:rPr>
          <w:rFonts w:ascii="Arial" w:eastAsia="SimSun" w:hAnsi="Arial" w:cs="Times New Roman"/>
          <w:lang w:val="sr-Latn-RS"/>
        </w:rPr>
        <w:t xml:space="preserve">saobraćajnice sa pešačkom stazom u ulici </w:t>
      </w:r>
      <w:r>
        <w:rPr>
          <w:rFonts w:ascii="Arial" w:eastAsia="SimSun" w:hAnsi="Arial" w:cs="Times New Roman"/>
          <w:lang w:val="sr-Latn-RS"/>
        </w:rPr>
        <w:t>V</w:t>
      </w:r>
      <w:r w:rsidRPr="007860BD">
        <w:rPr>
          <w:rFonts w:ascii="Arial" w:eastAsia="SimSun" w:hAnsi="Arial" w:cs="Times New Roman"/>
          <w:lang w:val="sr-Latn-RS"/>
        </w:rPr>
        <w:t xml:space="preserve">ase </w:t>
      </w:r>
      <w:r>
        <w:rPr>
          <w:rFonts w:ascii="Arial" w:eastAsia="SimSun" w:hAnsi="Arial" w:cs="Times New Roman"/>
          <w:lang w:val="sr-Latn-RS"/>
        </w:rPr>
        <w:t>P</w:t>
      </w:r>
      <w:r w:rsidRPr="007860BD">
        <w:rPr>
          <w:rFonts w:ascii="Arial" w:eastAsia="SimSun" w:hAnsi="Arial" w:cs="Times New Roman"/>
          <w:lang w:val="sr-Latn-RS"/>
        </w:rPr>
        <w:t>elagića,</w:t>
      </w:r>
      <w:r>
        <w:rPr>
          <w:rFonts w:ascii="Arial" w:eastAsia="SimSun" w:hAnsi="Arial" w:cs="Times New Roman"/>
          <w:lang w:val="sr-Latn-RS"/>
        </w:rPr>
        <w:t xml:space="preserve"> </w:t>
      </w:r>
      <w:r w:rsidRPr="007860BD">
        <w:rPr>
          <w:rFonts w:ascii="Arial" w:eastAsia="SimSun" w:hAnsi="Arial" w:cs="Times New Roman"/>
          <w:lang w:val="sr-Latn-RS"/>
        </w:rPr>
        <w:t xml:space="preserve">na k.p. 616/1, 616/2, 2374 i 2370 k.o. </w:t>
      </w:r>
      <w:r>
        <w:rPr>
          <w:rFonts w:ascii="Arial" w:eastAsia="SimSun" w:hAnsi="Arial" w:cs="Times New Roman"/>
          <w:lang w:val="sr-Latn-RS"/>
        </w:rPr>
        <w:t>O</w:t>
      </w:r>
      <w:r w:rsidRPr="007860BD">
        <w:rPr>
          <w:rFonts w:ascii="Arial" w:eastAsia="SimSun" w:hAnsi="Arial" w:cs="Times New Roman"/>
          <w:lang w:val="sr-Latn-RS"/>
        </w:rPr>
        <w:t>džaci</w:t>
      </w:r>
      <w:r>
        <w:rPr>
          <w:rFonts w:ascii="Arial" w:eastAsia="SimSun" w:hAnsi="Arial" w:cs="Times New Roman"/>
          <w:lang w:val="sr-Latn-RS"/>
        </w:rPr>
        <w:t xml:space="preserve"> izrađenom od strane </w:t>
      </w:r>
      <w:r w:rsidR="00AE45B4" w:rsidRPr="00AE45B4">
        <w:rPr>
          <w:rFonts w:ascii="Arial" w:eastAsia="SimSun" w:hAnsi="Arial" w:cs="Times New Roman"/>
          <w:lang w:val="sr-Latn-RS"/>
        </w:rPr>
        <w:t>ADOMNE d.o.o. projektovanje i inženjering Novi Sad</w:t>
      </w:r>
      <w:r w:rsidR="00AE45B4">
        <w:rPr>
          <w:rFonts w:ascii="Arial" w:eastAsia="SimSun" w:hAnsi="Arial" w:cs="Times New Roman"/>
          <w:lang w:val="sr-Latn-RS"/>
        </w:rPr>
        <w:t xml:space="preserve">,  broj: </w:t>
      </w:r>
      <w:r w:rsidR="00AE45B4" w:rsidRPr="00AE45B4">
        <w:rPr>
          <w:rFonts w:ascii="Arial" w:eastAsia="SimSun" w:hAnsi="Arial" w:cs="Times New Roman"/>
          <w:lang w:val="sr-Latn-RS"/>
        </w:rPr>
        <w:t>P-799/2024-PZI-0</w:t>
      </w:r>
      <w:r w:rsidR="00AE45B4">
        <w:rPr>
          <w:rFonts w:ascii="Arial" w:eastAsia="SimSun" w:hAnsi="Arial" w:cs="Times New Roman"/>
          <w:lang w:val="sr-Latn-RS"/>
        </w:rPr>
        <w:t xml:space="preserve">, datum: maj 2024. godine, predviđena je </w:t>
      </w:r>
      <w:r w:rsidR="00AE45B4" w:rsidRPr="00AE45B4">
        <w:rPr>
          <w:rFonts w:ascii="Arial" w:eastAsia="SimSun" w:hAnsi="Arial" w:cs="Times New Roman"/>
          <w:lang w:val="sr-Latn-RS"/>
        </w:rPr>
        <w:t>izgradnja dvosmerne saobraćajnice, obostrani</w:t>
      </w:r>
      <w:r w:rsidR="00AE45B4">
        <w:rPr>
          <w:rFonts w:ascii="Arial" w:eastAsia="SimSun" w:hAnsi="Arial" w:cs="Times New Roman"/>
          <w:lang w:val="sr-Latn-RS"/>
        </w:rPr>
        <w:t>h pešačkih staza, biciklističke staze, kao i podužnog parkinga</w:t>
      </w:r>
      <w:r w:rsidR="00AE45B4" w:rsidRPr="00AE45B4">
        <w:rPr>
          <w:rFonts w:ascii="Arial" w:eastAsia="SimSun" w:hAnsi="Arial" w:cs="Times New Roman"/>
          <w:lang w:val="sr-Latn-RS"/>
        </w:rPr>
        <w:t xml:space="preserve"> ispred </w:t>
      </w:r>
      <w:r w:rsidR="00AE45B4">
        <w:rPr>
          <w:rFonts w:ascii="Arial" w:eastAsia="SimSun" w:hAnsi="Arial" w:cs="Times New Roman"/>
          <w:lang w:val="sr-Latn-RS"/>
        </w:rPr>
        <w:t>Osnovne škole „Branko Radičević“.</w:t>
      </w:r>
    </w:p>
    <w:p w:rsidR="00AE45B4" w:rsidRDefault="00AE45B4" w:rsidP="00AE45B4">
      <w:pPr>
        <w:spacing w:before="120"/>
        <w:ind w:left="-142"/>
        <w:jc w:val="both"/>
        <w:rPr>
          <w:rFonts w:ascii="Arial" w:eastAsia="SimSun" w:hAnsi="Arial" w:cs="Times New Roman"/>
          <w:lang w:val="sr-Latn-RS"/>
        </w:rPr>
      </w:pPr>
      <w:r>
        <w:rPr>
          <w:rFonts w:ascii="Arial" w:eastAsia="SimSun" w:hAnsi="Arial" w:cs="Times New Roman"/>
          <w:lang w:val="sr-Latn-RS"/>
        </w:rPr>
        <w:t>U cilju očuvanja vegetacije predmetnog prostora izrađen je manual valorizacije postojeće vegetacije kojim je utvrđeno stanje dendroflore predmetnog prostora, predviđeno je uklanjanje</w:t>
      </w:r>
      <w:r w:rsidR="005B0B26">
        <w:rPr>
          <w:rFonts w:ascii="Arial" w:eastAsia="SimSun" w:hAnsi="Arial" w:cs="Times New Roman"/>
          <w:lang w:val="sr-Latn-RS"/>
        </w:rPr>
        <w:t xml:space="preserve"> vegetacije lošeg opšteg stanja, definisana je vegetacija koju ne neophodno ukloniti za potrebe izrade saobraćajnig rešenja i bezbednog odvijanja saobraćaja i predviđene su mere nege postojeće vegetacije</w:t>
      </w:r>
      <w:r w:rsidR="00226CE6">
        <w:rPr>
          <w:rFonts w:ascii="Arial" w:eastAsia="SimSun" w:hAnsi="Arial" w:cs="Times New Roman"/>
          <w:lang w:val="sr-Latn-RS"/>
        </w:rPr>
        <w:t xml:space="preserve"> koja se zadržava</w:t>
      </w:r>
      <w:r w:rsidR="005B0B26">
        <w:rPr>
          <w:rFonts w:ascii="Arial" w:eastAsia="SimSun" w:hAnsi="Arial" w:cs="Times New Roman"/>
          <w:lang w:val="sr-Latn-RS"/>
        </w:rPr>
        <w:t xml:space="preserve">. </w:t>
      </w:r>
    </w:p>
    <w:p w:rsidR="00335744" w:rsidRDefault="00981583" w:rsidP="00335744">
      <w:pPr>
        <w:spacing w:before="120"/>
        <w:ind w:left="-142"/>
        <w:jc w:val="both"/>
        <w:rPr>
          <w:rFonts w:ascii="Arial" w:eastAsia="SimSun" w:hAnsi="Arial" w:cs="Times New Roman"/>
          <w:lang w:val="sr-Latn-RS"/>
        </w:rPr>
      </w:pPr>
      <w:r>
        <w:rPr>
          <w:rFonts w:ascii="Arial" w:eastAsia="SimSun" w:hAnsi="Arial" w:cs="Times New Roman"/>
          <w:lang w:val="sr-Latn-RS"/>
        </w:rPr>
        <w:t xml:space="preserve">Predmetnim </w:t>
      </w:r>
      <w:r w:rsidR="00CB1624">
        <w:rPr>
          <w:rFonts w:ascii="Arial" w:eastAsia="SimSun" w:hAnsi="Arial" w:cs="Times New Roman"/>
          <w:lang w:val="sr-Latn-RS"/>
        </w:rPr>
        <w:t>izveštajem</w:t>
      </w:r>
      <w:r>
        <w:rPr>
          <w:rFonts w:ascii="Arial" w:eastAsia="SimSun" w:hAnsi="Arial" w:cs="Times New Roman"/>
          <w:lang w:val="sr-Latn-RS"/>
        </w:rPr>
        <w:t xml:space="preserve"> dat je predlog podizanja novog pojasa visoke vegetacije u zoni novoprojektovane saobraćajnice. </w:t>
      </w:r>
      <w:r w:rsidR="00335744">
        <w:rPr>
          <w:rFonts w:ascii="Arial" w:eastAsia="SimSun" w:hAnsi="Arial" w:cs="Times New Roman"/>
          <w:lang w:val="sr-Latn-RS"/>
        </w:rPr>
        <w:t>Severno od predmetnog prostora smešten je park na katastratskoj parceli 616/2. U cilju prostornog i vizuelnog odvajanja ova dva prostora različite namene u južnom delu parka prelaže se podizanje tampon zone u vidu vegetacije različite spratnosti. Na severnom delu predmetnog obuhvata predložena je sadnja visokog listopadnog drveća vrs</w:t>
      </w:r>
      <w:r w:rsidR="00304F0A">
        <w:rPr>
          <w:rFonts w:ascii="Arial" w:eastAsia="SimSun" w:hAnsi="Arial" w:cs="Times New Roman"/>
          <w:lang w:val="sr-Latn-RS"/>
        </w:rPr>
        <w:t xml:space="preserve">te </w:t>
      </w:r>
      <w:r w:rsidR="00304F0A" w:rsidRPr="00304F0A">
        <w:rPr>
          <w:rFonts w:ascii="Arial" w:eastAsia="SimSun" w:hAnsi="Arial" w:cs="Times New Roman"/>
          <w:i/>
          <w:lang w:val="sr-Latn-RS"/>
        </w:rPr>
        <w:t>Tilia cordata</w:t>
      </w:r>
      <w:r w:rsidR="00304F0A">
        <w:rPr>
          <w:rFonts w:ascii="Arial" w:eastAsia="SimSun" w:hAnsi="Arial" w:cs="Times New Roman"/>
          <w:lang w:val="sr-Latn-RS"/>
        </w:rPr>
        <w:t xml:space="preserve">, u drugom redu, bliže saobraćajnici predložena je sadnja visokog listopadnog drveća uskopiramidalne forme vrste </w:t>
      </w:r>
      <w:r w:rsidR="00304F0A" w:rsidRPr="00304F0A">
        <w:rPr>
          <w:rFonts w:ascii="Arial" w:eastAsia="SimSun" w:hAnsi="Arial" w:cs="Times New Roman"/>
          <w:i/>
          <w:lang w:val="sr-Latn-RS"/>
        </w:rPr>
        <w:t>Carpinus betulus ’Fastigiata’</w:t>
      </w:r>
      <w:r w:rsidR="00304F0A">
        <w:rPr>
          <w:rFonts w:ascii="Arial" w:eastAsia="SimSun" w:hAnsi="Arial" w:cs="Times New Roman"/>
          <w:lang w:val="sr-Latn-RS"/>
        </w:rPr>
        <w:t xml:space="preserve"> sa grananjen od kote tla, dok je u zoni parkinga predložena ista vrsta sa grananjem na visini od 2,5 m. </w:t>
      </w:r>
    </w:p>
    <w:p w:rsidR="00304F0A" w:rsidRDefault="00304F0A" w:rsidP="00304F0A">
      <w:pPr>
        <w:pStyle w:val="NormalWeb"/>
        <w:rPr>
          <w:rFonts w:ascii="Times New Roman" w:eastAsia="Times New Roman" w:hAnsi="Times New Roman"/>
          <w:sz w:val="24"/>
          <w:szCs w:val="24"/>
        </w:rPr>
      </w:pPr>
      <w:r w:rsidRPr="00304F0A">
        <w:rPr>
          <w:rFonts w:ascii="Times New Roman" w:eastAsia="Times New Roman" w:hAnsi="Times New Roman"/>
          <w:noProof/>
          <w:sz w:val="24"/>
          <w:szCs w:val="24"/>
        </w:rPr>
        <w:drawing>
          <wp:inline distT="0" distB="0" distL="0" distR="0">
            <wp:extent cx="2838450" cy="2838450"/>
            <wp:effectExtent l="0" t="0" r="0" b="0"/>
            <wp:docPr id="1" name="Picture 1" descr="E:\1_MHM projekt\BILJKE\Tilia 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_MHM projekt\BILJKE\Tilia cordata.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38450" cy="2838450"/>
                    </a:xfrm>
                    <a:prstGeom prst="rect">
                      <a:avLst/>
                    </a:prstGeom>
                    <a:noFill/>
                    <a:ln>
                      <a:noFill/>
                    </a:ln>
                  </pic:spPr>
                </pic:pic>
              </a:graphicData>
            </a:graphic>
          </wp:inline>
        </w:drawing>
      </w:r>
      <w:r>
        <w:rPr>
          <w:rFonts w:ascii="Times New Roman" w:eastAsia="Times New Roman" w:hAnsi="Times New Roman"/>
          <w:sz w:val="24"/>
          <w:szCs w:val="24"/>
        </w:rPr>
        <w:t xml:space="preserve">  </w:t>
      </w:r>
      <w:r w:rsidRPr="00304F0A">
        <w:rPr>
          <w:rFonts w:ascii="Times New Roman" w:eastAsia="Times New Roman" w:hAnsi="Times New Roman"/>
          <w:noProof/>
          <w:sz w:val="24"/>
          <w:szCs w:val="24"/>
        </w:rPr>
        <w:drawing>
          <wp:inline distT="0" distB="0" distL="0" distR="0">
            <wp:extent cx="2828925" cy="2844855"/>
            <wp:effectExtent l="0" t="0" r="0" b="0"/>
            <wp:docPr id="2" name="Picture 2" descr="E:\1_MHM projekt\BILJKE\Carpinus betulus 'Fastigiat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1_MHM projekt\BILJKE\Carpinus betulus 'Fastigiata' 2.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13177" r="20571"/>
                    <a:stretch/>
                  </pic:blipFill>
                  <pic:spPr bwMode="auto">
                    <a:xfrm>
                      <a:off x="0" y="0"/>
                      <a:ext cx="2840231" cy="2856224"/>
                    </a:xfrm>
                    <a:prstGeom prst="rect">
                      <a:avLst/>
                    </a:prstGeom>
                    <a:noFill/>
                    <a:ln>
                      <a:noFill/>
                    </a:ln>
                    <a:extLst>
                      <a:ext uri="{53640926-AAD7-44D8-BBD7-CCE9431645EC}">
                        <a14:shadowObscured xmlns:a14="http://schemas.microsoft.com/office/drawing/2010/main"/>
                      </a:ext>
                    </a:extLst>
                  </pic:spPr>
                </pic:pic>
              </a:graphicData>
            </a:graphic>
          </wp:inline>
        </w:drawing>
      </w:r>
    </w:p>
    <w:p w:rsidR="00304F0A" w:rsidRPr="00982F8E" w:rsidRDefault="00982F8E" w:rsidP="00304F0A">
      <w:pPr>
        <w:ind w:right="141"/>
        <w:rPr>
          <w:rFonts w:ascii="Arial" w:hAnsi="Arial" w:cs="Arial"/>
          <w:i/>
          <w:iCs/>
          <w:color w:val="7E7E7E"/>
          <w:sz w:val="18"/>
          <w:szCs w:val="18"/>
          <w:lang w:val="sr-Latn-RS"/>
        </w:rPr>
      </w:pPr>
      <w:bookmarkStart w:id="3" w:name="_Hlk204713879"/>
      <w:bookmarkStart w:id="4" w:name="_Hlk204715338"/>
      <w:r>
        <w:rPr>
          <w:rFonts w:ascii="Arial" w:hAnsi="Arial" w:cs="Arial"/>
          <w:i/>
          <w:iCs/>
          <w:color w:val="7E7E7E"/>
          <w:sz w:val="18"/>
          <w:szCs w:val="18"/>
        </w:rPr>
        <w:t>Slika</w:t>
      </w:r>
      <w:r w:rsidR="00304F0A" w:rsidRPr="00EC29B0">
        <w:rPr>
          <w:rFonts w:ascii="Arial" w:hAnsi="Arial" w:cs="Arial"/>
          <w:i/>
          <w:iCs/>
          <w:color w:val="7E7E7E"/>
          <w:sz w:val="18"/>
          <w:szCs w:val="18"/>
        </w:rPr>
        <w:t xml:space="preserve"> </w:t>
      </w:r>
      <w:r w:rsidR="00304F0A" w:rsidRPr="00EC29B0">
        <w:rPr>
          <w:rFonts w:ascii="Arial" w:hAnsi="Arial" w:cs="Arial"/>
          <w:i/>
          <w:iCs/>
          <w:color w:val="7E7E7E"/>
          <w:sz w:val="18"/>
          <w:szCs w:val="18"/>
          <w:lang w:val="sr-Latn-RS"/>
        </w:rPr>
        <w:t>1</w:t>
      </w:r>
      <w:r w:rsidR="00F840E2">
        <w:rPr>
          <w:rFonts w:ascii="Arial" w:hAnsi="Arial" w:cs="Arial"/>
          <w:i/>
          <w:iCs/>
          <w:color w:val="7E7E7E"/>
          <w:sz w:val="18"/>
          <w:szCs w:val="18"/>
          <w:lang w:val="sr-Latn-RS"/>
        </w:rPr>
        <w:t>0</w:t>
      </w:r>
      <w:r w:rsidR="00304F0A" w:rsidRPr="00EC29B0">
        <w:rPr>
          <w:rFonts w:ascii="Arial" w:hAnsi="Arial" w:cs="Arial"/>
          <w:i/>
          <w:iCs/>
          <w:color w:val="7E7E7E"/>
          <w:sz w:val="18"/>
          <w:szCs w:val="18"/>
          <w:lang w:val="sr-Cyrl-RS"/>
        </w:rPr>
        <w:t>.</w:t>
      </w:r>
      <w:r w:rsidR="00304F0A" w:rsidRPr="00EC29B0">
        <w:rPr>
          <w:rFonts w:ascii="Arial" w:hAnsi="Arial" w:cs="Arial"/>
          <w:i/>
          <w:iCs/>
          <w:color w:val="7E7E7E"/>
          <w:sz w:val="18"/>
          <w:szCs w:val="18"/>
        </w:rPr>
        <w:t xml:space="preserve"> </w:t>
      </w:r>
      <w:r>
        <w:rPr>
          <w:rFonts w:ascii="Arial" w:hAnsi="Arial" w:cs="Arial"/>
          <w:i/>
          <w:iCs/>
          <w:color w:val="7E7E7E"/>
          <w:sz w:val="18"/>
          <w:szCs w:val="18"/>
          <w:lang w:val="sr-Latn-RS"/>
        </w:rPr>
        <w:t>Vrsta</w:t>
      </w:r>
      <w:r w:rsidR="00304F0A" w:rsidRPr="00EC29B0">
        <w:rPr>
          <w:rFonts w:ascii="Arial" w:hAnsi="Arial" w:cs="Arial"/>
          <w:i/>
          <w:iCs/>
          <w:color w:val="7E7E7E"/>
          <w:sz w:val="18"/>
          <w:szCs w:val="18"/>
          <w:lang w:val="sr-Cyrl-RS"/>
        </w:rPr>
        <w:t xml:space="preserve"> </w:t>
      </w:r>
      <w:bookmarkEnd w:id="3"/>
      <w:r w:rsidR="00304F0A">
        <w:rPr>
          <w:rFonts w:ascii="Arial" w:hAnsi="Arial" w:cs="Arial"/>
          <w:i/>
          <w:iCs/>
          <w:color w:val="7E7E7E"/>
          <w:sz w:val="18"/>
          <w:szCs w:val="18"/>
          <w:lang w:val="sr-Latn-RS"/>
        </w:rPr>
        <w:t xml:space="preserve">Tilia cordata                                        </w:t>
      </w:r>
      <w:r>
        <w:rPr>
          <w:rFonts w:ascii="Arial" w:hAnsi="Arial" w:cs="Arial"/>
          <w:i/>
          <w:iCs/>
          <w:color w:val="7E7E7E"/>
          <w:sz w:val="18"/>
          <w:szCs w:val="18"/>
          <w:lang w:val="sr-Latn-RS"/>
        </w:rPr>
        <w:t xml:space="preserve">     </w:t>
      </w:r>
      <w:r w:rsidR="00304F0A">
        <w:rPr>
          <w:rFonts w:ascii="Arial" w:hAnsi="Arial" w:cs="Arial"/>
          <w:i/>
          <w:iCs/>
          <w:color w:val="7E7E7E"/>
          <w:sz w:val="18"/>
          <w:szCs w:val="18"/>
          <w:lang w:val="sr-Latn-RS"/>
        </w:rPr>
        <w:t xml:space="preserve">     </w:t>
      </w:r>
      <w:r>
        <w:rPr>
          <w:rFonts w:ascii="Arial" w:hAnsi="Arial" w:cs="Arial"/>
          <w:i/>
          <w:iCs/>
          <w:color w:val="7E7E7E"/>
          <w:sz w:val="18"/>
          <w:szCs w:val="18"/>
        </w:rPr>
        <w:t>Slika</w:t>
      </w:r>
      <w:r w:rsidR="00304F0A" w:rsidRPr="00EC29B0">
        <w:rPr>
          <w:rFonts w:ascii="Arial" w:hAnsi="Arial" w:cs="Arial"/>
          <w:i/>
          <w:iCs/>
          <w:color w:val="7E7E7E"/>
          <w:sz w:val="18"/>
          <w:szCs w:val="18"/>
        </w:rPr>
        <w:t xml:space="preserve"> </w:t>
      </w:r>
      <w:r w:rsidR="00F840E2">
        <w:rPr>
          <w:rFonts w:ascii="Arial" w:hAnsi="Arial" w:cs="Arial"/>
          <w:i/>
          <w:iCs/>
          <w:color w:val="7E7E7E"/>
          <w:sz w:val="18"/>
          <w:szCs w:val="18"/>
        </w:rPr>
        <w:t>11</w:t>
      </w:r>
      <w:r w:rsidR="00304F0A" w:rsidRPr="00EC29B0">
        <w:rPr>
          <w:rFonts w:ascii="Arial" w:hAnsi="Arial" w:cs="Arial"/>
          <w:i/>
          <w:iCs/>
          <w:color w:val="7E7E7E"/>
          <w:sz w:val="18"/>
          <w:szCs w:val="18"/>
          <w:lang w:val="sr-Cyrl-RS"/>
        </w:rPr>
        <w:t>.</w:t>
      </w:r>
      <w:r w:rsidR="00304F0A" w:rsidRPr="00EC29B0">
        <w:rPr>
          <w:rFonts w:ascii="Arial" w:hAnsi="Arial" w:cs="Arial"/>
          <w:i/>
          <w:iCs/>
          <w:color w:val="7E7E7E"/>
          <w:sz w:val="18"/>
          <w:szCs w:val="18"/>
        </w:rPr>
        <w:t xml:space="preserve"> </w:t>
      </w:r>
      <w:r>
        <w:rPr>
          <w:rFonts w:ascii="Arial" w:hAnsi="Arial" w:cs="Arial"/>
          <w:i/>
          <w:iCs/>
          <w:color w:val="7E7E7E"/>
          <w:sz w:val="18"/>
          <w:szCs w:val="18"/>
        </w:rPr>
        <w:t>Vrsta</w:t>
      </w:r>
      <w:r w:rsidR="00304F0A" w:rsidRPr="00EC29B0">
        <w:rPr>
          <w:rFonts w:ascii="Arial" w:hAnsi="Arial" w:cs="Arial"/>
          <w:i/>
          <w:iCs/>
          <w:color w:val="7E7E7E"/>
          <w:sz w:val="18"/>
          <w:szCs w:val="18"/>
          <w:lang w:val="sr-Cyrl-RS"/>
        </w:rPr>
        <w:t xml:space="preserve"> Carpinus betulus ’Fastigiata’</w:t>
      </w:r>
      <w:r>
        <w:rPr>
          <w:rFonts w:ascii="Arial" w:hAnsi="Arial" w:cs="Arial"/>
          <w:i/>
          <w:iCs/>
          <w:color w:val="7E7E7E"/>
          <w:sz w:val="18"/>
          <w:szCs w:val="18"/>
          <w:lang w:val="sr-Latn-RS"/>
        </w:rPr>
        <w:t xml:space="preserve"> </w:t>
      </w:r>
    </w:p>
    <w:p w:rsidR="00304F0A" w:rsidRPr="00304F0A" w:rsidRDefault="00304F0A" w:rsidP="00982F8E">
      <w:pPr>
        <w:ind w:right="141"/>
        <w:jc w:val="both"/>
        <w:rPr>
          <w:rFonts w:ascii="Arial" w:hAnsi="Arial" w:cs="Arial"/>
          <w:i/>
          <w:iCs/>
          <w:color w:val="7E7E7E"/>
          <w:sz w:val="18"/>
          <w:szCs w:val="18"/>
          <w:lang w:val="sr-Latn-RS"/>
        </w:rPr>
      </w:pPr>
      <w:r>
        <w:rPr>
          <w:rFonts w:ascii="Arial" w:eastAsia="SimSun" w:hAnsi="Arial" w:cs="Times New Roman"/>
          <w:lang w:val="sr-Latn-RS"/>
        </w:rPr>
        <w:t>U neposrednoj blizini fontane, severno od staze koja vodi do nje, p</w:t>
      </w:r>
      <w:r w:rsidR="00900ADC">
        <w:rPr>
          <w:rFonts w:ascii="Arial" w:eastAsia="SimSun" w:hAnsi="Arial" w:cs="Times New Roman"/>
          <w:lang w:val="sr-Latn-RS"/>
        </w:rPr>
        <w:t>redloženo</w:t>
      </w:r>
      <w:r>
        <w:rPr>
          <w:rFonts w:ascii="Arial" w:eastAsia="SimSun" w:hAnsi="Arial" w:cs="Times New Roman"/>
          <w:lang w:val="sr-Latn-RS"/>
        </w:rPr>
        <w:t xml:space="preserve"> je jedno soliterno stablo vrste </w:t>
      </w:r>
      <w:r w:rsidRPr="00304F0A">
        <w:rPr>
          <w:rFonts w:ascii="Arial" w:eastAsia="SimSun" w:hAnsi="Arial" w:cs="Times New Roman"/>
          <w:i/>
          <w:lang w:val="sr-Latn-RS"/>
        </w:rPr>
        <w:t>Acer palmatum</w:t>
      </w:r>
      <w:r w:rsidR="00900ADC">
        <w:rPr>
          <w:rFonts w:ascii="Arial" w:eastAsia="SimSun" w:hAnsi="Arial" w:cs="Times New Roman"/>
          <w:lang w:val="sr-Latn-RS"/>
        </w:rPr>
        <w:t xml:space="preserve"> multi-stem forme, dok je južno od fontane predviđena grupacija vrste </w:t>
      </w:r>
      <w:r w:rsidR="00900ADC" w:rsidRPr="00982F8E">
        <w:rPr>
          <w:rFonts w:ascii="Arial" w:eastAsia="SimSun" w:hAnsi="Arial" w:cs="Times New Roman"/>
          <w:i/>
          <w:lang w:val="sr-Latn-RS"/>
        </w:rPr>
        <w:t>Cercis siliquastrum</w:t>
      </w:r>
      <w:r w:rsidR="00900ADC">
        <w:rPr>
          <w:rFonts w:ascii="Arial" w:eastAsia="SimSun" w:hAnsi="Arial" w:cs="Times New Roman"/>
          <w:lang w:val="sr-Latn-RS"/>
        </w:rPr>
        <w:t xml:space="preserve"> takođe multi-stem forme. </w:t>
      </w:r>
      <w:r w:rsidR="00982F8E">
        <w:rPr>
          <w:rFonts w:ascii="Arial" w:eastAsia="SimSun" w:hAnsi="Arial" w:cs="Times New Roman"/>
          <w:lang w:val="sr-Latn-RS"/>
        </w:rPr>
        <w:t xml:space="preserve">Ista vrsta u vidu grupacije, kao akcenat u prostoru, </w:t>
      </w:r>
      <w:r w:rsidR="00900ADC">
        <w:rPr>
          <w:rFonts w:ascii="Arial" w:eastAsia="SimSun" w:hAnsi="Arial" w:cs="Times New Roman"/>
          <w:lang w:val="sr-Latn-RS"/>
        </w:rPr>
        <w:t xml:space="preserve">predložena je zelenoj površini </w:t>
      </w:r>
      <w:r w:rsidR="00982F8E">
        <w:rPr>
          <w:rFonts w:ascii="Arial" w:eastAsia="SimSun" w:hAnsi="Arial" w:cs="Times New Roman"/>
          <w:lang w:val="sr-Latn-RS"/>
        </w:rPr>
        <w:t xml:space="preserve">T3, na ukrštanju pešakih staza i biciklističke staze. Južno od ove grupacije predloženo je jedno soliterno stablo vrste </w:t>
      </w:r>
      <w:r w:rsidR="00982F8E" w:rsidRPr="00982F8E">
        <w:rPr>
          <w:rFonts w:ascii="Arial" w:eastAsia="SimSun" w:hAnsi="Arial" w:cs="Times New Roman"/>
          <w:i/>
          <w:lang w:val="sr-Latn-RS"/>
        </w:rPr>
        <w:t>Tilia cordata</w:t>
      </w:r>
      <w:r w:rsidR="00982F8E">
        <w:rPr>
          <w:rFonts w:ascii="Arial" w:eastAsia="SimSun" w:hAnsi="Arial" w:cs="Times New Roman"/>
          <w:lang w:val="sr-Latn-RS"/>
        </w:rPr>
        <w:t xml:space="preserve"> u okviru površine T6. </w:t>
      </w:r>
    </w:p>
    <w:bookmarkEnd w:id="4"/>
    <w:p w:rsidR="00304F0A" w:rsidRPr="00304F0A" w:rsidRDefault="00304F0A" w:rsidP="00304F0A">
      <w:pPr>
        <w:pStyle w:val="NormalWeb"/>
        <w:rPr>
          <w:rFonts w:ascii="Times New Roman" w:eastAsia="Times New Roman" w:hAnsi="Times New Roman"/>
          <w:sz w:val="24"/>
          <w:szCs w:val="24"/>
        </w:rPr>
      </w:pPr>
    </w:p>
    <w:p w:rsidR="00304F0A" w:rsidRDefault="00304F0A" w:rsidP="00304F0A">
      <w:pPr>
        <w:spacing w:before="100" w:beforeAutospacing="1" w:after="100" w:afterAutospacing="1" w:line="240" w:lineRule="auto"/>
        <w:ind w:left="-142"/>
        <w:jc w:val="center"/>
        <w:rPr>
          <w:rFonts w:ascii="Times New Roman" w:eastAsia="Times New Roman" w:hAnsi="Times New Roman" w:cs="Times New Roman"/>
          <w:sz w:val="24"/>
          <w:szCs w:val="24"/>
        </w:rPr>
      </w:pPr>
    </w:p>
    <w:p w:rsidR="00304F0A" w:rsidRDefault="00304F0A">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br w:type="page"/>
      </w:r>
    </w:p>
    <w:p w:rsidR="00982F8E" w:rsidRPr="00982F8E" w:rsidRDefault="00304F0A" w:rsidP="00982F8E">
      <w:pPr>
        <w:pStyle w:val="NormalWeb"/>
        <w:jc w:val="center"/>
        <w:rPr>
          <w:rFonts w:ascii="Times New Roman" w:eastAsia="Times New Roman" w:hAnsi="Times New Roman"/>
          <w:sz w:val="24"/>
          <w:szCs w:val="24"/>
        </w:rPr>
      </w:pPr>
      <w:r w:rsidRPr="00982F8E">
        <w:rPr>
          <w:rFonts w:ascii="Times New Roman" w:eastAsia="Times New Roman" w:hAnsi="Times New Roman"/>
          <w:noProof/>
          <w:sz w:val="24"/>
          <w:szCs w:val="24"/>
        </w:rPr>
        <w:lastRenderedPageBreak/>
        <w:drawing>
          <wp:inline distT="0" distB="0" distL="0" distR="0" wp14:anchorId="2F3FFCFB" wp14:editId="44D8FED4">
            <wp:extent cx="2741775" cy="2941320"/>
            <wp:effectExtent l="0" t="0" r="1905" b="0"/>
            <wp:docPr id="133" name="Picture 133" descr="E:\1_MHM projekt\BILJKE\Carpinus betul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1_MHM projekt\BILJKE\Carpinus betulus.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7497" b="10460"/>
                    <a:stretch/>
                  </pic:blipFill>
                  <pic:spPr bwMode="auto">
                    <a:xfrm>
                      <a:off x="0" y="0"/>
                      <a:ext cx="2812779" cy="3017492"/>
                    </a:xfrm>
                    <a:prstGeom prst="rect">
                      <a:avLst/>
                    </a:prstGeom>
                    <a:noFill/>
                    <a:ln>
                      <a:noFill/>
                    </a:ln>
                    <a:extLst>
                      <a:ext uri="{53640926-AAD7-44D8-BBD7-CCE9431645EC}">
                        <a14:shadowObscured xmlns:a14="http://schemas.microsoft.com/office/drawing/2010/main"/>
                      </a:ext>
                    </a:extLst>
                  </pic:spPr>
                </pic:pic>
              </a:graphicData>
            </a:graphic>
          </wp:inline>
        </w:drawing>
      </w:r>
      <w:r w:rsidR="00982F8E">
        <w:rPr>
          <w:rFonts w:ascii="Times New Roman" w:eastAsia="Times New Roman" w:hAnsi="Times New Roman"/>
          <w:noProof/>
          <w:sz w:val="24"/>
          <w:szCs w:val="24"/>
        </w:rPr>
        <w:t xml:space="preserve">  </w:t>
      </w:r>
      <w:r w:rsidR="00982F8E" w:rsidRPr="00982F8E">
        <w:rPr>
          <w:rFonts w:ascii="Times New Roman" w:eastAsia="Times New Roman" w:hAnsi="Times New Roman"/>
          <w:noProof/>
          <w:sz w:val="24"/>
          <w:szCs w:val="24"/>
        </w:rPr>
        <w:drawing>
          <wp:inline distT="0" distB="0" distL="0" distR="0">
            <wp:extent cx="1970405" cy="2942835"/>
            <wp:effectExtent l="0" t="0" r="0" b="0"/>
            <wp:docPr id="3" name="Picture 3" descr="E:\1_MHM projekt\BILJKE\Carpinus betulu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1_MHM projekt\BILJKE\Carpinus betulus 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4392" cy="2963725"/>
                    </a:xfrm>
                    <a:prstGeom prst="rect">
                      <a:avLst/>
                    </a:prstGeom>
                    <a:noFill/>
                    <a:ln>
                      <a:noFill/>
                    </a:ln>
                  </pic:spPr>
                </pic:pic>
              </a:graphicData>
            </a:graphic>
          </wp:inline>
        </w:drawing>
      </w:r>
    </w:p>
    <w:p w:rsidR="00982F8E" w:rsidRPr="00982F8E" w:rsidRDefault="00982F8E" w:rsidP="00982F8E">
      <w:pPr>
        <w:pStyle w:val="NormalWeb"/>
        <w:jc w:val="center"/>
        <w:rPr>
          <w:rFonts w:ascii="Arial" w:eastAsiaTheme="minorHAnsi" w:hAnsi="Arial" w:cs="Arial"/>
          <w:i/>
          <w:iCs/>
          <w:color w:val="7E7E7E"/>
          <w:sz w:val="18"/>
          <w:szCs w:val="18"/>
        </w:rPr>
      </w:pPr>
      <w:r>
        <w:rPr>
          <w:rFonts w:ascii="Arial" w:hAnsi="Arial" w:cs="Arial"/>
          <w:i/>
          <w:iCs/>
          <w:color w:val="7E7E7E"/>
          <w:sz w:val="18"/>
          <w:szCs w:val="18"/>
        </w:rPr>
        <w:t>Slike</w:t>
      </w:r>
      <w:r w:rsidRPr="00982F8E">
        <w:rPr>
          <w:rFonts w:ascii="Arial" w:eastAsiaTheme="minorHAnsi" w:hAnsi="Arial" w:cs="Arial"/>
          <w:i/>
          <w:iCs/>
          <w:color w:val="7E7E7E"/>
          <w:sz w:val="18"/>
          <w:szCs w:val="18"/>
        </w:rPr>
        <w:t xml:space="preserve"> </w:t>
      </w:r>
      <w:r w:rsidR="00F840E2">
        <w:rPr>
          <w:rFonts w:ascii="Arial" w:eastAsiaTheme="minorHAnsi" w:hAnsi="Arial" w:cs="Arial"/>
          <w:i/>
          <w:iCs/>
          <w:color w:val="7E7E7E"/>
          <w:sz w:val="18"/>
          <w:szCs w:val="18"/>
        </w:rPr>
        <w:t>12</w:t>
      </w:r>
      <w:r w:rsidRPr="00982F8E">
        <w:rPr>
          <w:rFonts w:ascii="Arial" w:eastAsiaTheme="minorHAnsi" w:hAnsi="Arial" w:cs="Arial"/>
          <w:i/>
          <w:iCs/>
          <w:color w:val="7E7E7E"/>
          <w:sz w:val="18"/>
          <w:szCs w:val="18"/>
        </w:rPr>
        <w:t>.</w:t>
      </w:r>
      <w:r>
        <w:rPr>
          <w:rFonts w:ascii="Arial" w:eastAsiaTheme="minorHAnsi" w:hAnsi="Arial" w:cs="Arial"/>
          <w:i/>
          <w:iCs/>
          <w:color w:val="7E7E7E"/>
          <w:sz w:val="18"/>
          <w:szCs w:val="18"/>
        </w:rPr>
        <w:t xml:space="preserve"> i </w:t>
      </w:r>
      <w:r w:rsidR="00F840E2">
        <w:rPr>
          <w:rFonts w:ascii="Arial" w:eastAsiaTheme="minorHAnsi" w:hAnsi="Arial" w:cs="Arial"/>
          <w:i/>
          <w:iCs/>
          <w:color w:val="7E7E7E"/>
          <w:sz w:val="18"/>
          <w:szCs w:val="18"/>
        </w:rPr>
        <w:t>13</w:t>
      </w:r>
      <w:r w:rsidRPr="00982F8E">
        <w:rPr>
          <w:rFonts w:ascii="Arial" w:eastAsiaTheme="minorHAnsi" w:hAnsi="Arial" w:cs="Arial"/>
          <w:i/>
          <w:iCs/>
          <w:color w:val="7E7E7E"/>
          <w:sz w:val="18"/>
          <w:szCs w:val="18"/>
        </w:rPr>
        <w:t xml:space="preserve"> </w:t>
      </w:r>
      <w:r>
        <w:rPr>
          <w:rFonts w:ascii="Arial" w:eastAsiaTheme="minorHAnsi" w:hAnsi="Arial" w:cs="Arial"/>
          <w:i/>
          <w:iCs/>
          <w:color w:val="7E7E7E"/>
          <w:sz w:val="18"/>
          <w:szCs w:val="18"/>
        </w:rPr>
        <w:t>Vrsta</w:t>
      </w:r>
      <w:r w:rsidRPr="00982F8E">
        <w:rPr>
          <w:rFonts w:ascii="Arial" w:eastAsiaTheme="minorHAnsi" w:hAnsi="Arial" w:cs="Arial"/>
          <w:i/>
          <w:iCs/>
          <w:color w:val="7E7E7E"/>
          <w:sz w:val="18"/>
          <w:szCs w:val="18"/>
        </w:rPr>
        <w:t xml:space="preserve"> Carpinus betulus ’Fastigiata’</w:t>
      </w:r>
    </w:p>
    <w:p w:rsidR="00982F8E" w:rsidRPr="00982F8E" w:rsidRDefault="00982F8E" w:rsidP="00982F8E">
      <w:pPr>
        <w:pStyle w:val="NormalWeb"/>
        <w:rPr>
          <w:rFonts w:ascii="Times New Roman" w:eastAsia="Times New Roman" w:hAnsi="Times New Roman"/>
          <w:sz w:val="24"/>
          <w:szCs w:val="24"/>
        </w:rPr>
      </w:pPr>
      <w:r w:rsidRPr="00982F8E">
        <w:rPr>
          <w:rFonts w:ascii="Times New Roman" w:eastAsia="Times New Roman" w:hAnsi="Times New Roman"/>
          <w:noProof/>
          <w:sz w:val="24"/>
          <w:szCs w:val="24"/>
        </w:rPr>
        <w:drawing>
          <wp:inline distT="0" distB="0" distL="0" distR="0">
            <wp:extent cx="2590411" cy="2743200"/>
            <wp:effectExtent l="0" t="0" r="635" b="0"/>
            <wp:docPr id="4" name="Picture 4" descr="E:\1_MHM projekt\BILJKE\Acer palmatum 'Atropurpur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1_MHM projekt\BILJKE\Acer palmatum 'Atropurpureum'.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6471" b="3565"/>
                    <a:stretch/>
                  </pic:blipFill>
                  <pic:spPr bwMode="auto">
                    <a:xfrm>
                      <a:off x="0" y="0"/>
                      <a:ext cx="2607475" cy="276127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noProof/>
          <w:sz w:val="24"/>
          <w:szCs w:val="24"/>
        </w:rPr>
        <w:t xml:space="preserve">  </w:t>
      </w:r>
      <w:r w:rsidRPr="00982F8E">
        <w:rPr>
          <w:rFonts w:ascii="Times New Roman" w:eastAsia="Times New Roman" w:hAnsi="Times New Roman"/>
          <w:noProof/>
          <w:sz w:val="24"/>
          <w:szCs w:val="24"/>
        </w:rPr>
        <w:drawing>
          <wp:inline distT="0" distB="0" distL="0" distR="0">
            <wp:extent cx="3076144" cy="2735580"/>
            <wp:effectExtent l="0" t="0" r="0" b="7620"/>
            <wp:docPr id="6" name="Picture 6" descr="E:\1_MHM projekt\BILJKE\Cercis siliquastrum mst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1_MHM projekt\BILJKE\Cercis siliquastrum mst 3.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91580" cy="2749307"/>
                    </a:xfrm>
                    <a:prstGeom prst="rect">
                      <a:avLst/>
                    </a:prstGeom>
                    <a:noFill/>
                    <a:ln>
                      <a:noFill/>
                    </a:ln>
                  </pic:spPr>
                </pic:pic>
              </a:graphicData>
            </a:graphic>
          </wp:inline>
        </w:drawing>
      </w:r>
    </w:p>
    <w:p w:rsidR="00982F8E" w:rsidRPr="00304F0A" w:rsidRDefault="00982F8E" w:rsidP="00982F8E">
      <w:pPr>
        <w:pStyle w:val="NormalWeb"/>
        <w:jc w:val="left"/>
        <w:rPr>
          <w:rFonts w:ascii="Arial" w:hAnsi="Arial" w:cs="Arial"/>
          <w:i/>
          <w:iCs/>
          <w:color w:val="7E7E7E"/>
          <w:sz w:val="18"/>
          <w:szCs w:val="18"/>
        </w:rPr>
      </w:pPr>
      <w:r w:rsidRPr="00982F8E">
        <w:rPr>
          <w:rFonts w:ascii="Arial" w:hAnsi="Arial" w:cs="Arial"/>
          <w:i/>
          <w:iCs/>
          <w:color w:val="7E7E7E"/>
          <w:sz w:val="18"/>
          <w:szCs w:val="18"/>
        </w:rPr>
        <w:t xml:space="preserve">Slika </w:t>
      </w:r>
      <w:r w:rsidR="00F840E2">
        <w:rPr>
          <w:rFonts w:ascii="Arial" w:hAnsi="Arial" w:cs="Arial"/>
          <w:i/>
          <w:iCs/>
          <w:color w:val="7E7E7E"/>
          <w:sz w:val="18"/>
          <w:szCs w:val="18"/>
        </w:rPr>
        <w:t>14</w:t>
      </w:r>
      <w:r w:rsidRPr="00982F8E">
        <w:rPr>
          <w:rFonts w:ascii="Arial" w:hAnsi="Arial" w:cs="Arial"/>
          <w:i/>
          <w:iCs/>
          <w:color w:val="7E7E7E"/>
          <w:sz w:val="18"/>
          <w:szCs w:val="18"/>
        </w:rPr>
        <w:t>. Vrsta</w:t>
      </w:r>
      <w:r>
        <w:rPr>
          <w:rFonts w:ascii="Arial" w:hAnsi="Arial" w:cs="Arial"/>
          <w:i/>
          <w:iCs/>
          <w:color w:val="7E7E7E"/>
          <w:sz w:val="18"/>
          <w:szCs w:val="18"/>
        </w:rPr>
        <w:t xml:space="preserve"> Acer palmatum multi-stem                     </w:t>
      </w:r>
      <w:r w:rsidRPr="00982F8E">
        <w:rPr>
          <w:rFonts w:ascii="Arial" w:hAnsi="Arial" w:cs="Arial"/>
          <w:i/>
          <w:iCs/>
          <w:color w:val="7E7E7E"/>
          <w:sz w:val="18"/>
          <w:szCs w:val="18"/>
        </w:rPr>
        <w:t xml:space="preserve">Slika </w:t>
      </w:r>
      <w:r w:rsidR="00F840E2">
        <w:rPr>
          <w:rFonts w:ascii="Arial" w:hAnsi="Arial" w:cs="Arial"/>
          <w:i/>
          <w:iCs/>
          <w:color w:val="7E7E7E"/>
          <w:sz w:val="18"/>
          <w:szCs w:val="18"/>
        </w:rPr>
        <w:t>15</w:t>
      </w:r>
      <w:r w:rsidRPr="00982F8E">
        <w:rPr>
          <w:rFonts w:ascii="Arial" w:hAnsi="Arial" w:cs="Arial"/>
          <w:i/>
          <w:iCs/>
          <w:color w:val="7E7E7E"/>
          <w:sz w:val="18"/>
          <w:szCs w:val="18"/>
        </w:rPr>
        <w:t>. Vrsta</w:t>
      </w:r>
      <w:r>
        <w:rPr>
          <w:rFonts w:ascii="Arial" w:hAnsi="Arial" w:cs="Arial"/>
          <w:i/>
          <w:iCs/>
          <w:color w:val="7E7E7E"/>
          <w:sz w:val="18"/>
          <w:szCs w:val="18"/>
        </w:rPr>
        <w:t xml:space="preserve"> Cercis siliquastrum multi-stem</w:t>
      </w:r>
    </w:p>
    <w:p w:rsidR="00304F0A" w:rsidRDefault="00EC0AFF" w:rsidP="00EC0AFF">
      <w:pPr>
        <w:ind w:left="-142"/>
        <w:jc w:val="both"/>
        <w:rPr>
          <w:rFonts w:ascii="Arial" w:hAnsi="Arial" w:cs="Arial"/>
          <w:lang w:val="sr-Latn-CS"/>
        </w:rPr>
      </w:pPr>
      <w:r w:rsidRPr="00EC0AFF">
        <w:rPr>
          <w:rFonts w:ascii="Arial" w:eastAsia="Calibri" w:hAnsi="Arial" w:cs="Arial"/>
        </w:rPr>
        <w:t>U okviru novoprojektovanih zelenih površina pretežno je zadržana postojeća dendroflora, dok su u okviru novo</w:t>
      </w:r>
      <w:r>
        <w:rPr>
          <w:rFonts w:ascii="Arial" w:eastAsia="Calibri" w:hAnsi="Arial" w:cs="Arial"/>
        </w:rPr>
        <w:t>predviđene</w:t>
      </w:r>
      <w:r w:rsidRPr="00EC0AFF">
        <w:rPr>
          <w:rFonts w:ascii="Arial" w:eastAsia="Calibri" w:hAnsi="Arial" w:cs="Arial"/>
        </w:rPr>
        <w:t xml:space="preserve"> dendroflore </w:t>
      </w:r>
      <w:r>
        <w:rPr>
          <w:rFonts w:ascii="Arial" w:eastAsia="Calibri" w:hAnsi="Arial" w:cs="Arial"/>
        </w:rPr>
        <w:t xml:space="preserve">predložene </w:t>
      </w:r>
      <w:r w:rsidRPr="00EC0AFF">
        <w:rPr>
          <w:rFonts w:ascii="Arial" w:eastAsia="Calibri" w:hAnsi="Arial" w:cs="Arial"/>
        </w:rPr>
        <w:t xml:space="preserve">autohtone i alohtone, dobro adaptirane vrste, kao i vrste dekorativnih formi, sa različitim fenofazama listanja i cvetanja, koje koloritno i oblikovno upotpunjuju prostor. </w:t>
      </w:r>
      <w:r w:rsidR="00AD1D9F">
        <w:rPr>
          <w:rFonts w:ascii="Arial" w:eastAsia="SimSun" w:hAnsi="Arial" w:cs="Times New Roman"/>
          <w:lang w:val="sr-Latn-RS"/>
        </w:rPr>
        <w:t xml:space="preserve">Planom generalne regulacije naselja Odžaci </w:t>
      </w:r>
      <w:r w:rsidR="00AD1D9F" w:rsidRPr="00AD1D9F">
        <w:rPr>
          <w:rFonts w:ascii="Arial" w:eastAsia="SimSun" w:hAnsi="Arial" w:cs="Times New Roman"/>
          <w:lang w:val="sr-Latn-RS"/>
        </w:rPr>
        <w:t>("</w:t>
      </w:r>
      <w:r w:rsidR="00AD1D9F">
        <w:rPr>
          <w:rFonts w:ascii="Arial" w:eastAsia="SimSun" w:hAnsi="Arial" w:cs="Times New Roman"/>
          <w:lang w:val="sr-Latn-RS"/>
        </w:rPr>
        <w:t>Sl</w:t>
      </w:r>
      <w:r w:rsidR="00AD1D9F" w:rsidRPr="00AD1D9F">
        <w:rPr>
          <w:rFonts w:ascii="Arial" w:eastAsia="SimSun" w:hAnsi="Arial" w:cs="Times New Roman"/>
          <w:lang w:val="sr-Latn-RS"/>
        </w:rPr>
        <w:t xml:space="preserve">. </w:t>
      </w:r>
      <w:r w:rsidR="00AD1D9F">
        <w:rPr>
          <w:rFonts w:ascii="Arial" w:eastAsia="SimSun" w:hAnsi="Arial" w:cs="Times New Roman"/>
          <w:lang w:val="sr-Latn-RS"/>
        </w:rPr>
        <w:t>list</w:t>
      </w:r>
      <w:r w:rsidR="00AD1D9F" w:rsidRPr="00AD1D9F">
        <w:rPr>
          <w:rFonts w:ascii="Arial" w:eastAsia="SimSun" w:hAnsi="Arial" w:cs="Times New Roman"/>
          <w:lang w:val="sr-Latn-RS"/>
        </w:rPr>
        <w:t xml:space="preserve"> </w:t>
      </w:r>
      <w:r w:rsidR="00AD1D9F">
        <w:rPr>
          <w:rFonts w:ascii="Arial" w:eastAsia="SimSun" w:hAnsi="Arial" w:cs="Times New Roman"/>
          <w:lang w:val="sr-Latn-RS"/>
        </w:rPr>
        <w:t>Opštine Odžaci</w:t>
      </w:r>
      <w:r w:rsidR="00AD1D9F" w:rsidRPr="00AD1D9F">
        <w:rPr>
          <w:rFonts w:ascii="Arial" w:eastAsia="SimSun" w:hAnsi="Arial" w:cs="Times New Roman"/>
          <w:lang w:val="sr-Latn-RS"/>
        </w:rPr>
        <w:t>",</w:t>
      </w:r>
      <w:r w:rsidR="00AD1D9F">
        <w:rPr>
          <w:rFonts w:ascii="Arial" w:eastAsia="SimSun" w:hAnsi="Arial" w:cs="Times New Roman"/>
          <w:lang w:val="sr-Latn-RS"/>
        </w:rPr>
        <w:t xml:space="preserve"> broj</w:t>
      </w:r>
      <w:r w:rsidR="00AD1D9F" w:rsidRPr="00AD1D9F">
        <w:rPr>
          <w:rFonts w:ascii="Arial" w:eastAsia="SimSun" w:hAnsi="Arial" w:cs="Times New Roman"/>
          <w:lang w:val="sr-Latn-RS"/>
        </w:rPr>
        <w:t xml:space="preserve"> 17/09)</w:t>
      </w:r>
      <w:r w:rsidR="00AD1D9F">
        <w:rPr>
          <w:rFonts w:ascii="Arial" w:eastAsia="SimSun" w:hAnsi="Arial" w:cs="Times New Roman"/>
          <w:lang w:val="sr-Latn-RS"/>
        </w:rPr>
        <w:t xml:space="preserve"> dat je predlog vrsta za ozelenjavanje ulica i parkova, a neke od predloženih vrsta koje su primenjene u predmetnom rešenju su </w:t>
      </w:r>
      <w:r w:rsidR="00AD1D9F" w:rsidRPr="00AD1D9F">
        <w:rPr>
          <w:rFonts w:ascii="Arial" w:hAnsi="Arial" w:cs="Arial"/>
          <w:i/>
          <w:lang w:val="sr-Latn-CS"/>
        </w:rPr>
        <w:t>Tilia sp.</w:t>
      </w:r>
      <w:r w:rsidR="00AD1D9F">
        <w:rPr>
          <w:rFonts w:ascii="Arial" w:hAnsi="Arial" w:cs="Arial"/>
          <w:lang w:val="sr-Latn-CS"/>
        </w:rPr>
        <w:t xml:space="preserve"> (lipa), </w:t>
      </w:r>
      <w:r w:rsidR="00AD1D9F" w:rsidRPr="00AD1D9F">
        <w:rPr>
          <w:rFonts w:ascii="Arial" w:hAnsi="Arial" w:cs="Arial"/>
          <w:i/>
          <w:lang w:val="sr-Latn-CS"/>
        </w:rPr>
        <w:t>Acer palmatum</w:t>
      </w:r>
      <w:r w:rsidR="00AD1D9F">
        <w:rPr>
          <w:rFonts w:ascii="Arial" w:hAnsi="Arial" w:cs="Arial"/>
          <w:lang w:val="sr-Latn-CS"/>
        </w:rPr>
        <w:t xml:space="preserve"> (javor) i </w:t>
      </w:r>
      <w:r w:rsidR="00AD1D9F" w:rsidRPr="00AD1D9F">
        <w:rPr>
          <w:rFonts w:ascii="Arial" w:hAnsi="Arial" w:cs="Arial"/>
          <w:i/>
          <w:lang w:val="sr-Latn-CS"/>
        </w:rPr>
        <w:t xml:space="preserve">Cercis siliquastrum </w:t>
      </w:r>
      <w:r w:rsidR="00AD1D9F">
        <w:rPr>
          <w:rFonts w:ascii="Arial" w:hAnsi="Arial" w:cs="Arial"/>
          <w:lang w:val="sr-Latn-CS"/>
        </w:rPr>
        <w:t xml:space="preserve"> (јудино дрво).</w:t>
      </w:r>
    </w:p>
    <w:p w:rsidR="00447E0B" w:rsidRDefault="00A32122" w:rsidP="00335744">
      <w:pPr>
        <w:spacing w:before="120"/>
        <w:ind w:left="-142"/>
        <w:jc w:val="both"/>
        <w:rPr>
          <w:rFonts w:ascii="Arial" w:eastAsia="SimSun" w:hAnsi="Arial" w:cs="Arial"/>
          <w:lang w:val="sr-Latn-RS"/>
        </w:rPr>
      </w:pPr>
      <w:r w:rsidRPr="00A32122">
        <w:rPr>
          <w:rFonts w:ascii="Arial" w:eastAsia="SimSun" w:hAnsi="Arial" w:cs="Arial"/>
          <w:lang w:val="sr-Latn-RS"/>
        </w:rPr>
        <w:t>Ukupno ostvarena</w:t>
      </w:r>
      <w:r>
        <w:rPr>
          <w:rFonts w:ascii="Arial" w:eastAsia="SimSun" w:hAnsi="Arial" w:cs="Arial"/>
          <w:lang w:val="sr-Latn-RS"/>
        </w:rPr>
        <w:t xml:space="preserve"> novoprojektovana</w:t>
      </w:r>
      <w:r w:rsidRPr="00A32122">
        <w:rPr>
          <w:rFonts w:ascii="Arial" w:eastAsia="SimSun" w:hAnsi="Arial" w:cs="Arial"/>
          <w:lang w:val="sr-Latn-RS"/>
        </w:rPr>
        <w:t xml:space="preserve"> zelena površina iznosi </w:t>
      </w:r>
      <w:r>
        <w:rPr>
          <w:rFonts w:ascii="Arial" w:eastAsia="SimSun" w:hAnsi="Arial" w:cs="Arial"/>
          <w:lang w:val="sr-Latn-RS"/>
        </w:rPr>
        <w:t>2.292,32</w:t>
      </w:r>
      <w:r w:rsidRPr="00A32122">
        <w:rPr>
          <w:rFonts w:ascii="Arial" w:eastAsia="SimSun" w:hAnsi="Arial" w:cs="Arial"/>
          <w:lang w:val="sr-Latn-RS"/>
        </w:rPr>
        <w:t xml:space="preserve"> m</w:t>
      </w:r>
      <w:r w:rsidRPr="00A32122">
        <w:rPr>
          <w:rFonts w:ascii="Arial" w:eastAsia="SimSun" w:hAnsi="Arial" w:cs="Arial"/>
          <w:vertAlign w:val="superscript"/>
          <w:lang w:val="sr-Latn-RS"/>
        </w:rPr>
        <w:t>2</w:t>
      </w:r>
      <w:r w:rsidRPr="00A32122">
        <w:rPr>
          <w:rFonts w:ascii="Arial" w:eastAsia="SimSun" w:hAnsi="Arial" w:cs="Arial"/>
          <w:lang w:val="sr-Latn-RS"/>
        </w:rPr>
        <w:t xml:space="preserve">. </w:t>
      </w:r>
      <w:r>
        <w:rPr>
          <w:rFonts w:ascii="Arial" w:eastAsia="SimSun" w:hAnsi="Arial" w:cs="Arial"/>
          <w:lang w:val="sr-Latn-RS"/>
        </w:rPr>
        <w:t>Predložena</w:t>
      </w:r>
      <w:r w:rsidRPr="00A32122">
        <w:rPr>
          <w:rFonts w:ascii="Arial" w:eastAsia="SimSun" w:hAnsi="Arial" w:cs="Arial"/>
          <w:lang w:val="sr-Latn-RS"/>
        </w:rPr>
        <w:t xml:space="preserve"> je sadnja </w:t>
      </w:r>
      <w:r>
        <w:rPr>
          <w:rFonts w:ascii="Arial" w:eastAsia="SimSun" w:hAnsi="Arial" w:cs="Arial"/>
          <w:lang w:val="sr-Latn-RS"/>
        </w:rPr>
        <w:t>8</w:t>
      </w:r>
      <w:r w:rsidRPr="00A32122">
        <w:rPr>
          <w:rFonts w:ascii="Arial" w:eastAsia="SimSun" w:hAnsi="Arial" w:cs="Arial"/>
          <w:lang w:val="sr-Latn-RS"/>
        </w:rPr>
        <w:t xml:space="preserve"> sadn</w:t>
      </w:r>
      <w:r>
        <w:rPr>
          <w:rFonts w:ascii="Arial" w:eastAsia="SimSun" w:hAnsi="Arial" w:cs="Arial"/>
          <w:lang w:val="sr-Latn-RS"/>
        </w:rPr>
        <w:t>ica visokog listopadnog drveća,</w:t>
      </w:r>
      <w:r w:rsidRPr="00A32122">
        <w:rPr>
          <w:rFonts w:ascii="Arial" w:eastAsia="SimSun" w:hAnsi="Arial" w:cs="Arial"/>
          <w:lang w:val="sr-Latn-RS"/>
        </w:rPr>
        <w:t xml:space="preserve"> </w:t>
      </w:r>
      <w:r>
        <w:rPr>
          <w:rFonts w:ascii="Arial" w:eastAsia="SimSun" w:hAnsi="Arial" w:cs="Arial"/>
          <w:lang w:val="sr-Latn-RS"/>
        </w:rPr>
        <w:t>22 sadnice</w:t>
      </w:r>
      <w:r w:rsidRPr="00A32122">
        <w:rPr>
          <w:rFonts w:ascii="Arial" w:eastAsia="SimSun" w:hAnsi="Arial" w:cs="Arial"/>
          <w:lang w:val="sr-Latn-RS"/>
        </w:rPr>
        <w:t xml:space="preserve"> listopadnog drveća </w:t>
      </w:r>
      <w:r>
        <w:rPr>
          <w:rFonts w:ascii="Arial" w:eastAsia="SimSun" w:hAnsi="Arial" w:cs="Arial"/>
          <w:lang w:val="sr-Latn-RS"/>
        </w:rPr>
        <w:t>uskopiramidalne</w:t>
      </w:r>
      <w:r w:rsidRPr="00A32122">
        <w:rPr>
          <w:rFonts w:ascii="Arial" w:eastAsia="SimSun" w:hAnsi="Arial" w:cs="Arial"/>
          <w:lang w:val="sr-Latn-RS"/>
        </w:rPr>
        <w:t xml:space="preserve"> forme</w:t>
      </w:r>
      <w:r>
        <w:rPr>
          <w:rFonts w:ascii="Arial" w:eastAsia="SimSun" w:hAnsi="Arial" w:cs="Arial"/>
          <w:lang w:val="sr-Latn-RS"/>
        </w:rPr>
        <w:t xml:space="preserve"> i 7 sadnica listopadnog drveća multi-stem forme</w:t>
      </w:r>
      <w:r w:rsidRPr="00A32122">
        <w:rPr>
          <w:rFonts w:ascii="Arial" w:eastAsia="SimSun" w:hAnsi="Arial" w:cs="Arial"/>
          <w:lang w:val="sr-Latn-RS"/>
        </w:rPr>
        <w:t xml:space="preserve">. </w:t>
      </w:r>
    </w:p>
    <w:p w:rsidR="00A32122" w:rsidRDefault="00A32122" w:rsidP="00335744">
      <w:pPr>
        <w:spacing w:before="120"/>
        <w:ind w:left="-142"/>
        <w:jc w:val="both"/>
        <w:rPr>
          <w:rFonts w:ascii="Arial" w:eastAsia="SimSun" w:hAnsi="Arial" w:cs="Arial"/>
          <w:lang w:val="sr-Latn-RS"/>
        </w:rPr>
      </w:pPr>
      <w:r>
        <w:rPr>
          <w:rFonts w:ascii="Arial" w:eastAsia="SimSun" w:hAnsi="Arial" w:cs="Arial"/>
          <w:lang w:val="sr-Latn-RS"/>
        </w:rPr>
        <w:t>Ukupna postojeća zelena površina iznosi 3.472,37 m</w:t>
      </w:r>
      <w:r w:rsidRPr="00A32122">
        <w:rPr>
          <w:rFonts w:ascii="Arial" w:eastAsia="SimSun" w:hAnsi="Arial" w:cs="Arial"/>
          <w:vertAlign w:val="superscript"/>
          <w:lang w:val="sr-Latn-RS"/>
        </w:rPr>
        <w:t>2</w:t>
      </w:r>
      <w:r>
        <w:rPr>
          <w:rFonts w:ascii="Arial" w:eastAsia="SimSun" w:hAnsi="Arial" w:cs="Arial"/>
          <w:lang w:val="sr-Latn-RS"/>
        </w:rPr>
        <w:t>. Valorizacijom postojeće vegetacije predviđeno je uklanjanje 1 suvog stabla, 3 stabala lošeg opšteg stanja, 14 stabala za potrebe izrade saobraćajnog rešenja i 7 panjeva.</w:t>
      </w:r>
      <w:r w:rsidR="005A79E2">
        <w:rPr>
          <w:rFonts w:ascii="Arial" w:eastAsia="SimSun" w:hAnsi="Arial" w:cs="Arial"/>
          <w:lang w:val="sr-Latn-RS"/>
        </w:rPr>
        <w:t xml:space="preserve"> </w:t>
      </w:r>
    </w:p>
    <w:p w:rsidR="0068716F" w:rsidRDefault="005A79E2" w:rsidP="0068716F">
      <w:pPr>
        <w:spacing w:before="120"/>
        <w:ind w:left="-142"/>
        <w:jc w:val="both"/>
        <w:rPr>
          <w:rFonts w:ascii="Arial" w:eastAsia="SimSun" w:hAnsi="Arial" w:cs="Arial"/>
          <w:lang w:val="sr-Latn-RS"/>
        </w:rPr>
      </w:pPr>
      <w:r>
        <w:rPr>
          <w:rFonts w:ascii="Arial" w:eastAsia="SimSun" w:hAnsi="Arial" w:cs="Arial"/>
          <w:lang w:val="sr-Latn-RS"/>
        </w:rPr>
        <w:lastRenderedPageBreak/>
        <w:t>Obzirom na broj stabala za koje se predviđa uklanjanje, sveskom 2/1 Projekat saobraćajnica, koja je sastavni deo tehničke dokumentacije za izgradnju</w:t>
      </w:r>
      <w:r w:rsidRPr="005A79E2">
        <w:rPr>
          <w:rFonts w:ascii="Arial" w:eastAsia="SimSun" w:hAnsi="Arial" w:cs="Arial"/>
          <w:lang w:val="sr-Latn-RS"/>
        </w:rPr>
        <w:t xml:space="preserve"> saobraćajnice sa pešačkom stazom u ulici Vase Pelagića, na k.p. 616/1, 616/2, 2374 i 2370 k.o. Odžaci</w:t>
      </w:r>
      <w:r>
        <w:rPr>
          <w:rFonts w:ascii="Arial" w:eastAsia="SimSun" w:hAnsi="Arial" w:cs="Arial"/>
          <w:lang w:val="sr-Latn-RS"/>
        </w:rPr>
        <w:t xml:space="preserve">, predviđena je sadnja 51 stabla lipe. </w:t>
      </w:r>
      <w:r w:rsidR="005935E9">
        <w:rPr>
          <w:rFonts w:ascii="Arial" w:eastAsia="SimSun" w:hAnsi="Arial" w:cs="Arial"/>
          <w:lang w:val="sr-Latn-RS"/>
        </w:rPr>
        <w:t xml:space="preserve">Kako prema klasifikaciji lipa pripada visokom listopadnom drveću I reda, za njen pravilan rast i razvoj </w:t>
      </w:r>
      <w:r w:rsidR="0068716F">
        <w:rPr>
          <w:rFonts w:ascii="Arial" w:eastAsia="SimSun" w:hAnsi="Arial" w:cs="Arial"/>
          <w:lang w:val="sr-Latn-RS"/>
        </w:rPr>
        <w:t>je neophodan</w:t>
      </w:r>
      <w:r w:rsidR="005935E9">
        <w:rPr>
          <w:rFonts w:ascii="Arial" w:eastAsia="SimSun" w:hAnsi="Arial" w:cs="Arial"/>
          <w:lang w:val="sr-Latn-RS"/>
        </w:rPr>
        <w:t xml:space="preserve"> veći prostor</w:t>
      </w:r>
      <w:r w:rsidR="00EC0AFF">
        <w:rPr>
          <w:rFonts w:ascii="Arial" w:eastAsia="SimSun" w:hAnsi="Arial" w:cs="Arial"/>
          <w:lang w:val="sr-Latn-RS"/>
        </w:rPr>
        <w:t>, zbog čeka u okviru datog prostora nije bilo moguće pozicionirati predviđeni broj stabala</w:t>
      </w:r>
      <w:r w:rsidR="0068716F">
        <w:rPr>
          <w:rFonts w:ascii="Arial" w:eastAsia="SimSun" w:hAnsi="Arial" w:cs="Arial"/>
          <w:lang w:val="sr-Cyrl-RS"/>
        </w:rPr>
        <w:t xml:space="preserve"> </w:t>
      </w:r>
      <w:r w:rsidR="0068716F">
        <w:rPr>
          <w:rFonts w:ascii="Arial" w:eastAsia="SimSun" w:hAnsi="Arial" w:cs="Arial"/>
          <w:lang w:val="sr-Latn-RS"/>
        </w:rPr>
        <w:t xml:space="preserve">ove vrste. </w:t>
      </w:r>
    </w:p>
    <w:p w:rsidR="0068716F" w:rsidRDefault="00AD53E3" w:rsidP="00AD53E3">
      <w:pPr>
        <w:spacing w:before="120"/>
        <w:ind w:left="-142"/>
        <w:jc w:val="both"/>
        <w:rPr>
          <w:rFonts w:ascii="Arial" w:eastAsia="SimSun" w:hAnsi="Arial" w:cs="Arial"/>
          <w:lang w:val="sr-Latn-RS"/>
        </w:rPr>
      </w:pPr>
      <w:r>
        <w:rPr>
          <w:rFonts w:ascii="Arial" w:eastAsia="SimSun" w:hAnsi="Arial" w:cs="Arial"/>
          <w:lang w:val="sr-Latn-RS"/>
        </w:rPr>
        <w:t>Predloženim rešenjem predviđene su četiri vrste drveća umesto prethodno predviđene jedne, čime se pozitivno utiče na očuvanje biodiverziteta. Pored toga, lipa kao vrsta se</w:t>
      </w:r>
      <w:r w:rsidRPr="00AD53E3">
        <w:rPr>
          <w:rFonts w:ascii="Arial" w:eastAsia="SimSun" w:hAnsi="Arial" w:cs="Arial"/>
          <w:lang w:val="sr-Latn-RS"/>
        </w:rPr>
        <w:t xml:space="preserve"> karakteriše niskom tolerancijom na zagađenja, ne podnosi dobro visoke koncentracije aerozagađenja, kao i soli koje tokom zime mogu da se natalože sa kolovoza na obližnjim zelenim površinama. Posledice apsorbovanja soli manifestuju se u vidu hloroze, kao i prevremenog opadanja lista što sveukupno  utiče na slabljenje vitalnosti stabla. Pored navedenih karakteristika, lipa ima jaku izdanačku snagu, sklona je razvoju izdanaka iz korena u blizini korenovog vrata. Posledica ovoga je pojava oštećenja zastora u vidu izdizanja, </w:t>
      </w:r>
      <w:r>
        <w:rPr>
          <w:rFonts w:ascii="Arial" w:eastAsia="SimSun" w:hAnsi="Arial" w:cs="Arial"/>
          <w:lang w:val="sr-Latn-RS"/>
        </w:rPr>
        <w:t>posebno</w:t>
      </w:r>
      <w:r w:rsidRPr="00AD53E3">
        <w:rPr>
          <w:rFonts w:ascii="Arial" w:eastAsia="SimSun" w:hAnsi="Arial" w:cs="Arial"/>
          <w:lang w:val="sr-Latn-RS"/>
        </w:rPr>
        <w:t xml:space="preserve"> u slučajevima kada oko samog stabla nije obezbeđeno dovonjno slobodnog prostora za rast i razvoj</w:t>
      </w:r>
      <w:r>
        <w:rPr>
          <w:rFonts w:ascii="Arial" w:eastAsia="SimSun" w:hAnsi="Arial" w:cs="Arial"/>
          <w:lang w:val="sr-Latn-RS"/>
        </w:rPr>
        <w:t xml:space="preserve">. </w:t>
      </w:r>
      <w:r w:rsidRPr="00AD53E3">
        <w:rPr>
          <w:rFonts w:ascii="Arial" w:eastAsia="SimSun" w:hAnsi="Arial" w:cs="Arial"/>
          <w:lang w:val="sr-Latn-RS"/>
        </w:rPr>
        <w:t>Pored svega navedenog, lipa se smatra i alergenom vrstom, zbog čega u urbanim sredinama ne bi trebalo da bude nosilac dendrofonda,</w:t>
      </w:r>
      <w:r>
        <w:rPr>
          <w:rFonts w:ascii="Arial" w:eastAsia="SimSun" w:hAnsi="Arial" w:cs="Arial"/>
          <w:lang w:val="sr-Latn-RS"/>
        </w:rPr>
        <w:t xml:space="preserve"> što dodatno opravdava uvođenje drugih vrsta. </w:t>
      </w:r>
    </w:p>
    <w:p w:rsidR="00AD53E3" w:rsidRDefault="001E4C51" w:rsidP="007655B1">
      <w:pPr>
        <w:spacing w:before="120" w:after="120"/>
        <w:ind w:left="-142"/>
        <w:jc w:val="both"/>
        <w:rPr>
          <w:rFonts w:ascii="Arial" w:eastAsia="SimSun" w:hAnsi="Arial" w:cs="Arial"/>
          <w:lang w:val="sr-Latn-RS"/>
        </w:rPr>
      </w:pPr>
      <w:r>
        <w:rPr>
          <w:rFonts w:ascii="Arial" w:eastAsia="SimSun" w:hAnsi="Arial" w:cs="Arial"/>
          <w:lang w:val="sr-Latn-RS"/>
        </w:rPr>
        <w:t>Kako je predloženim rešenjem predviđena sadnja ukupno 37 stabala, sadnja preostalih 14 stabala se predlaže na severnom delu katastarske parcele br. 598 k.o. Odž</w:t>
      </w:r>
      <w:r w:rsidR="00A13153">
        <w:rPr>
          <w:rFonts w:ascii="Arial" w:eastAsia="SimSun" w:hAnsi="Arial" w:cs="Arial"/>
          <w:lang w:val="sr-Latn-RS"/>
        </w:rPr>
        <w:t>aci, kao predmet za</w:t>
      </w:r>
      <w:r w:rsidR="00734E23">
        <w:rPr>
          <w:rFonts w:ascii="Arial" w:eastAsia="SimSun" w:hAnsi="Arial" w:cs="Arial"/>
          <w:lang w:val="sr-Latn-RS"/>
        </w:rPr>
        <w:t>s</w:t>
      </w:r>
      <w:r w:rsidR="00A13153">
        <w:rPr>
          <w:rFonts w:ascii="Arial" w:eastAsia="SimSun" w:hAnsi="Arial" w:cs="Arial"/>
          <w:lang w:val="sr-Latn-RS"/>
        </w:rPr>
        <w:t>ebnog rešenja.</w:t>
      </w:r>
      <w:r w:rsidR="00734E23">
        <w:rPr>
          <w:rFonts w:ascii="Arial" w:eastAsia="SimSun" w:hAnsi="Arial" w:cs="Arial"/>
          <w:lang w:val="sr-Latn-RS"/>
        </w:rPr>
        <w:t xml:space="preserve"> Obilaskom lokacije ustanovljeno je da u ovoj zoni postoje potencijalni prostori za</w:t>
      </w:r>
      <w:r w:rsidR="007655B1">
        <w:rPr>
          <w:rFonts w:ascii="Arial" w:eastAsia="SimSun" w:hAnsi="Arial" w:cs="Arial"/>
          <w:lang w:val="sr-Latn-RS"/>
        </w:rPr>
        <w:t xml:space="preserve"> sadnju drveća (slike </w:t>
      </w:r>
      <w:r w:rsidR="00F840E2">
        <w:rPr>
          <w:rFonts w:ascii="Arial" w:eastAsia="SimSun" w:hAnsi="Arial" w:cs="Arial"/>
          <w:lang w:val="sr-Latn-RS"/>
        </w:rPr>
        <w:t>16</w:t>
      </w:r>
      <w:r w:rsidR="008E5281">
        <w:rPr>
          <w:rFonts w:ascii="Arial" w:eastAsia="SimSun" w:hAnsi="Arial" w:cs="Arial"/>
          <w:lang w:val="sr-Latn-RS"/>
        </w:rPr>
        <w:t>.</w:t>
      </w:r>
      <w:r w:rsidR="00F840E2">
        <w:rPr>
          <w:rFonts w:ascii="Arial" w:eastAsia="SimSun" w:hAnsi="Arial" w:cs="Arial"/>
          <w:lang w:val="sr-Latn-RS"/>
        </w:rPr>
        <w:t xml:space="preserve"> i</w:t>
      </w:r>
      <w:r w:rsidR="007655B1">
        <w:rPr>
          <w:rFonts w:ascii="Arial" w:eastAsia="SimSun" w:hAnsi="Arial" w:cs="Arial"/>
          <w:lang w:val="sr-Latn-RS"/>
        </w:rPr>
        <w:t xml:space="preserve"> </w:t>
      </w:r>
      <w:r w:rsidR="00F840E2">
        <w:rPr>
          <w:rFonts w:ascii="Arial" w:eastAsia="SimSun" w:hAnsi="Arial" w:cs="Arial"/>
          <w:lang w:val="sr-Latn-RS"/>
        </w:rPr>
        <w:t>17</w:t>
      </w:r>
      <w:r w:rsidR="00734E23">
        <w:rPr>
          <w:rFonts w:ascii="Arial" w:eastAsia="SimSun" w:hAnsi="Arial" w:cs="Arial"/>
          <w:lang w:val="sr-Latn-RS"/>
        </w:rPr>
        <w:t xml:space="preserve">). </w:t>
      </w:r>
    </w:p>
    <w:p w:rsidR="007655B1" w:rsidRPr="007655B1" w:rsidRDefault="00734E23" w:rsidP="007655B1">
      <w:pPr>
        <w:pStyle w:val="NormalWeb"/>
        <w:spacing w:after="120"/>
        <w:jc w:val="center"/>
        <w:rPr>
          <w:rFonts w:ascii="Times New Roman" w:eastAsia="Times New Roman" w:hAnsi="Times New Roman"/>
          <w:noProof/>
          <w:sz w:val="24"/>
          <w:szCs w:val="24"/>
        </w:rPr>
      </w:pPr>
      <w:r w:rsidRPr="00734E23">
        <w:rPr>
          <w:rFonts w:ascii="Times New Roman" w:eastAsia="Times New Roman" w:hAnsi="Times New Roman"/>
          <w:noProof/>
          <w:sz w:val="24"/>
          <w:szCs w:val="24"/>
        </w:rPr>
        <w:drawing>
          <wp:inline distT="0" distB="0" distL="0" distR="0">
            <wp:extent cx="4396563" cy="2475265"/>
            <wp:effectExtent l="0" t="0" r="4445" b="1270"/>
            <wp:docPr id="8" name="Picture 8" descr="E:\1_MHM projekt\2025\23 - ODŽACI ULICA\TEREN\20250930_13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1_MHM projekt\2025\23 - ODŽACI ULICA\TEREN\20250930_13565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403293" cy="2479054"/>
                    </a:xfrm>
                    <a:prstGeom prst="rect">
                      <a:avLst/>
                    </a:prstGeom>
                    <a:noFill/>
                    <a:ln>
                      <a:noFill/>
                    </a:ln>
                  </pic:spPr>
                </pic:pic>
              </a:graphicData>
            </a:graphic>
          </wp:inline>
        </w:drawing>
      </w:r>
    </w:p>
    <w:p w:rsidR="007655B1" w:rsidRDefault="007655B1" w:rsidP="007655B1">
      <w:pPr>
        <w:pStyle w:val="NormalWeb"/>
        <w:jc w:val="center"/>
        <w:rPr>
          <w:rFonts w:ascii="Arial" w:hAnsi="Arial" w:cs="Arial"/>
          <w:i/>
          <w:iCs/>
          <w:color w:val="7E7E7E"/>
          <w:sz w:val="18"/>
          <w:szCs w:val="18"/>
        </w:rPr>
      </w:pPr>
      <w:r w:rsidRPr="007655B1">
        <w:rPr>
          <w:rFonts w:ascii="Arial" w:hAnsi="Arial" w:cs="Arial"/>
          <w:i/>
          <w:iCs/>
          <w:color w:val="7E7E7E"/>
          <w:sz w:val="18"/>
          <w:szCs w:val="18"/>
        </w:rPr>
        <w:t xml:space="preserve">Slika </w:t>
      </w:r>
      <w:r w:rsidR="00F840E2">
        <w:rPr>
          <w:rFonts w:ascii="Arial" w:hAnsi="Arial" w:cs="Arial"/>
          <w:i/>
          <w:iCs/>
          <w:color w:val="7E7E7E"/>
          <w:sz w:val="18"/>
          <w:szCs w:val="18"/>
        </w:rPr>
        <w:t>16</w:t>
      </w:r>
      <w:r>
        <w:rPr>
          <w:rFonts w:ascii="Arial" w:hAnsi="Arial" w:cs="Arial"/>
          <w:i/>
          <w:iCs/>
          <w:color w:val="7E7E7E"/>
          <w:sz w:val="18"/>
          <w:szCs w:val="18"/>
        </w:rPr>
        <w:t xml:space="preserve">. Prostor za potencijalnu sadnju na parceli br. </w:t>
      </w:r>
      <w:r w:rsidRPr="007655B1">
        <w:rPr>
          <w:rFonts w:ascii="Arial" w:hAnsi="Arial" w:cs="Arial"/>
          <w:i/>
          <w:iCs/>
          <w:color w:val="7E7E7E"/>
          <w:sz w:val="18"/>
          <w:szCs w:val="18"/>
        </w:rPr>
        <w:t>598 k.o. Odžaci</w:t>
      </w:r>
    </w:p>
    <w:p w:rsidR="00734E23" w:rsidRDefault="00734E23" w:rsidP="007655B1">
      <w:pPr>
        <w:pStyle w:val="NormalWeb"/>
        <w:jc w:val="center"/>
        <w:rPr>
          <w:rFonts w:ascii="Times New Roman" w:eastAsia="Times New Roman" w:hAnsi="Times New Roman"/>
          <w:noProof/>
          <w:sz w:val="24"/>
          <w:szCs w:val="24"/>
        </w:rPr>
      </w:pPr>
      <w:r w:rsidRPr="00734E23">
        <w:rPr>
          <w:rFonts w:ascii="Times New Roman" w:eastAsia="Times New Roman" w:hAnsi="Times New Roman"/>
          <w:noProof/>
          <w:sz w:val="24"/>
          <w:szCs w:val="24"/>
        </w:rPr>
        <w:lastRenderedPageBreak/>
        <w:drawing>
          <wp:inline distT="0" distB="0" distL="0" distR="0">
            <wp:extent cx="4410075" cy="2482871"/>
            <wp:effectExtent l="0" t="0" r="0" b="0"/>
            <wp:docPr id="9" name="Picture 9" descr="E:\1_MHM projekt\2025\23 - ODŽACI ULICA\TEREN\20250930_135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1_MHM projekt\2025\23 - ODŽACI ULICA\TEREN\20250930_13503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25638" cy="2491633"/>
                    </a:xfrm>
                    <a:prstGeom prst="rect">
                      <a:avLst/>
                    </a:prstGeom>
                    <a:noFill/>
                    <a:ln>
                      <a:noFill/>
                    </a:ln>
                  </pic:spPr>
                </pic:pic>
              </a:graphicData>
            </a:graphic>
          </wp:inline>
        </w:drawing>
      </w:r>
    </w:p>
    <w:p w:rsidR="00DB0BDF" w:rsidRDefault="007655B1" w:rsidP="007655B1">
      <w:pPr>
        <w:pStyle w:val="NormalWeb"/>
        <w:jc w:val="center"/>
        <w:rPr>
          <w:rFonts w:ascii="Arial" w:hAnsi="Arial" w:cs="Arial"/>
          <w:i/>
          <w:iCs/>
          <w:color w:val="7E7E7E"/>
          <w:sz w:val="18"/>
          <w:szCs w:val="18"/>
        </w:rPr>
      </w:pPr>
      <w:r w:rsidRPr="007655B1">
        <w:rPr>
          <w:rFonts w:ascii="Arial" w:hAnsi="Arial" w:cs="Arial"/>
          <w:i/>
          <w:iCs/>
          <w:color w:val="7E7E7E"/>
          <w:sz w:val="18"/>
          <w:szCs w:val="18"/>
        </w:rPr>
        <w:t xml:space="preserve">Slika </w:t>
      </w:r>
      <w:r w:rsidR="00F840E2">
        <w:rPr>
          <w:rFonts w:ascii="Arial" w:hAnsi="Arial" w:cs="Arial"/>
          <w:i/>
          <w:iCs/>
          <w:color w:val="7E7E7E"/>
          <w:sz w:val="18"/>
          <w:szCs w:val="18"/>
        </w:rPr>
        <w:t>17</w:t>
      </w:r>
      <w:r w:rsidRPr="007655B1">
        <w:rPr>
          <w:rFonts w:ascii="Arial" w:hAnsi="Arial" w:cs="Arial"/>
          <w:i/>
          <w:iCs/>
          <w:color w:val="7E7E7E"/>
          <w:sz w:val="18"/>
          <w:szCs w:val="18"/>
        </w:rPr>
        <w:t>. Prostor za potencijalnu sadnju na parceli br. 598 k.o. Odžaci</w:t>
      </w:r>
    </w:p>
    <w:p w:rsidR="00DB0BDF" w:rsidRPr="00DB0BDF" w:rsidRDefault="00DB0BDF" w:rsidP="00DB0BDF">
      <w:pPr>
        <w:pStyle w:val="NormalWeb"/>
        <w:rPr>
          <w:rFonts w:ascii="Arial" w:hAnsi="Arial" w:cs="Arial"/>
          <w:b/>
          <w:iCs/>
          <w:szCs w:val="22"/>
        </w:rPr>
      </w:pPr>
      <w:r w:rsidRPr="00DB0BDF">
        <w:rPr>
          <w:rFonts w:ascii="Arial" w:hAnsi="Arial" w:cs="Arial"/>
          <w:b/>
          <w:iCs/>
          <w:szCs w:val="22"/>
        </w:rPr>
        <w:t>Opšti uslovi ozelenjavanja</w:t>
      </w:r>
    </w:p>
    <w:p w:rsidR="00DB0BDF" w:rsidRPr="00DB0BDF" w:rsidRDefault="00DB0BDF" w:rsidP="00DB0BDF">
      <w:pPr>
        <w:pStyle w:val="NormalWeb"/>
        <w:rPr>
          <w:rFonts w:ascii="Arial" w:hAnsi="Arial" w:cs="Arial"/>
          <w:iCs/>
          <w:szCs w:val="22"/>
          <w:u w:val="single"/>
        </w:rPr>
      </w:pPr>
      <w:r w:rsidRPr="00DB0BDF">
        <w:rPr>
          <w:rFonts w:ascii="Arial" w:hAnsi="Arial" w:cs="Arial"/>
          <w:iCs/>
          <w:szCs w:val="22"/>
          <w:u w:val="single"/>
        </w:rPr>
        <w:t>Pripremni radovi</w:t>
      </w:r>
    </w:p>
    <w:p w:rsidR="00DB0BDF" w:rsidRPr="00DB0BDF" w:rsidRDefault="00DB0BDF" w:rsidP="00DB0BDF">
      <w:pPr>
        <w:pStyle w:val="NormalWeb"/>
        <w:rPr>
          <w:rFonts w:ascii="Arial" w:hAnsi="Arial" w:cs="Arial"/>
          <w:iCs/>
          <w:szCs w:val="22"/>
        </w:rPr>
      </w:pPr>
      <w:r w:rsidRPr="00DB0BDF">
        <w:rPr>
          <w:rFonts w:ascii="Arial" w:hAnsi="Arial" w:cs="Arial"/>
          <w:iCs/>
          <w:szCs w:val="22"/>
        </w:rPr>
        <w:t xml:space="preserve">Pripremni radovi obuhvataju sva merenja u </w:t>
      </w:r>
      <w:r w:rsidR="001504DA">
        <w:rPr>
          <w:rFonts w:ascii="Arial" w:hAnsi="Arial" w:cs="Arial"/>
          <w:iCs/>
          <w:szCs w:val="22"/>
        </w:rPr>
        <w:t xml:space="preserve">vezi sa prenošenjem podataka sa Kompozicionog plana </w:t>
      </w:r>
      <w:r w:rsidRPr="00DB0BDF">
        <w:rPr>
          <w:rFonts w:ascii="Arial" w:hAnsi="Arial" w:cs="Arial"/>
          <w:iCs/>
          <w:szCs w:val="22"/>
        </w:rPr>
        <w:t>na teren. Prenos projekta na ter</w:t>
      </w:r>
      <w:r w:rsidR="00BC408E">
        <w:rPr>
          <w:rFonts w:ascii="Arial" w:hAnsi="Arial" w:cs="Arial"/>
          <w:iCs/>
          <w:szCs w:val="22"/>
        </w:rPr>
        <w:t>en obaviti ortogonalnom metodom</w:t>
      </w:r>
      <w:r w:rsidRPr="00DB0BDF">
        <w:rPr>
          <w:rFonts w:ascii="Arial" w:hAnsi="Arial" w:cs="Arial"/>
          <w:iCs/>
          <w:szCs w:val="22"/>
        </w:rPr>
        <w:t>. Prenos projekta na teren obuhvata obeležavanje svih planiranih mesta sadnje kočićima ili drugim oznakama.</w:t>
      </w:r>
    </w:p>
    <w:p w:rsidR="00DB0BDF" w:rsidRPr="00DB0BDF" w:rsidRDefault="00DB0BDF" w:rsidP="00DB0BDF">
      <w:pPr>
        <w:pStyle w:val="NormalWeb"/>
        <w:rPr>
          <w:rFonts w:ascii="Arial" w:hAnsi="Arial" w:cs="Arial"/>
          <w:iCs/>
          <w:szCs w:val="22"/>
          <w:u w:val="single"/>
        </w:rPr>
      </w:pPr>
      <w:r w:rsidRPr="00DB0BDF">
        <w:rPr>
          <w:rFonts w:ascii="Arial" w:hAnsi="Arial" w:cs="Arial"/>
          <w:iCs/>
          <w:szCs w:val="22"/>
          <w:u w:val="single"/>
        </w:rPr>
        <w:t>Zemljani radovi</w:t>
      </w:r>
    </w:p>
    <w:p w:rsidR="00DB0BDF" w:rsidRPr="00DB0BDF" w:rsidRDefault="001504DA" w:rsidP="00DB0BDF">
      <w:pPr>
        <w:pStyle w:val="NormalWeb"/>
        <w:rPr>
          <w:rFonts w:ascii="Arial" w:hAnsi="Arial" w:cs="Arial"/>
          <w:iCs/>
          <w:szCs w:val="22"/>
        </w:rPr>
      </w:pPr>
      <w:r>
        <w:rPr>
          <w:rFonts w:ascii="Arial" w:hAnsi="Arial" w:cs="Arial"/>
          <w:iCs/>
          <w:szCs w:val="22"/>
        </w:rPr>
        <w:t>Zemljani radovi obuhvataju</w:t>
      </w:r>
      <w:r w:rsidR="00DB0BDF" w:rsidRPr="00DB0BDF">
        <w:rPr>
          <w:rFonts w:ascii="Arial" w:hAnsi="Arial" w:cs="Arial"/>
          <w:iCs/>
          <w:szCs w:val="22"/>
        </w:rPr>
        <w:t>:</w:t>
      </w:r>
    </w:p>
    <w:p w:rsidR="00DB0BDF" w:rsidRPr="00DB0BDF" w:rsidRDefault="00DB0BDF" w:rsidP="00BC408E">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r>
      <w:r w:rsidR="00BC408E">
        <w:rPr>
          <w:rFonts w:ascii="Arial" w:hAnsi="Arial" w:cs="Arial"/>
          <w:iCs/>
          <w:szCs w:val="22"/>
        </w:rPr>
        <w:t>iskop sadnih jama za listopadno drveće</w:t>
      </w:r>
      <w:r w:rsidRPr="00DB0BDF">
        <w:rPr>
          <w:rFonts w:ascii="Arial" w:hAnsi="Arial" w:cs="Arial"/>
          <w:iCs/>
          <w:szCs w:val="22"/>
        </w:rPr>
        <w:t>;</w:t>
      </w:r>
    </w:p>
    <w:p w:rsidR="00DB0BDF" w:rsidRPr="00DB0BDF" w:rsidRDefault="005F1D98" w:rsidP="00BC408E">
      <w:pPr>
        <w:pStyle w:val="NormalWeb"/>
        <w:ind w:left="284" w:hanging="284"/>
        <w:rPr>
          <w:rFonts w:ascii="Arial" w:hAnsi="Arial" w:cs="Arial"/>
          <w:iCs/>
          <w:szCs w:val="22"/>
        </w:rPr>
      </w:pPr>
      <w:r>
        <w:rPr>
          <w:rFonts w:ascii="Arial" w:hAnsi="Arial" w:cs="Arial"/>
          <w:iCs/>
          <w:szCs w:val="22"/>
        </w:rPr>
        <w:t>-</w:t>
      </w:r>
      <w:r>
        <w:rPr>
          <w:rFonts w:ascii="Arial" w:hAnsi="Arial" w:cs="Arial"/>
          <w:iCs/>
          <w:szCs w:val="22"/>
        </w:rPr>
        <w:tab/>
        <w:t>ispunu</w:t>
      </w:r>
      <w:r w:rsidR="00DB0BDF" w:rsidRPr="00DB0BDF">
        <w:rPr>
          <w:rFonts w:ascii="Arial" w:hAnsi="Arial" w:cs="Arial"/>
          <w:iCs/>
          <w:szCs w:val="22"/>
        </w:rPr>
        <w:t xml:space="preserve"> sadnih jama listopadnog</w:t>
      </w:r>
      <w:r w:rsidR="00BC408E">
        <w:rPr>
          <w:rFonts w:ascii="Arial" w:hAnsi="Arial" w:cs="Arial"/>
          <w:iCs/>
          <w:szCs w:val="22"/>
        </w:rPr>
        <w:t xml:space="preserve"> drveća</w:t>
      </w:r>
      <w:r w:rsidR="00DB0BDF" w:rsidRPr="00DB0BDF">
        <w:rPr>
          <w:rFonts w:ascii="Arial" w:hAnsi="Arial" w:cs="Arial"/>
          <w:iCs/>
          <w:szCs w:val="22"/>
        </w:rPr>
        <w:t xml:space="preserve"> supstratom za sadne jame - mešavinom humusa, treseta i peska u razmeri </w:t>
      </w:r>
      <w:r w:rsidR="001504DA" w:rsidRPr="001504DA">
        <w:rPr>
          <w:rFonts w:ascii="Arial" w:hAnsi="Arial" w:cs="Arial"/>
          <w:iCs/>
          <w:szCs w:val="22"/>
        </w:rPr>
        <w:t>6:3:1</w:t>
      </w:r>
      <w:r w:rsidR="00DB0BDF" w:rsidRPr="00DB0BDF">
        <w:rPr>
          <w:rFonts w:ascii="Arial" w:hAnsi="Arial" w:cs="Arial"/>
          <w:iCs/>
          <w:szCs w:val="22"/>
        </w:rPr>
        <w:t>;</w:t>
      </w:r>
    </w:p>
    <w:p w:rsidR="00DB0BDF" w:rsidRPr="00DB0BDF" w:rsidRDefault="00DB0BDF" w:rsidP="00BC408E">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nabavk</w:t>
      </w:r>
      <w:r w:rsidR="005F1D98">
        <w:rPr>
          <w:rFonts w:ascii="Arial" w:hAnsi="Arial" w:cs="Arial"/>
          <w:iCs/>
          <w:szCs w:val="22"/>
        </w:rPr>
        <w:t>u, transport i ispunu</w:t>
      </w:r>
      <w:r w:rsidRPr="00DB0BDF">
        <w:rPr>
          <w:rFonts w:ascii="Arial" w:hAnsi="Arial" w:cs="Arial"/>
          <w:iCs/>
          <w:szCs w:val="22"/>
        </w:rPr>
        <w:t xml:space="preserve"> sadnih jama hidrogelom;</w:t>
      </w:r>
    </w:p>
    <w:p w:rsidR="00DB0BDF" w:rsidRPr="00C43941" w:rsidRDefault="00DB0BDF" w:rsidP="00C43941">
      <w:pPr>
        <w:pStyle w:val="NormalWeb"/>
        <w:numPr>
          <w:ilvl w:val="0"/>
          <w:numId w:val="52"/>
        </w:numPr>
        <w:rPr>
          <w:rFonts w:ascii="Arial" w:hAnsi="Arial" w:cs="Arial"/>
          <w:iCs/>
          <w:szCs w:val="22"/>
        </w:rPr>
      </w:pPr>
      <w:r w:rsidRPr="00C43941">
        <w:rPr>
          <w:rFonts w:ascii="Arial" w:hAnsi="Arial" w:cs="Arial"/>
          <w:iCs/>
          <w:szCs w:val="22"/>
        </w:rPr>
        <w:t>Iskop sadnih jama</w:t>
      </w:r>
    </w:p>
    <w:p w:rsidR="00DB0BDF" w:rsidRPr="00DB0BDF" w:rsidRDefault="00DB0BDF" w:rsidP="00DB0BDF">
      <w:pPr>
        <w:pStyle w:val="NormalWeb"/>
        <w:rPr>
          <w:rFonts w:ascii="Arial" w:hAnsi="Arial" w:cs="Arial"/>
          <w:iCs/>
          <w:szCs w:val="22"/>
        </w:rPr>
      </w:pPr>
      <w:r w:rsidRPr="00DB0BDF">
        <w:rPr>
          <w:rFonts w:ascii="Arial" w:hAnsi="Arial" w:cs="Arial"/>
          <w:iCs/>
          <w:szCs w:val="22"/>
        </w:rPr>
        <w:t xml:space="preserve">Iskop, utovar i trasnport neplodnog materijala iz sadnih jama, dimenzija sadne jame: </w:t>
      </w:r>
      <w:r w:rsidR="00BC408E">
        <w:rPr>
          <w:rFonts w:ascii="Arial" w:hAnsi="Arial" w:cs="Arial"/>
          <w:iCs/>
          <w:szCs w:val="22"/>
        </w:rPr>
        <w:t>120</w:t>
      </w:r>
      <w:r w:rsidRPr="00DB0BDF">
        <w:rPr>
          <w:rFonts w:ascii="Arial" w:hAnsi="Arial" w:cs="Arial"/>
          <w:iCs/>
          <w:szCs w:val="22"/>
        </w:rPr>
        <w:t>x</w:t>
      </w:r>
      <w:r w:rsidR="00BC408E">
        <w:rPr>
          <w:rFonts w:ascii="Arial" w:hAnsi="Arial" w:cs="Arial"/>
          <w:iCs/>
          <w:szCs w:val="22"/>
        </w:rPr>
        <w:t>120</w:t>
      </w:r>
      <w:r w:rsidRPr="00DB0BDF">
        <w:rPr>
          <w:rFonts w:ascii="Arial" w:hAnsi="Arial" w:cs="Arial"/>
          <w:iCs/>
          <w:szCs w:val="22"/>
        </w:rPr>
        <w:t>x</w:t>
      </w:r>
      <w:r w:rsidR="00BC408E">
        <w:rPr>
          <w:rFonts w:ascii="Arial" w:hAnsi="Arial" w:cs="Arial"/>
          <w:iCs/>
          <w:szCs w:val="22"/>
        </w:rPr>
        <w:t>1</w:t>
      </w:r>
      <w:r w:rsidR="005F1D98">
        <w:rPr>
          <w:rFonts w:ascii="Arial" w:hAnsi="Arial" w:cs="Arial"/>
          <w:iCs/>
          <w:szCs w:val="22"/>
        </w:rPr>
        <w:t>0</w:t>
      </w:r>
      <w:r w:rsidR="00BC408E">
        <w:rPr>
          <w:rFonts w:ascii="Arial" w:hAnsi="Arial" w:cs="Arial"/>
          <w:iCs/>
          <w:szCs w:val="22"/>
        </w:rPr>
        <w:t>0</w:t>
      </w:r>
      <w:r w:rsidRPr="00DB0BDF">
        <w:rPr>
          <w:rFonts w:ascii="Arial" w:hAnsi="Arial" w:cs="Arial"/>
          <w:iCs/>
          <w:szCs w:val="22"/>
        </w:rPr>
        <w:t xml:space="preserve"> cm. Neophodno je da sadne jame budu kubusnog ili cilindričnog oblika, odnosno jednake širine od vrha do dna jame, kako bi se mogućnost stvaranja vazdušnih džepova svela na najmanju meru. Neplodnu zemlju i </w:t>
      </w:r>
      <w:proofErr w:type="gramStart"/>
      <w:r w:rsidRPr="00DB0BDF">
        <w:rPr>
          <w:rFonts w:ascii="Arial" w:hAnsi="Arial" w:cs="Arial"/>
          <w:iCs/>
          <w:szCs w:val="22"/>
        </w:rPr>
        <w:t>šut  utovariti</w:t>
      </w:r>
      <w:proofErr w:type="gramEnd"/>
      <w:r w:rsidRPr="00DB0BDF">
        <w:rPr>
          <w:rFonts w:ascii="Arial" w:hAnsi="Arial" w:cs="Arial"/>
          <w:iCs/>
          <w:szCs w:val="22"/>
        </w:rPr>
        <w:t xml:space="preserve"> i transportovati do deponije koju odredi stručni nadzor (na udaljenost do 10 km).</w:t>
      </w:r>
    </w:p>
    <w:p w:rsidR="00DB0BDF" w:rsidRPr="00C43941" w:rsidRDefault="00DB0BDF" w:rsidP="00C43941">
      <w:pPr>
        <w:pStyle w:val="NormalWeb"/>
        <w:numPr>
          <w:ilvl w:val="0"/>
          <w:numId w:val="52"/>
        </w:numPr>
        <w:rPr>
          <w:rFonts w:ascii="Arial" w:hAnsi="Arial" w:cs="Arial"/>
          <w:iCs/>
          <w:szCs w:val="22"/>
        </w:rPr>
      </w:pPr>
      <w:r w:rsidRPr="00C43941">
        <w:rPr>
          <w:rFonts w:ascii="Arial" w:hAnsi="Arial" w:cs="Arial"/>
          <w:iCs/>
          <w:szCs w:val="22"/>
        </w:rPr>
        <w:t>Supstrat za sadne jame</w:t>
      </w:r>
    </w:p>
    <w:p w:rsidR="00DB0BDF" w:rsidRPr="00DB0BDF" w:rsidRDefault="00DB0BDF" w:rsidP="00DB0BDF">
      <w:pPr>
        <w:pStyle w:val="NormalWeb"/>
        <w:rPr>
          <w:rFonts w:ascii="Arial" w:hAnsi="Arial" w:cs="Arial"/>
          <w:iCs/>
          <w:szCs w:val="22"/>
        </w:rPr>
      </w:pPr>
      <w:r w:rsidRPr="00DB0BDF">
        <w:rPr>
          <w:rFonts w:ascii="Arial" w:hAnsi="Arial" w:cs="Arial"/>
          <w:iCs/>
          <w:szCs w:val="22"/>
        </w:rPr>
        <w:t xml:space="preserve">Nabavka, transport i ispuna sadnih jama dimenzija </w:t>
      </w:r>
      <w:r w:rsidR="001504DA">
        <w:rPr>
          <w:rFonts w:ascii="Arial" w:hAnsi="Arial" w:cs="Arial"/>
          <w:iCs/>
          <w:szCs w:val="22"/>
        </w:rPr>
        <w:t>120</w:t>
      </w:r>
      <w:r w:rsidRPr="00DB0BDF">
        <w:rPr>
          <w:rFonts w:ascii="Arial" w:hAnsi="Arial" w:cs="Arial"/>
          <w:iCs/>
          <w:szCs w:val="22"/>
        </w:rPr>
        <w:t>x</w:t>
      </w:r>
      <w:r w:rsidR="001504DA">
        <w:rPr>
          <w:rFonts w:ascii="Arial" w:hAnsi="Arial" w:cs="Arial"/>
          <w:iCs/>
          <w:szCs w:val="22"/>
        </w:rPr>
        <w:t>120</w:t>
      </w:r>
      <w:r w:rsidRPr="00DB0BDF">
        <w:rPr>
          <w:rFonts w:ascii="Arial" w:hAnsi="Arial" w:cs="Arial"/>
          <w:iCs/>
          <w:szCs w:val="22"/>
        </w:rPr>
        <w:t>x</w:t>
      </w:r>
      <w:r w:rsidR="001504DA">
        <w:rPr>
          <w:rFonts w:ascii="Arial" w:hAnsi="Arial" w:cs="Arial"/>
          <w:iCs/>
          <w:szCs w:val="22"/>
        </w:rPr>
        <w:t>1</w:t>
      </w:r>
      <w:r w:rsidR="005F1D98">
        <w:rPr>
          <w:rFonts w:ascii="Arial" w:hAnsi="Arial" w:cs="Arial"/>
          <w:iCs/>
          <w:szCs w:val="22"/>
        </w:rPr>
        <w:t>0</w:t>
      </w:r>
      <w:r w:rsidR="001504DA">
        <w:rPr>
          <w:rFonts w:ascii="Arial" w:hAnsi="Arial" w:cs="Arial"/>
          <w:iCs/>
          <w:szCs w:val="22"/>
        </w:rPr>
        <w:t>0</w:t>
      </w:r>
      <w:r w:rsidRPr="00DB0BDF">
        <w:rPr>
          <w:rFonts w:ascii="Arial" w:hAnsi="Arial" w:cs="Arial"/>
          <w:iCs/>
          <w:szCs w:val="22"/>
        </w:rPr>
        <w:t xml:space="preserve"> cm mešavinom humusa, treseta i peska u </w:t>
      </w:r>
      <w:r w:rsidRPr="001504DA">
        <w:rPr>
          <w:rFonts w:ascii="Arial" w:hAnsi="Arial" w:cs="Arial"/>
          <w:iCs/>
          <w:szCs w:val="22"/>
        </w:rPr>
        <w:t xml:space="preserve">razmeri </w:t>
      </w:r>
      <w:r w:rsidR="001504DA" w:rsidRPr="001504DA">
        <w:rPr>
          <w:rFonts w:ascii="Arial" w:eastAsia="Calibri" w:hAnsi="Arial" w:cs="Arial"/>
          <w:szCs w:val="22"/>
          <w:lang w:val="sr-Cyrl-RS"/>
        </w:rPr>
        <w:t>6:3:1</w:t>
      </w:r>
      <w:r w:rsidRPr="001504DA">
        <w:rPr>
          <w:rFonts w:ascii="Arial" w:hAnsi="Arial" w:cs="Arial"/>
          <w:iCs/>
          <w:szCs w:val="22"/>
        </w:rPr>
        <w:t>. Nakon</w:t>
      </w:r>
      <w:r w:rsidRPr="00DB0BDF">
        <w:rPr>
          <w:rFonts w:ascii="Arial" w:hAnsi="Arial" w:cs="Arial"/>
          <w:iCs/>
          <w:szCs w:val="22"/>
        </w:rPr>
        <w:t xml:space="preserve"> postavljanja sadnice u vertikalni položaj izvršiti ispunu sadnih jama postepeno (sloj po sloj), svaki sloj zemlje je neophodno sabiti kako bi se osigurala stabilnost sadnice i izbegla mogućnost stvaranja vazdušnih džepova.</w:t>
      </w:r>
    </w:p>
    <w:p w:rsidR="00DB0BDF" w:rsidRPr="00C43941" w:rsidRDefault="00DB0BDF" w:rsidP="00C43941">
      <w:pPr>
        <w:pStyle w:val="NormalWeb"/>
        <w:numPr>
          <w:ilvl w:val="0"/>
          <w:numId w:val="52"/>
        </w:numPr>
        <w:rPr>
          <w:rFonts w:ascii="Arial" w:hAnsi="Arial" w:cs="Arial"/>
          <w:iCs/>
          <w:szCs w:val="22"/>
        </w:rPr>
      </w:pPr>
      <w:r w:rsidRPr="00C43941">
        <w:rPr>
          <w:rFonts w:ascii="Arial" w:hAnsi="Arial" w:cs="Arial"/>
          <w:iCs/>
          <w:szCs w:val="22"/>
        </w:rPr>
        <w:t>Hidrogel</w:t>
      </w:r>
    </w:p>
    <w:p w:rsidR="001504DA" w:rsidRDefault="00DB0BDF" w:rsidP="00DB0BDF">
      <w:pPr>
        <w:pStyle w:val="NormalWeb"/>
        <w:rPr>
          <w:rFonts w:ascii="Arial" w:hAnsi="Arial" w:cs="Arial"/>
          <w:iCs/>
          <w:szCs w:val="22"/>
        </w:rPr>
      </w:pPr>
      <w:r w:rsidRPr="00DB0BDF">
        <w:rPr>
          <w:rFonts w:ascii="Arial" w:hAnsi="Arial" w:cs="Arial"/>
          <w:iCs/>
          <w:szCs w:val="22"/>
        </w:rPr>
        <w:t>Nabavka, transport i ispuna sadnih jama hidrogelom. Za ispunu sadnih jama hidrogel u suvom stanju p</w:t>
      </w:r>
      <w:r w:rsidR="00C43941">
        <w:rPr>
          <w:rFonts w:ascii="Arial" w:hAnsi="Arial" w:cs="Arial"/>
          <w:iCs/>
          <w:szCs w:val="22"/>
        </w:rPr>
        <w:t>omešati sa supstratom za sadnju</w:t>
      </w:r>
      <w:r w:rsidRPr="00DB0BDF">
        <w:rPr>
          <w:rFonts w:ascii="Arial" w:hAnsi="Arial" w:cs="Arial"/>
          <w:iCs/>
          <w:szCs w:val="22"/>
        </w:rPr>
        <w:t xml:space="preserve">. </w:t>
      </w:r>
    </w:p>
    <w:p w:rsidR="00DB0BDF" w:rsidRPr="00DB0BDF" w:rsidRDefault="00DB0BDF" w:rsidP="00DB0BDF">
      <w:pPr>
        <w:pStyle w:val="NormalWeb"/>
        <w:rPr>
          <w:rFonts w:ascii="Arial" w:hAnsi="Arial" w:cs="Arial"/>
          <w:iCs/>
          <w:szCs w:val="22"/>
          <w:u w:val="single"/>
        </w:rPr>
      </w:pPr>
      <w:r w:rsidRPr="00DB0BDF">
        <w:rPr>
          <w:rFonts w:ascii="Arial" w:hAnsi="Arial" w:cs="Arial"/>
          <w:iCs/>
          <w:szCs w:val="22"/>
          <w:u w:val="single"/>
        </w:rPr>
        <w:t>Radovi na sadnji</w:t>
      </w:r>
    </w:p>
    <w:p w:rsidR="00DB0BDF" w:rsidRPr="00DB0BDF" w:rsidRDefault="00DB0BDF" w:rsidP="00356105">
      <w:pPr>
        <w:pStyle w:val="NormalWeb"/>
        <w:numPr>
          <w:ilvl w:val="0"/>
          <w:numId w:val="52"/>
        </w:numPr>
        <w:ind w:left="284" w:hanging="284"/>
        <w:rPr>
          <w:rFonts w:ascii="Arial" w:hAnsi="Arial" w:cs="Arial"/>
          <w:iCs/>
          <w:szCs w:val="22"/>
        </w:rPr>
      </w:pPr>
      <w:r w:rsidRPr="00DB0BDF">
        <w:rPr>
          <w:rFonts w:ascii="Arial" w:hAnsi="Arial" w:cs="Arial"/>
          <w:iCs/>
          <w:szCs w:val="22"/>
        </w:rPr>
        <w:t xml:space="preserve">Sadnju sadnica obaviti u vreme mirovanja vegetacije, tj. u jesen po prestanku kretanja biljnih sokova ili u proleće, pre početka vegetacionog perioda. </w:t>
      </w:r>
    </w:p>
    <w:p w:rsidR="001504DA" w:rsidRPr="001504DA" w:rsidRDefault="001504DA" w:rsidP="00C43941">
      <w:pPr>
        <w:pStyle w:val="NormalWeb"/>
        <w:numPr>
          <w:ilvl w:val="0"/>
          <w:numId w:val="52"/>
        </w:numPr>
        <w:ind w:left="284" w:hanging="284"/>
        <w:rPr>
          <w:rFonts w:ascii="Arial" w:hAnsi="Arial" w:cs="Arial"/>
          <w:iCs/>
          <w:szCs w:val="22"/>
        </w:rPr>
      </w:pPr>
      <w:r w:rsidRPr="001504DA">
        <w:rPr>
          <w:rFonts w:ascii="Arial" w:hAnsi="Arial" w:cs="Arial"/>
          <w:iCs/>
          <w:szCs w:val="22"/>
        </w:rPr>
        <w:lastRenderedPageBreak/>
        <w:t xml:space="preserve">Sadnice koje se koriste moraju biti rasadnički dobro odnegovane, po svim važećim standardima i normativima, bez ikakvih fitopatoloških, entomoloških i mehaničkih oštećenja, da poseduju karakteristične habituse i optimalnu vitalnost. Kod odabira sadnica voditi računa i o opštem izgledu istih: odnos visine, širine krune, ali i starosne dobi vrste; </w:t>
      </w:r>
    </w:p>
    <w:p w:rsidR="001504DA" w:rsidRPr="00356105" w:rsidRDefault="001504DA" w:rsidP="00231B55">
      <w:pPr>
        <w:pStyle w:val="NormalWeb"/>
        <w:numPr>
          <w:ilvl w:val="0"/>
          <w:numId w:val="52"/>
        </w:numPr>
        <w:ind w:left="284" w:hanging="284"/>
        <w:rPr>
          <w:rFonts w:ascii="Arial" w:hAnsi="Arial" w:cs="Arial"/>
          <w:iCs/>
          <w:szCs w:val="22"/>
        </w:rPr>
      </w:pPr>
      <w:r w:rsidRPr="00356105">
        <w:rPr>
          <w:rFonts w:ascii="Arial" w:hAnsi="Arial" w:cs="Arial"/>
          <w:iCs/>
          <w:szCs w:val="22"/>
        </w:rPr>
        <w:t>Sadni materijal mora da bude bez ožegotina sunca i rana, sa zdravim,</w:t>
      </w:r>
      <w:r w:rsidR="00356105">
        <w:rPr>
          <w:rFonts w:ascii="Arial" w:hAnsi="Arial" w:cs="Arial"/>
          <w:iCs/>
          <w:szCs w:val="22"/>
        </w:rPr>
        <w:t xml:space="preserve"> neoštećenim korenovim sistemom. </w:t>
      </w:r>
      <w:r w:rsidRPr="00356105">
        <w:rPr>
          <w:rFonts w:ascii="Arial" w:hAnsi="Arial" w:cs="Arial"/>
          <w:iCs/>
          <w:szCs w:val="22"/>
        </w:rPr>
        <w:t xml:space="preserve">Korenov sistem mora da bude bez patogenih, entomoloških i mehaničkih oštećenja;   </w:t>
      </w:r>
    </w:p>
    <w:p w:rsidR="001504DA" w:rsidRPr="001504DA" w:rsidRDefault="001504DA" w:rsidP="00356105">
      <w:pPr>
        <w:pStyle w:val="NormalWeb"/>
        <w:numPr>
          <w:ilvl w:val="0"/>
          <w:numId w:val="52"/>
        </w:numPr>
        <w:ind w:left="284" w:hanging="284"/>
        <w:rPr>
          <w:rFonts w:ascii="Arial" w:hAnsi="Arial" w:cs="Arial"/>
          <w:iCs/>
          <w:szCs w:val="22"/>
        </w:rPr>
      </w:pPr>
      <w:r w:rsidRPr="001504DA">
        <w:rPr>
          <w:rFonts w:ascii="Arial" w:hAnsi="Arial" w:cs="Arial"/>
          <w:iCs/>
          <w:szCs w:val="22"/>
        </w:rPr>
        <w:t xml:space="preserve">Za sav sadni materijal je neophodno dati garanciju od godinu dana, od dana završetka radova;          </w:t>
      </w:r>
    </w:p>
    <w:p w:rsidR="00356105" w:rsidRPr="00356105" w:rsidRDefault="001504DA" w:rsidP="00356105">
      <w:pPr>
        <w:pStyle w:val="NormalWeb"/>
        <w:numPr>
          <w:ilvl w:val="0"/>
          <w:numId w:val="52"/>
        </w:numPr>
        <w:ind w:left="284" w:hanging="284"/>
        <w:rPr>
          <w:rFonts w:ascii="Arial" w:hAnsi="Arial" w:cs="Arial"/>
          <w:iCs/>
          <w:szCs w:val="22"/>
        </w:rPr>
      </w:pPr>
      <w:r w:rsidRPr="00356105">
        <w:rPr>
          <w:rFonts w:ascii="Arial" w:hAnsi="Arial" w:cs="Arial"/>
          <w:iCs/>
          <w:szCs w:val="22"/>
        </w:rPr>
        <w:t>Neophodno je da drveće bude kontejnerski gajeno (kontejner ili air-pot) ukoliko je sadnja planirana u toku vegetacionog perioda. Ukoliko se sadnja obavlјa u toku mirovanja vegetacije, na jesen nakon prestanka kretanja bilјnih sokova ili u proleće (pre početka vegetacije), moguće je koristiti drveće gajeno u polјu, sa busenom. Drveće sa busenom mora da ima dobro formiran koreno</w:t>
      </w:r>
      <w:r w:rsidR="00356105" w:rsidRPr="00356105">
        <w:rPr>
          <w:rFonts w:ascii="Arial" w:hAnsi="Arial" w:cs="Arial"/>
          <w:iCs/>
          <w:szCs w:val="22"/>
        </w:rPr>
        <w:t>v sistem, sa kompaktnim busenom;</w:t>
      </w:r>
    </w:p>
    <w:p w:rsidR="00356105" w:rsidRPr="00356105" w:rsidRDefault="00356105" w:rsidP="00356105">
      <w:pPr>
        <w:pStyle w:val="ListParagraph"/>
        <w:numPr>
          <w:ilvl w:val="0"/>
          <w:numId w:val="52"/>
        </w:numPr>
        <w:ind w:left="284" w:hanging="284"/>
        <w:rPr>
          <w:rFonts w:ascii="Arial" w:eastAsia="Arial Unicode MS" w:hAnsi="Arial" w:cs="Arial"/>
          <w:iCs/>
          <w:sz w:val="22"/>
          <w:szCs w:val="22"/>
        </w:rPr>
      </w:pPr>
      <w:r w:rsidRPr="00356105">
        <w:rPr>
          <w:rFonts w:ascii="Arial" w:hAnsi="Arial" w:cs="Arial"/>
          <w:iCs/>
          <w:sz w:val="22"/>
          <w:szCs w:val="22"/>
        </w:rPr>
        <w:t>Deblo drveta mora da bude pravo i vertikalno, bez naglih promena u obimu</w:t>
      </w:r>
      <w:r>
        <w:rPr>
          <w:rFonts w:ascii="Arial" w:hAnsi="Arial" w:cs="Arial"/>
          <w:iCs/>
          <w:sz w:val="22"/>
          <w:szCs w:val="22"/>
        </w:rPr>
        <w:t>.</w:t>
      </w:r>
      <w:r w:rsidRPr="00356105">
        <w:rPr>
          <w:sz w:val="22"/>
          <w:szCs w:val="22"/>
        </w:rPr>
        <w:t xml:space="preserve"> </w:t>
      </w:r>
      <w:r w:rsidRPr="00356105">
        <w:rPr>
          <w:rFonts w:ascii="Arial" w:eastAsia="Arial Unicode MS" w:hAnsi="Arial" w:cs="Arial"/>
          <w:iCs/>
          <w:sz w:val="22"/>
          <w:szCs w:val="22"/>
        </w:rPr>
        <w:t>Drveće sa jednim deblom treba da ima centralnu, vodeću granu, bez preovladavaj</w:t>
      </w:r>
      <w:r>
        <w:rPr>
          <w:rFonts w:ascii="Arial" w:eastAsia="Arial Unicode MS" w:hAnsi="Arial" w:cs="Arial"/>
          <w:iCs/>
          <w:sz w:val="22"/>
          <w:szCs w:val="22"/>
        </w:rPr>
        <w:t>ućih, konkurentnih bočnih grana;</w:t>
      </w:r>
      <w:r w:rsidRPr="00356105">
        <w:rPr>
          <w:rFonts w:ascii="Arial" w:eastAsia="Arial Unicode MS" w:hAnsi="Arial" w:cs="Arial"/>
          <w:iCs/>
          <w:sz w:val="22"/>
          <w:szCs w:val="22"/>
        </w:rPr>
        <w:t xml:space="preserve"> </w:t>
      </w:r>
      <w:r w:rsidR="001504DA" w:rsidRPr="00356105">
        <w:rPr>
          <w:rFonts w:ascii="Arial" w:hAnsi="Arial" w:cs="Arial"/>
          <w:iCs/>
          <w:sz w:val="22"/>
          <w:szCs w:val="22"/>
        </w:rPr>
        <w:t xml:space="preserve">                   </w:t>
      </w:r>
      <w:r w:rsidR="00101729" w:rsidRPr="00356105">
        <w:rPr>
          <w:rFonts w:ascii="Arial" w:hAnsi="Arial" w:cs="Arial"/>
          <w:iCs/>
          <w:sz w:val="22"/>
          <w:szCs w:val="22"/>
        </w:rPr>
        <w:t xml:space="preserve">                   </w:t>
      </w:r>
      <w:r w:rsidR="001504DA" w:rsidRPr="00356105">
        <w:rPr>
          <w:rFonts w:ascii="Arial" w:hAnsi="Arial" w:cs="Arial"/>
          <w:iCs/>
          <w:sz w:val="22"/>
          <w:szCs w:val="22"/>
        </w:rPr>
        <w:t xml:space="preserve">                                                                                                                                           </w:t>
      </w:r>
      <w:r w:rsidR="00C43941" w:rsidRPr="00356105">
        <w:rPr>
          <w:rFonts w:ascii="Arial" w:hAnsi="Arial" w:cs="Arial"/>
          <w:iCs/>
          <w:sz w:val="22"/>
          <w:szCs w:val="22"/>
        </w:rPr>
        <w:t xml:space="preserve">                              </w:t>
      </w:r>
    </w:p>
    <w:p w:rsidR="001504DA" w:rsidRPr="00356105" w:rsidRDefault="001504DA" w:rsidP="00356105">
      <w:pPr>
        <w:pStyle w:val="NormalWeb"/>
        <w:numPr>
          <w:ilvl w:val="0"/>
          <w:numId w:val="52"/>
        </w:numPr>
        <w:ind w:left="284" w:hanging="284"/>
        <w:rPr>
          <w:rFonts w:ascii="Arial" w:hAnsi="Arial" w:cs="Arial"/>
          <w:iCs/>
          <w:szCs w:val="22"/>
        </w:rPr>
      </w:pPr>
      <w:r w:rsidRPr="00356105">
        <w:rPr>
          <w:rFonts w:ascii="Arial" w:hAnsi="Arial" w:cs="Arial"/>
          <w:iCs/>
          <w:szCs w:val="22"/>
        </w:rPr>
        <w:t xml:space="preserve">Grane drveća treba da budu raspoređene tako da formiraju simetričnu krošnju. Grananje vrsta </w:t>
      </w:r>
      <w:r w:rsidR="00101729" w:rsidRPr="00356105">
        <w:rPr>
          <w:rFonts w:ascii="Arial" w:hAnsi="Arial" w:cs="Arial"/>
          <w:iCs/>
          <w:szCs w:val="22"/>
        </w:rPr>
        <w:t xml:space="preserve">u zoni parkinga </w:t>
      </w:r>
      <w:r w:rsidRPr="00356105">
        <w:rPr>
          <w:rFonts w:ascii="Arial" w:hAnsi="Arial" w:cs="Arial"/>
          <w:iCs/>
          <w:szCs w:val="22"/>
        </w:rPr>
        <w:t>treba da počinje na visini od 2.5 m od zemlјe;</w:t>
      </w:r>
    </w:p>
    <w:p w:rsidR="001504DA" w:rsidRPr="00356105" w:rsidRDefault="001504DA" w:rsidP="00356105">
      <w:pPr>
        <w:pStyle w:val="NormalWeb"/>
        <w:numPr>
          <w:ilvl w:val="0"/>
          <w:numId w:val="52"/>
        </w:numPr>
        <w:ind w:left="284" w:hanging="284"/>
        <w:rPr>
          <w:rFonts w:ascii="Arial" w:hAnsi="Arial" w:cs="Arial"/>
          <w:iCs/>
          <w:szCs w:val="22"/>
        </w:rPr>
      </w:pPr>
      <w:r w:rsidRPr="00356105">
        <w:rPr>
          <w:rFonts w:ascii="Arial" w:hAnsi="Arial" w:cs="Arial"/>
          <w:iCs/>
          <w:szCs w:val="22"/>
        </w:rPr>
        <w:t>Veličina, boja i izgled lišća mora da bude tipična za doba godine i fazu rasta drveća. Lišće ne sme biti zakržlјalo, deformisano, ishabano ili atipične boje</w:t>
      </w:r>
      <w:r w:rsidR="00356105">
        <w:rPr>
          <w:rFonts w:ascii="Arial" w:hAnsi="Arial" w:cs="Arial"/>
          <w:iCs/>
          <w:szCs w:val="22"/>
        </w:rPr>
        <w:t>;</w:t>
      </w:r>
      <w:r w:rsidRPr="00356105">
        <w:rPr>
          <w:rFonts w:ascii="Arial" w:hAnsi="Arial" w:cs="Arial"/>
          <w:iCs/>
          <w:szCs w:val="22"/>
        </w:rPr>
        <w:t xml:space="preserve">  </w:t>
      </w:r>
    </w:p>
    <w:p w:rsidR="00DB0BDF" w:rsidRPr="00356105" w:rsidRDefault="001504DA" w:rsidP="00356105">
      <w:pPr>
        <w:pStyle w:val="NormalWeb"/>
        <w:numPr>
          <w:ilvl w:val="0"/>
          <w:numId w:val="52"/>
        </w:numPr>
        <w:ind w:left="284" w:hanging="284"/>
        <w:rPr>
          <w:rFonts w:ascii="Arial" w:hAnsi="Arial" w:cs="Arial"/>
          <w:iCs/>
          <w:szCs w:val="22"/>
        </w:rPr>
      </w:pPr>
      <w:r w:rsidRPr="00356105">
        <w:rPr>
          <w:rFonts w:ascii="Arial" w:hAnsi="Arial" w:cs="Arial"/>
          <w:iCs/>
          <w:szCs w:val="22"/>
        </w:rPr>
        <w:t>Za sve uvezene bilјke potrebno je dostaviti fitosertifikate.</w:t>
      </w:r>
    </w:p>
    <w:p w:rsidR="00DB0BDF" w:rsidRPr="00E10E83" w:rsidRDefault="00DB0BDF" w:rsidP="00DB0BDF">
      <w:pPr>
        <w:pStyle w:val="NormalWeb"/>
        <w:rPr>
          <w:rFonts w:ascii="Arial" w:hAnsi="Arial" w:cs="Arial"/>
          <w:iCs/>
          <w:szCs w:val="22"/>
          <w:u w:val="single"/>
        </w:rPr>
      </w:pPr>
      <w:r w:rsidRPr="00E10E83">
        <w:rPr>
          <w:rFonts w:ascii="Arial" w:hAnsi="Arial" w:cs="Arial"/>
          <w:iCs/>
          <w:szCs w:val="22"/>
          <w:u w:val="single"/>
        </w:rPr>
        <w:t>Investiciono održavanje</w:t>
      </w:r>
    </w:p>
    <w:p w:rsidR="00DB0BDF" w:rsidRPr="00DB0BDF" w:rsidRDefault="00DB0BDF" w:rsidP="00DB0BDF">
      <w:pPr>
        <w:pStyle w:val="NormalWeb"/>
        <w:rPr>
          <w:rFonts w:ascii="Arial" w:hAnsi="Arial" w:cs="Arial"/>
          <w:iCs/>
          <w:szCs w:val="22"/>
        </w:rPr>
      </w:pPr>
      <w:r w:rsidRPr="00DB0BDF">
        <w:rPr>
          <w:rFonts w:ascii="Arial" w:hAnsi="Arial" w:cs="Arial"/>
          <w:iCs/>
          <w:szCs w:val="22"/>
        </w:rPr>
        <w:t xml:space="preserve">Radovi na investicionom održavanju obuhvataju održavanje zelenih površina nakon njihovog podizanja do zaključnog preuzimanja radova, odnosno najkraće godinu dana. Izvođač koji radi na podizanju zelenih površina, dužan je da iste održava do zaključnog preuzimanja radova, odnosno najkraće godinu dana i da snosi obavezu zamene osušenih biljaka u tom vremenskom periodu do predaje krajnjem korisniku. </w:t>
      </w:r>
    </w:p>
    <w:p w:rsidR="00DB0BDF" w:rsidRPr="00DB0BDF" w:rsidRDefault="00DB0BDF" w:rsidP="00DB0BDF">
      <w:pPr>
        <w:pStyle w:val="NormalWeb"/>
        <w:rPr>
          <w:rFonts w:ascii="Arial" w:hAnsi="Arial" w:cs="Arial"/>
          <w:iCs/>
          <w:szCs w:val="22"/>
        </w:rPr>
      </w:pPr>
      <w:r w:rsidRPr="00DB0BDF">
        <w:rPr>
          <w:rFonts w:ascii="Arial" w:hAnsi="Arial" w:cs="Arial"/>
          <w:iCs/>
          <w:szCs w:val="22"/>
        </w:rPr>
        <w:t>Tokom investicionog održavanja neophodno je biljkama pružiti što kvalitetnije mere nege. U tom perodu su biljke najosetlj</w:t>
      </w:r>
      <w:r w:rsidR="00101729">
        <w:rPr>
          <w:rFonts w:ascii="Arial" w:hAnsi="Arial" w:cs="Arial"/>
          <w:iCs/>
          <w:szCs w:val="22"/>
        </w:rPr>
        <w:t>ivije na promene uslova sredine</w:t>
      </w:r>
      <w:r w:rsidRPr="00DB0BDF">
        <w:rPr>
          <w:rFonts w:ascii="Arial" w:hAnsi="Arial" w:cs="Arial"/>
          <w:iCs/>
          <w:szCs w:val="22"/>
        </w:rPr>
        <w:t>. Cilj mera nege je ublažavanje nepovoljnih uticaja sredine i pružanje što optimalnijih uslova za rast, razvoj i održavanje vitalnosti podignute zelene površine.</w:t>
      </w:r>
    </w:p>
    <w:p w:rsidR="00DB0BDF" w:rsidRPr="00DB0BDF" w:rsidRDefault="00DB0BDF" w:rsidP="00DB0BDF">
      <w:pPr>
        <w:pStyle w:val="NormalWeb"/>
        <w:rPr>
          <w:rFonts w:ascii="Arial" w:hAnsi="Arial" w:cs="Arial"/>
          <w:iCs/>
          <w:szCs w:val="22"/>
        </w:rPr>
      </w:pPr>
      <w:r w:rsidRPr="00DB0BDF">
        <w:rPr>
          <w:rFonts w:ascii="Arial" w:hAnsi="Arial" w:cs="Arial"/>
          <w:iCs/>
          <w:szCs w:val="22"/>
        </w:rPr>
        <w:t>Radovi na održavanju podrazumevaju:</w:t>
      </w:r>
    </w:p>
    <w:p w:rsidR="00DB0BDF" w:rsidRPr="00DB0BDF" w:rsidRDefault="00DB0BDF" w:rsidP="00101729">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Prihranjivanje NPK đubrivom 4 puta godišnje;</w:t>
      </w:r>
    </w:p>
    <w:p w:rsidR="00DB0BDF" w:rsidRPr="00DB0BDF" w:rsidRDefault="00DB0BDF" w:rsidP="00101729">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Redovno zalivanje;</w:t>
      </w:r>
    </w:p>
    <w:p w:rsidR="00DB0BDF" w:rsidRPr="00DB0BDF" w:rsidRDefault="00DB0BDF" w:rsidP="00101729">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Zamenu osušenih sadnica;</w:t>
      </w:r>
    </w:p>
    <w:p w:rsidR="00DB0BDF" w:rsidRPr="00DB0BDF" w:rsidRDefault="00DB0BDF" w:rsidP="00101729">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 xml:space="preserve">Tretiranje biljaka adekvatnim preparatima protiv insekata i fitopatoloških oboljenja, po potrebi;  </w:t>
      </w:r>
    </w:p>
    <w:p w:rsidR="00DB0BDF" w:rsidRPr="00DB0BDF" w:rsidRDefault="00DB0BDF" w:rsidP="00101729">
      <w:pPr>
        <w:pStyle w:val="NormalWeb"/>
        <w:ind w:left="284" w:hanging="284"/>
        <w:rPr>
          <w:rFonts w:ascii="Arial" w:hAnsi="Arial" w:cs="Arial"/>
          <w:iCs/>
          <w:szCs w:val="22"/>
        </w:rPr>
      </w:pPr>
      <w:r w:rsidRPr="00DB0BDF">
        <w:rPr>
          <w:rFonts w:ascii="Arial" w:hAnsi="Arial" w:cs="Arial"/>
          <w:iCs/>
          <w:szCs w:val="22"/>
        </w:rPr>
        <w:t>•</w:t>
      </w:r>
      <w:r w:rsidRPr="00DB0BDF">
        <w:rPr>
          <w:rFonts w:ascii="Arial" w:hAnsi="Arial" w:cs="Arial"/>
          <w:iCs/>
          <w:szCs w:val="22"/>
        </w:rPr>
        <w:tab/>
        <w:t>Priprema biljaka za zimu.</w:t>
      </w:r>
    </w:p>
    <w:p w:rsidR="00101729" w:rsidRPr="00E10E83" w:rsidRDefault="00101729" w:rsidP="00601043">
      <w:pPr>
        <w:pStyle w:val="NormalWeb"/>
        <w:rPr>
          <w:rFonts w:ascii="Arial" w:hAnsi="Arial" w:cs="Arial"/>
          <w:iCs/>
          <w:szCs w:val="22"/>
          <w:u w:val="single"/>
        </w:rPr>
      </w:pPr>
      <w:r w:rsidRPr="005F1D98">
        <w:rPr>
          <w:rFonts w:ascii="Arial" w:hAnsi="Arial" w:cs="Arial"/>
          <w:iCs/>
          <w:szCs w:val="22"/>
          <w:u w:val="single"/>
        </w:rPr>
        <w:t>Irigacija zelenih površina</w:t>
      </w:r>
      <w:r>
        <w:rPr>
          <w:rFonts w:ascii="Arial" w:hAnsi="Arial" w:cs="Arial"/>
          <w:iCs/>
          <w:szCs w:val="22"/>
          <w:u w:val="single"/>
        </w:rPr>
        <w:t xml:space="preserve"> </w:t>
      </w:r>
    </w:p>
    <w:p w:rsidR="001A6118" w:rsidRDefault="005F1D98" w:rsidP="00601043">
      <w:pPr>
        <w:jc w:val="both"/>
        <w:rPr>
          <w:rFonts w:ascii="Arial" w:hAnsi="Arial" w:cs="Arial"/>
          <w:iCs/>
        </w:rPr>
      </w:pPr>
      <w:r>
        <w:rPr>
          <w:rFonts w:ascii="Arial" w:hAnsi="Arial" w:cs="Arial"/>
          <w:iCs/>
        </w:rPr>
        <w:t xml:space="preserve">U cilju pružanja najoptimalnijih uslova za rast i razvoj novopodignutog zelenila preporučuje se ugradnja sistema za automatsku irigaciju drveća, po sistemu “kap po kap”. </w:t>
      </w:r>
      <w:r w:rsidR="00601043">
        <w:rPr>
          <w:rFonts w:ascii="Arial" w:hAnsi="Arial" w:cs="Arial"/>
          <w:iCs/>
        </w:rPr>
        <w:t xml:space="preserve">Ovakav sistem obezbeđuje ravnomerno i kontrolisano snabdevanje vodom direktno u zonu korenovog sistema. Na taj način smanjuju se gubici vode evaporacijom i oticanjem, što značajno </w:t>
      </w:r>
      <w:r w:rsidR="00601043">
        <w:rPr>
          <w:rFonts w:ascii="Arial" w:hAnsi="Arial" w:cs="Arial"/>
          <w:iCs/>
        </w:rPr>
        <w:lastRenderedPageBreak/>
        <w:t>povećava efikasnost korišćenja resursa u poređenju sa manuelnim načinima zalivanja. Sistem “kap po kap” doprinosi boljem rastu i razvoju drveća, jer obezbeđuje stalno prisustvo optimalne količine vlage u zemljištu. To je od posebnog značaja u letnjim mesecima i periodima suše, kada nedostatak vode može ozbil</w:t>
      </w:r>
      <w:r w:rsidR="00F70B5D">
        <w:rPr>
          <w:rFonts w:ascii="Arial" w:hAnsi="Arial" w:cs="Arial"/>
          <w:iCs/>
        </w:rPr>
        <w:t>j</w:t>
      </w:r>
      <w:r w:rsidR="00601043">
        <w:rPr>
          <w:rFonts w:ascii="Arial" w:hAnsi="Arial" w:cs="Arial"/>
          <w:iCs/>
        </w:rPr>
        <w:t>no da ugrozi op</w:t>
      </w:r>
      <w:r w:rsidR="001A6118">
        <w:rPr>
          <w:rFonts w:ascii="Arial" w:hAnsi="Arial" w:cs="Arial"/>
          <w:iCs/>
        </w:rPr>
        <w:t xml:space="preserve">stanak biljaka. Takođe je od velikog značaja u periodu neposredno nakon sadnje, kada se sadni materijal nalazi u fazi prijema i adaptacije na nove uslove sredine. U tom periodu korenov sistem još uvek nije u potpunosti razvijen i nije u mogućnosti da obezbedi potrebnu količinu vode iz dubljih slojeva zemljišta. Nedostatak vlage u ovoj fazi može dovesti do slabijeg prijema, usporenog rasta ili potpunog sušenja biljaka. </w:t>
      </w:r>
    </w:p>
    <w:p w:rsidR="00BE414C" w:rsidRDefault="001A6118" w:rsidP="00356105">
      <w:pPr>
        <w:jc w:val="both"/>
        <w:rPr>
          <w:rFonts w:ascii="Arial" w:hAnsi="Arial" w:cs="Arial"/>
          <w:i/>
          <w:iCs/>
        </w:rPr>
        <w:sectPr w:rsidR="00BE414C" w:rsidSect="00080DE0">
          <w:pgSz w:w="11906" w:h="16838" w:code="9"/>
          <w:pgMar w:top="1140" w:right="1140" w:bottom="992" w:left="1701" w:header="459" w:footer="232" w:gutter="0"/>
          <w:cols w:space="708"/>
          <w:docGrid w:linePitch="360"/>
        </w:sectPr>
      </w:pPr>
      <w:r>
        <w:rPr>
          <w:rFonts w:ascii="Arial" w:hAnsi="Arial" w:cs="Arial"/>
          <w:iCs/>
        </w:rPr>
        <w:t>Ukoliko ne postoje tehnički uslovi za ugradnju sistema za navodnjavanje, neophodno je da tokom investicionog održavanja izvođač obezbedi redovno zalivanje posađenog sadnog materijala, do predaje krajnjem korisniku, odnosno nadležnoj službi za održavanje zelenih površina</w:t>
      </w:r>
      <w:r w:rsidR="00F70B5D">
        <w:rPr>
          <w:rFonts w:ascii="Arial" w:hAnsi="Arial" w:cs="Arial"/>
          <w:iCs/>
        </w:rPr>
        <w:t xml:space="preserve">, koja će preuzeti obavezu kontinuiranog navodnjavanja i obezbeđivanja optimalnih uslova za rast, razvoj i dugoročnu vitalnost drveća. </w:t>
      </w:r>
      <w:r w:rsidR="00DB0BDF" w:rsidRPr="00DB0BDF">
        <w:rPr>
          <w:rFonts w:ascii="Arial" w:hAnsi="Arial" w:cs="Arial"/>
          <w:i/>
          <w:iCs/>
        </w:rPr>
        <w:br w:type="page"/>
      </w:r>
      <w:bookmarkStart w:id="5" w:name="_Toc9935443"/>
      <w:bookmarkStart w:id="6" w:name="_Toc24634962"/>
      <w:bookmarkStart w:id="7" w:name="_Toc26091607"/>
      <w:bookmarkStart w:id="8" w:name="_Toc53647848"/>
      <w:bookmarkStart w:id="9" w:name="_Toc53648075"/>
      <w:bookmarkEnd w:id="2"/>
    </w:p>
    <w:p w:rsidR="00013324" w:rsidRPr="00655D16" w:rsidRDefault="00BE414C" w:rsidP="00356105">
      <w:pPr>
        <w:jc w:val="both"/>
        <w:rPr>
          <w:rFonts w:ascii="Arial" w:eastAsia="SimSun" w:hAnsi="Arial" w:cs="Times New Roman"/>
          <w:b/>
          <w:bCs/>
          <w:sz w:val="24"/>
          <w:szCs w:val="26"/>
          <w:lang w:val="sr-Latn-RS"/>
        </w:rPr>
      </w:pPr>
      <w:r>
        <w:rPr>
          <w:rFonts w:ascii="Arial" w:eastAsia="SimSun" w:hAnsi="Arial" w:cs="Times New Roman"/>
          <w:b/>
          <w:lang w:val="sr-Latn-RS"/>
        </w:rPr>
        <w:lastRenderedPageBreak/>
        <w:t xml:space="preserve">1.4 </w:t>
      </w:r>
      <w:r w:rsidR="00655D16" w:rsidRPr="00655D16">
        <w:rPr>
          <w:rFonts w:ascii="Arial" w:eastAsia="SimSun" w:hAnsi="Arial" w:cs="Times New Roman"/>
          <w:b/>
          <w:lang w:val="sr-Latn-RS"/>
        </w:rPr>
        <w:t>NUMERIČKA DOKUMENTACIJA</w:t>
      </w:r>
    </w:p>
    <w:p w:rsidR="00013324" w:rsidRPr="00013324" w:rsidRDefault="00013324" w:rsidP="00013324">
      <w:pPr>
        <w:rPr>
          <w:rFonts w:ascii="Arial Bold" w:eastAsia="SimSun" w:hAnsi="Arial Bold" w:cs="Arial"/>
          <w:b/>
          <w:bCs/>
          <w:caps/>
          <w:sz w:val="24"/>
          <w:szCs w:val="28"/>
          <w:lang w:val="sr-Latn-RS"/>
        </w:rPr>
      </w:pPr>
      <w:r w:rsidRPr="00013324">
        <w:rPr>
          <w:rFonts w:ascii="Arial" w:eastAsia="SimSun" w:hAnsi="Arial" w:cs="Arial" w:hint="eastAsia"/>
          <w:lang w:val="sr-Latn-RS"/>
        </w:rPr>
        <w:br w:type="page"/>
      </w:r>
    </w:p>
    <w:bookmarkEnd w:id="5"/>
    <w:bookmarkEnd w:id="6"/>
    <w:bookmarkEnd w:id="7"/>
    <w:bookmarkEnd w:id="8"/>
    <w:bookmarkEnd w:id="9"/>
    <w:p w:rsidR="00056190" w:rsidRPr="00BE414C" w:rsidRDefault="00BE414C" w:rsidP="00655D16">
      <w:r>
        <w:rPr>
          <w:rFonts w:ascii="Arial" w:eastAsia="SimSun" w:hAnsi="Arial" w:cs="Times New Roman"/>
          <w:b/>
          <w:bCs/>
          <w:lang w:val="sr-Latn-RS"/>
        </w:rPr>
        <w:lastRenderedPageBreak/>
        <w:t xml:space="preserve">1.5 </w:t>
      </w:r>
      <w:r w:rsidR="00655D16" w:rsidRPr="00BE414C">
        <w:rPr>
          <w:rFonts w:ascii="Arial" w:eastAsia="SimSun" w:hAnsi="Arial" w:cs="Times New Roman"/>
          <w:b/>
          <w:bCs/>
          <w:lang w:val="sr-Latn-RS"/>
        </w:rPr>
        <w:t>GRAFIČKA DOKUMENTACIJA</w:t>
      </w:r>
    </w:p>
    <w:sectPr w:rsidR="00056190" w:rsidRPr="00BE414C" w:rsidSect="00BE414C">
      <w:pgSz w:w="11906" w:h="16838" w:code="9"/>
      <w:pgMar w:top="1140" w:right="1140" w:bottom="992" w:left="1701" w:header="459" w:footer="232" w:gutter="0"/>
      <w:cols w:space="708"/>
      <w:vAlign w:val="cen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1A63" w:rsidRDefault="00311A63" w:rsidP="00013324">
      <w:pPr>
        <w:spacing w:after="0" w:line="240" w:lineRule="auto"/>
      </w:pPr>
      <w:r>
        <w:separator/>
      </w:r>
    </w:p>
  </w:endnote>
  <w:endnote w:type="continuationSeparator" w:id="0">
    <w:p w:rsidR="00311A63" w:rsidRDefault="00311A63" w:rsidP="000133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elvPlain">
    <w:altName w:val="Calibri"/>
    <w:panose1 w:val="00000000000000000000"/>
    <w:charset w:val="00"/>
    <w:family w:val="auto"/>
    <w:pitch w:val="variable"/>
    <w:sig w:usb0="00000083" w:usb1="00000000" w:usb2="00000000" w:usb3="00000000" w:csb0="00000009" w:csb1="00000000"/>
  </w:font>
  <w:font w:name="YU L Swiss">
    <w:altName w:val="Courier New"/>
    <w:panose1 w:val="020B7200000000000000"/>
    <w:charset w:val="00"/>
    <w:family w:val="swiss"/>
    <w:pitch w:val="variable"/>
    <w:sig w:usb0="00000083" w:usb1="00000000" w:usb2="00000000" w:usb3="00000000" w:csb0="00000009"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TimesRoman">
    <w:panose1 w:val="00000000000000000000"/>
    <w:charset w:val="00"/>
    <w:family w:val="auto"/>
    <w:pitch w:val="variable"/>
    <w:sig w:usb0="00000083" w:usb1="00000000" w:usb2="00000000" w:usb3="00000000" w:csb0="00000009" w:csb1="00000000"/>
  </w:font>
  <w:font w:name="YU C Swiss">
    <w:altName w:val="Courier New"/>
    <w:charset w:val="00"/>
    <w:family w:val="swiss"/>
    <w:pitch w:val="variable"/>
    <w:sig w:usb0="00000001" w:usb1="00000000" w:usb2="00000000" w:usb3="00000000" w:csb0="00000009" w:csb1="00000000"/>
  </w:font>
  <w:font w:name="Times_Lat">
    <w:altName w:val="Times New Roman"/>
    <w:charset w:val="00"/>
    <w:family w:val="roman"/>
    <w:pitch w:val="variable"/>
    <w:sig w:usb0="00000083" w:usb1="00000000" w:usb2="00000000" w:usb3="00000000" w:csb0="00000009" w:csb1="00000000"/>
  </w:font>
  <w:font w:name="MS Sans Serif">
    <w:altName w:val="Arial"/>
    <w:panose1 w:val="00000000000000000000"/>
    <w:charset w:val="00"/>
    <w:family w:val="swiss"/>
    <w:notTrueType/>
    <w:pitch w:val="variable"/>
    <w:sig w:usb0="00000003" w:usb1="00000000" w:usb2="00000000" w:usb3="00000000" w:csb0="00000001" w:csb1="00000000"/>
  </w:font>
  <w:font w:name="YU C Times">
    <w:altName w:val="Courier New"/>
    <w:charset w:val="00"/>
    <w:family w:val="roman"/>
    <w:pitch w:val="variable"/>
    <w:sig w:usb0="00000083" w:usb1="00000000" w:usb2="00000000" w:usb3="00000000" w:csb0="00000009" w:csb1="00000000"/>
  </w:font>
  <w:font w:name="Bookman">
    <w:altName w:val="Bookman Old Style"/>
    <w:panose1 w:val="020B0500000000000000"/>
    <w:charset w:val="00"/>
    <w:family w:val="swiss"/>
    <w:pitch w:val="variable"/>
    <w:sig w:usb0="00000003" w:usb1="00000000" w:usb2="00000000" w:usb3="00000000" w:csb0="00000001" w:csb1="00000000"/>
  </w:font>
  <w:font w:name="Times Roman Cirilica">
    <w:charset w:val="00"/>
    <w:family w:val="swiss"/>
    <w:pitch w:val="variable"/>
    <w:sig w:usb0="00000003" w:usb1="00000000" w:usb2="00000000" w:usb3="00000000" w:csb0="00000001" w:csb1="00000000"/>
  </w:font>
  <w:font w:name="YuTimes">
    <w:panose1 w:val="00000000000000000000"/>
    <w:charset w:val="00"/>
    <w:family w:val="auto"/>
    <w:pitch w:val="variable"/>
    <w:sig w:usb0="00000083" w:usb1="00000000" w:usb2="00000000" w:usb3="00000000" w:csb0="00000009" w:csb1="00000000"/>
  </w:font>
  <w:font w:name="CGHBKH+Arial">
    <w:altName w:val="Arial"/>
    <w:panose1 w:val="00000000000000000000"/>
    <w:charset w:val="00"/>
    <w:family w:val="swiss"/>
    <w:notTrueType/>
    <w:pitch w:val="default"/>
    <w:sig w:usb0="00000003" w:usb1="00000000" w:usb2="00000000" w:usb3="00000000" w:csb0="00000001" w:csb1="00000000"/>
  </w:font>
  <w:font w:name="HelvCiril">
    <w:charset w:val="00"/>
    <w:family w:val="auto"/>
    <w:pitch w:val="variable"/>
    <w:sig w:usb0="00000083" w:usb1="00000000" w:usb2="00000000" w:usb3="00000000" w:csb0="00000009" w:csb1="00000000"/>
  </w:font>
  <w:font w:name="Swiss-Roman">
    <w:altName w:val="Times New Roman"/>
    <w:charset w:val="00"/>
    <w:family w:val="auto"/>
    <w:pitch w:val="variable"/>
    <w:sig w:usb0="00000003" w:usb1="00000000" w:usb2="00000000" w:usb3="00000000" w:csb0="00000001" w:csb1="00000000"/>
  </w:font>
  <w:font w:name="CHelvBold">
    <w:altName w:val="Calibri"/>
    <w:panose1 w:val="00000000000000000000"/>
    <w:charset w:val="00"/>
    <w:family w:val="auto"/>
    <w:pitch w:val="variable"/>
    <w:sig w:usb0="00000083" w:usb1="00000000" w:usb2="00000000" w:usb3="00000000" w:csb0="00000009" w:csb1="00000000"/>
  </w:font>
  <w:font w:name="HelveticaPlain">
    <w:panose1 w:val="00000000000000000000"/>
    <w:charset w:val="00"/>
    <w:family w:val="auto"/>
    <w:pitch w:val="variable"/>
    <w:sig w:usb0="00000083"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 w:name="Optima">
    <w:altName w:val="Times New Roman"/>
    <w:charset w:val="00"/>
    <w:family w:val="swiss"/>
    <w:pitch w:val="variable"/>
    <w:sig w:usb0="00000007" w:usb1="00000000" w:usb2="00000000" w:usb3="00000000" w:csb0="00000093"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G Times">
    <w:altName w:val="Times New Roman"/>
    <w:panose1 w:val="02020603050405020304"/>
    <w:charset w:val="00"/>
    <w:family w:val="roman"/>
    <w:pitch w:val="variable"/>
    <w:sig w:usb0="00000007" w:usb1="00000000" w:usb2="00000000" w:usb3="00000000" w:csb0="00000093" w:csb1="00000000"/>
  </w:font>
  <w:font w:name="Tms Rmn">
    <w:panose1 w:val="020206030405050203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YUArial">
    <w:altName w:val="Arial"/>
    <w:panose1 w:val="020B0500000000000000"/>
    <w:charset w:val="00"/>
    <w:family w:val="swiss"/>
    <w:pitch w:val="variable"/>
    <w:sig w:usb0="00000005"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3324" w:rsidRPr="003F2BD1" w:rsidRDefault="00013324" w:rsidP="00013324">
    <w:pPr>
      <w:spacing w:before="200" w:after="0" w:line="240" w:lineRule="auto"/>
      <w:rPr>
        <w:rFonts w:ascii="Times New Roman" w:eastAsia="Times New Roman" w:hAnsi="Times New Roman" w:cs="Times New Roman"/>
        <w:sz w:val="20"/>
        <w:szCs w:val="20"/>
      </w:rPr>
    </w:pPr>
    <w:r w:rsidRPr="003F2BD1">
      <w:rPr>
        <w:rFonts w:ascii="Times New Roman" w:eastAsia="Times New Roman" w:hAnsi="Times New Roman" w:cs="Times New Roman"/>
        <w:noProof/>
        <w:sz w:val="20"/>
        <w:szCs w:val="20"/>
      </w:rPr>
      <mc:AlternateContent>
        <mc:Choice Requires="wps">
          <w:drawing>
            <wp:anchor distT="0" distB="0" distL="114300" distR="114300" simplePos="0" relativeHeight="251664384" behindDoc="0" locked="0" layoutInCell="1" allowOverlap="1" wp14:anchorId="73A80153" wp14:editId="0F47C9C3">
              <wp:simplePos x="0" y="0"/>
              <wp:positionH relativeFrom="column">
                <wp:posOffset>-24130</wp:posOffset>
              </wp:positionH>
              <wp:positionV relativeFrom="paragraph">
                <wp:posOffset>77470</wp:posOffset>
              </wp:positionV>
              <wp:extent cx="5857875" cy="0"/>
              <wp:effectExtent l="13970" t="10795" r="14605" b="8255"/>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7875" cy="0"/>
                      </a:xfrm>
                      <a:prstGeom prst="straightConnector1">
                        <a:avLst/>
                      </a:prstGeom>
                      <a:noFill/>
                      <a:ln w="1270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37399F" id="_x0000_t32" coordsize="21600,21600" o:spt="32" o:oned="t" path="m,l21600,21600e" filled="f">
              <v:path arrowok="t" fillok="f" o:connecttype="none"/>
              <o:lock v:ext="edit" shapetype="t"/>
            </v:shapetype>
            <v:shape id="Straight Arrow Connector 49" o:spid="_x0000_s1026" type="#_x0000_t32" style="position:absolute;margin-left:-1.9pt;margin-top:6.1pt;width:461.2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" strokecolor="#002060" strokeweight="1pt"/>
          </w:pict>
        </mc:Fallback>
      </mc:AlternateContent>
    </w:r>
    <w:r w:rsidRPr="003F2BD1">
      <w:rPr>
        <w:rFonts w:ascii="Times New Roman" w:eastAsia="Times New Roman" w:hAnsi="Times New Roman" w:cs="Times New Roman"/>
        <w:b/>
        <w:color w:val="002060"/>
        <w:sz w:val="20"/>
        <w:szCs w:val="20"/>
      </w:rPr>
      <w:t>MHM-projekt d.o.o. Novi Sad</w:t>
    </w:r>
    <w:r w:rsidRPr="003F2BD1">
      <w:rPr>
        <w:rFonts w:ascii="Times New Roman" w:eastAsia="Times New Roman" w:hAnsi="Times New Roman" w:cs="Times New Roman"/>
        <w:sz w:val="20"/>
        <w:szCs w:val="20"/>
      </w:rPr>
      <w:t xml:space="preserve">, Jovana Popovića 40   |    </w:t>
    </w:r>
    <w:r w:rsidRPr="003F2BD1">
      <w:rPr>
        <w:rFonts w:ascii="Times New Roman" w:eastAsia="Times New Roman" w:hAnsi="Times New Roman" w:cs="Times New Roman"/>
        <w:sz w:val="20"/>
        <w:szCs w:val="20"/>
      </w:rPr>
      <w:tab/>
      <w:t xml:space="preserve"> </w:t>
    </w:r>
    <w:r w:rsidRPr="003F2BD1">
      <w:rPr>
        <w:rFonts w:ascii="Times New Roman" w:eastAsia="Times New Roman" w:hAnsi="Times New Roman" w:cs="Times New Roman"/>
        <w:sz w:val="20"/>
        <w:szCs w:val="20"/>
      </w:rPr>
      <w:tab/>
    </w:r>
    <w:r w:rsidRPr="003F2BD1">
      <w:rPr>
        <w:rFonts w:ascii="Times New Roman" w:eastAsia="Times New Roman" w:hAnsi="Times New Roman" w:cs="Times New Roman"/>
        <w:sz w:val="20"/>
        <w:szCs w:val="20"/>
      </w:rPr>
      <w:tab/>
      <w:t xml:space="preserve">e-mail: </w:t>
    </w:r>
    <w:hyperlink r:id="rId1" w:history="1">
      <w:r w:rsidRPr="003F2BD1">
        <w:rPr>
          <w:rFonts w:ascii="Times New Roman" w:eastAsia="Times New Roman" w:hAnsi="Times New Roman" w:cs="Times New Roman"/>
          <w:color w:val="0000FF"/>
          <w:sz w:val="20"/>
          <w:szCs w:val="20"/>
          <w:u w:val="single"/>
        </w:rPr>
        <w:t>office@mhm-projekt.rs</w:t>
      </w:r>
    </w:hyperlink>
  </w:p>
  <w:p w:rsidR="00013324" w:rsidRPr="003F2BD1" w:rsidRDefault="00013324" w:rsidP="00013324">
    <w:pPr>
      <w:spacing w:after="40" w:line="240" w:lineRule="auto"/>
      <w:contextualSpacing/>
      <w:rPr>
        <w:rFonts w:ascii="Times New Roman" w:eastAsia="Times New Roman" w:hAnsi="Times New Roman" w:cs="Times New Roman"/>
        <w:sz w:val="20"/>
        <w:szCs w:val="20"/>
      </w:rPr>
    </w:pPr>
    <w:r w:rsidRPr="003F2BD1">
      <w:rPr>
        <w:rFonts w:ascii="Times New Roman" w:eastAsia="Times New Roman" w:hAnsi="Times New Roman" w:cs="Times New Roman"/>
        <w:sz w:val="20"/>
        <w:szCs w:val="20"/>
      </w:rPr>
      <w:t>tel./fax: +381 (0) 21 403 049    |     Direktor: tel. +381 65 555 0 483    |</w:t>
    </w:r>
    <w:r w:rsidRPr="003F2BD1">
      <w:rPr>
        <w:rFonts w:ascii="Times New Roman" w:eastAsia="Times New Roman" w:hAnsi="Times New Roman" w:cs="Times New Roman"/>
        <w:sz w:val="20"/>
        <w:szCs w:val="20"/>
      </w:rPr>
      <w:tab/>
    </w:r>
    <w:r w:rsidRPr="003F2BD1">
      <w:rPr>
        <w:rFonts w:ascii="Times New Roman" w:eastAsia="Times New Roman" w:hAnsi="Times New Roman" w:cs="Times New Roman"/>
        <w:sz w:val="20"/>
        <w:szCs w:val="20"/>
      </w:rPr>
      <w:tab/>
      <w:t xml:space="preserve">      </w:t>
    </w:r>
    <w:hyperlink r:id="rId2" w:history="1">
      <w:r w:rsidRPr="003F2BD1">
        <w:rPr>
          <w:rFonts w:ascii="Times New Roman" w:eastAsia="Times New Roman" w:hAnsi="Times New Roman" w:cs="Times New Roman"/>
          <w:color w:val="0000FF"/>
          <w:sz w:val="20"/>
          <w:szCs w:val="20"/>
          <w:u w:val="single"/>
        </w:rPr>
        <w:t>http://www.mhm-projekt.rs</w:t>
      </w:r>
    </w:hyperlink>
  </w:p>
  <w:p w:rsidR="00013324" w:rsidRDefault="00013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1A63" w:rsidRDefault="00311A63" w:rsidP="00013324">
      <w:pPr>
        <w:spacing w:after="0" w:line="240" w:lineRule="auto"/>
      </w:pPr>
      <w:r>
        <w:separator/>
      </w:r>
    </w:p>
  </w:footnote>
  <w:footnote w:type="continuationSeparator" w:id="0">
    <w:p w:rsidR="00311A63" w:rsidRDefault="00311A63" w:rsidP="000133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3324" w:rsidRPr="003F2BD1" w:rsidRDefault="00013324" w:rsidP="00013324">
    <w:pPr>
      <w:pStyle w:val="Header"/>
      <w:rPr>
        <w:rStyle w:val="HeaderChar1"/>
        <w:rFonts w:ascii="Times New Roman" w:hAnsi="Times New Roman"/>
      </w:rPr>
    </w:pPr>
    <w:r>
      <w:rPr>
        <w:rStyle w:val="HeaderChar1"/>
        <w:rFonts w:ascii="Times New Roman" w:hAnsi="Times New Roman"/>
        <w:noProof/>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3324" w:rsidRDefault="00013324" w:rsidP="00013324">
    <w:r>
      <w:rPr>
        <w:noProof/>
      </w:rPr>
      <w:drawing>
        <wp:anchor distT="0" distB="0" distL="114300" distR="114300" simplePos="0" relativeHeight="251660288" behindDoc="1" locked="0" layoutInCell="1" allowOverlap="1" wp14:anchorId="3832850B" wp14:editId="0526B9C3">
          <wp:simplePos x="0" y="0"/>
          <wp:positionH relativeFrom="column">
            <wp:posOffset>4883785</wp:posOffset>
          </wp:positionH>
          <wp:positionV relativeFrom="paragraph">
            <wp:posOffset>102235</wp:posOffset>
          </wp:positionV>
          <wp:extent cx="925195" cy="450215"/>
          <wp:effectExtent l="0" t="0" r="8255" b="6985"/>
          <wp:wrapNone/>
          <wp:docPr id="48848" name="Picture 48848" descr="Logo MHM - Final tam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MHM - Final tam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450215"/>
                  </a:xfrm>
                  <a:prstGeom prst="rect">
                    <a:avLst/>
                  </a:prstGeom>
                  <a:noFill/>
                  <a:ln>
                    <a:noFill/>
                  </a:ln>
                </pic:spPr>
              </pic:pic>
            </a:graphicData>
          </a:graphic>
          <wp14:sizeRelH relativeFrom="page">
            <wp14:pctWidth>0</wp14:pctWidth>
          </wp14:sizeRelH>
          <wp14:sizeRelV relativeFrom="page">
            <wp14:pctHeight>0</wp14:pctHeight>
          </wp14:sizeRelV>
        </wp:anchor>
      </w:drawing>
    </w:r>
    <w:r>
      <w:tab/>
    </w:r>
  </w:p>
  <w:p w:rsidR="00013324" w:rsidRDefault="00013324" w:rsidP="00013324">
    <w:r>
      <w:rPr>
        <w:noProof/>
      </w:rPr>
      <mc:AlternateContent>
        <mc:Choice Requires="wps">
          <w:drawing>
            <wp:anchor distT="0" distB="0" distL="114300" distR="114300" simplePos="0" relativeHeight="251661312" behindDoc="0" locked="0" layoutInCell="1" allowOverlap="1" wp14:anchorId="39B11B3F" wp14:editId="5A6F1C92">
              <wp:simplePos x="0" y="0"/>
              <wp:positionH relativeFrom="column">
                <wp:posOffset>0</wp:posOffset>
              </wp:positionH>
              <wp:positionV relativeFrom="paragraph">
                <wp:posOffset>8255</wp:posOffset>
              </wp:positionV>
              <wp:extent cx="4885055" cy="635"/>
              <wp:effectExtent l="13970" t="8890" r="6350" b="9525"/>
              <wp:wrapNone/>
              <wp:docPr id="150" name="Straight Arrow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5055" cy="635"/>
                      </a:xfrm>
                      <a:prstGeom prst="straightConnector1">
                        <a:avLst/>
                      </a:prstGeom>
                      <a:noFill/>
                      <a:ln w="1270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7772661" id="_x0000_t32" coordsize="21600,21600" o:spt="32" o:oned="t" path="m,l21600,21600e" filled="f">
              <v:path arrowok="t" fillok="f" o:connecttype="none"/>
              <o:lock v:ext="edit" shapetype="t"/>
            </v:shapetype>
            <v:shape id="Straight Arrow Connector 150" o:spid="_x0000_s1026" type="#_x0000_t32" style="position:absolute;margin-left:0;margin-top:.65pt;width:384.65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" strokecolor="#002060"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9pt;height:9pt" o:bullet="t">
        <v:imagedata r:id="rId1" o:title=""/>
      </v:shape>
    </w:pict>
  </w:numPicBullet>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3"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4"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5"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6"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7"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8" w15:restartNumberingAfterBreak="0">
    <w:nsid w:val="02B168CD"/>
    <w:multiLevelType w:val="multilevel"/>
    <w:tmpl w:val="02B168CD"/>
    <w:lvl w:ilvl="0">
      <w:start w:val="1"/>
      <w:numFmt w:val="bullet"/>
      <w:pStyle w:val="Elenconumerico"/>
      <w:lvlText w:val="o"/>
      <w:lvlJc w:val="left"/>
      <w:pPr>
        <w:tabs>
          <w:tab w:val="left" w:pos="1287"/>
        </w:tabs>
        <w:ind w:left="1287" w:hanging="360"/>
      </w:pPr>
      <w:rPr>
        <w:rFonts w:ascii="Courier New" w:hAnsi="Courier New" w:hint="default"/>
      </w:rPr>
    </w:lvl>
    <w:lvl w:ilvl="1">
      <w:start w:val="1"/>
      <w:numFmt w:val="bullet"/>
      <w:lvlText w:val="o"/>
      <w:lvlJc w:val="left"/>
      <w:pPr>
        <w:tabs>
          <w:tab w:val="left" w:pos="2007"/>
        </w:tabs>
        <w:ind w:left="2007" w:hanging="360"/>
      </w:pPr>
      <w:rPr>
        <w:rFonts w:ascii="Courier New" w:hAnsi="Courier New" w:hint="default"/>
      </w:rPr>
    </w:lvl>
    <w:lvl w:ilvl="2">
      <w:start w:val="1"/>
      <w:numFmt w:val="bullet"/>
      <w:lvlText w:val=""/>
      <w:lvlJc w:val="left"/>
      <w:pPr>
        <w:tabs>
          <w:tab w:val="left" w:pos="2727"/>
        </w:tabs>
        <w:ind w:left="2727" w:hanging="360"/>
      </w:pPr>
      <w:rPr>
        <w:rFonts w:ascii="Wingdings" w:hAnsi="Wingdings" w:hint="default"/>
      </w:rPr>
    </w:lvl>
    <w:lvl w:ilvl="3">
      <w:start w:val="1"/>
      <w:numFmt w:val="bullet"/>
      <w:lvlText w:val=""/>
      <w:lvlJc w:val="left"/>
      <w:pPr>
        <w:tabs>
          <w:tab w:val="left" w:pos="3447"/>
        </w:tabs>
        <w:ind w:left="3447" w:hanging="360"/>
      </w:pPr>
      <w:rPr>
        <w:rFonts w:ascii="Symbol" w:hAnsi="Symbol" w:hint="default"/>
      </w:rPr>
    </w:lvl>
    <w:lvl w:ilvl="4">
      <w:start w:val="1"/>
      <w:numFmt w:val="bullet"/>
      <w:lvlText w:val="o"/>
      <w:lvlJc w:val="left"/>
      <w:pPr>
        <w:tabs>
          <w:tab w:val="left" w:pos="4167"/>
        </w:tabs>
        <w:ind w:left="4167" w:hanging="360"/>
      </w:pPr>
      <w:rPr>
        <w:rFonts w:ascii="Courier New" w:hAnsi="Courier New" w:hint="default"/>
      </w:rPr>
    </w:lvl>
    <w:lvl w:ilvl="5">
      <w:start w:val="1"/>
      <w:numFmt w:val="bullet"/>
      <w:lvlText w:val=""/>
      <w:lvlJc w:val="left"/>
      <w:pPr>
        <w:tabs>
          <w:tab w:val="left" w:pos="4887"/>
        </w:tabs>
        <w:ind w:left="4887" w:hanging="360"/>
      </w:pPr>
      <w:rPr>
        <w:rFonts w:ascii="Wingdings" w:hAnsi="Wingdings" w:hint="default"/>
      </w:rPr>
    </w:lvl>
    <w:lvl w:ilvl="6">
      <w:start w:val="1"/>
      <w:numFmt w:val="bullet"/>
      <w:lvlText w:val=""/>
      <w:lvlJc w:val="left"/>
      <w:pPr>
        <w:tabs>
          <w:tab w:val="left" w:pos="5607"/>
        </w:tabs>
        <w:ind w:left="5607" w:hanging="360"/>
      </w:pPr>
      <w:rPr>
        <w:rFonts w:ascii="Symbol" w:hAnsi="Symbol" w:hint="default"/>
      </w:rPr>
    </w:lvl>
    <w:lvl w:ilvl="7">
      <w:start w:val="1"/>
      <w:numFmt w:val="bullet"/>
      <w:lvlText w:val="o"/>
      <w:lvlJc w:val="left"/>
      <w:pPr>
        <w:tabs>
          <w:tab w:val="left" w:pos="6327"/>
        </w:tabs>
        <w:ind w:left="6327" w:hanging="360"/>
      </w:pPr>
      <w:rPr>
        <w:rFonts w:ascii="Courier New" w:hAnsi="Courier New" w:hint="default"/>
      </w:rPr>
    </w:lvl>
    <w:lvl w:ilvl="8">
      <w:start w:val="1"/>
      <w:numFmt w:val="bullet"/>
      <w:lvlText w:val=""/>
      <w:lvlJc w:val="left"/>
      <w:pPr>
        <w:tabs>
          <w:tab w:val="left" w:pos="7047"/>
        </w:tabs>
        <w:ind w:left="7047" w:hanging="360"/>
      </w:pPr>
      <w:rPr>
        <w:rFonts w:ascii="Wingdings" w:hAnsi="Wingdings" w:hint="default"/>
      </w:rPr>
    </w:lvl>
  </w:abstractNum>
  <w:abstractNum w:abstractNumId="9" w15:restartNumberingAfterBreak="0">
    <w:nsid w:val="0A813418"/>
    <w:multiLevelType w:val="multilevel"/>
    <w:tmpl w:val="0A813418"/>
    <w:lvl w:ilvl="0">
      <w:start w:val="1"/>
      <w:numFmt w:val="bullet"/>
      <w:pStyle w:val="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0B9E5F85"/>
    <w:multiLevelType w:val="multilevel"/>
    <w:tmpl w:val="0B9E5F85"/>
    <w:lvl w:ilvl="0">
      <w:start w:val="1"/>
      <w:numFmt w:val="decimal"/>
      <w:pStyle w:val="a"/>
      <w:lvlText w:val="Табела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BE61AA9"/>
    <w:multiLevelType w:val="singleLevel"/>
    <w:tmpl w:val="0BE61AA9"/>
    <w:lvl w:ilvl="0">
      <w:start w:val="1"/>
      <w:numFmt w:val="bullet"/>
      <w:pStyle w:val="ReportList1"/>
      <w:lvlText w:val=""/>
      <w:lvlJc w:val="left"/>
      <w:pPr>
        <w:ind w:left="360" w:hanging="360"/>
      </w:pPr>
      <w:rPr>
        <w:rFonts w:ascii="Symbol" w:hAnsi="Symbol" w:hint="default"/>
        <w:b w:val="0"/>
        <w:i w:val="0"/>
        <w:sz w:val="24"/>
      </w:rPr>
    </w:lvl>
  </w:abstractNum>
  <w:abstractNum w:abstractNumId="12" w15:restartNumberingAfterBreak="0">
    <w:nsid w:val="16E21936"/>
    <w:multiLevelType w:val="multilevel"/>
    <w:tmpl w:val="16E21936"/>
    <w:lvl w:ilvl="0">
      <w:start w:val="1"/>
      <w:numFmt w:val="decimal"/>
      <w:pStyle w:val="xl57"/>
      <w:suff w:val="space"/>
      <w:lvlText w:val="%1."/>
      <w:lvlJc w:val="left"/>
      <w:pPr>
        <w:ind w:left="284" w:firstLine="0"/>
      </w:pPr>
      <w:rPr>
        <w:rFonts w:ascii="CHelvPlain" w:hAnsi="CHelvPlain" w:hint="default"/>
      </w:rPr>
    </w:lvl>
    <w:lvl w:ilvl="1">
      <w:start w:val="1"/>
      <w:numFmt w:val="decimal"/>
      <w:suff w:val="space"/>
      <w:lvlText w:val="%2.%1."/>
      <w:lvlJc w:val="left"/>
      <w:pPr>
        <w:ind w:left="284" w:firstLine="0"/>
      </w:pPr>
      <w:rPr>
        <w:rFonts w:hint="default"/>
      </w:rPr>
    </w:lvl>
    <w:lvl w:ilvl="2">
      <w:start w:val="1"/>
      <w:numFmt w:val="decimal"/>
      <w:suff w:val="space"/>
      <w:lvlText w:val="1.1.%3."/>
      <w:lvlJc w:val="left"/>
      <w:pPr>
        <w:ind w:left="284" w:firstLine="0"/>
      </w:pPr>
      <w:rPr>
        <w:rFonts w:hint="default"/>
      </w:rPr>
    </w:lvl>
    <w:lvl w:ilvl="3">
      <w:start w:val="1"/>
      <w:numFmt w:val="decimal"/>
      <w:lvlText w:val="%1.%2.%3.%4."/>
      <w:lvlJc w:val="left"/>
      <w:pPr>
        <w:tabs>
          <w:tab w:val="left" w:pos="3164"/>
        </w:tabs>
        <w:ind w:left="2012" w:hanging="648"/>
      </w:pPr>
      <w:rPr>
        <w:rFonts w:hint="default"/>
      </w:rPr>
    </w:lvl>
    <w:lvl w:ilvl="4">
      <w:start w:val="1"/>
      <w:numFmt w:val="decimal"/>
      <w:lvlText w:val="%1.%2.%3.%4.%5."/>
      <w:lvlJc w:val="left"/>
      <w:pPr>
        <w:tabs>
          <w:tab w:val="left" w:pos="4244"/>
        </w:tabs>
        <w:ind w:left="2516" w:hanging="792"/>
      </w:pPr>
      <w:rPr>
        <w:rFonts w:hint="default"/>
      </w:rPr>
    </w:lvl>
    <w:lvl w:ilvl="5">
      <w:start w:val="1"/>
      <w:numFmt w:val="decimal"/>
      <w:lvlText w:val="%1.%2.%3.%4.%5.%6."/>
      <w:lvlJc w:val="left"/>
      <w:pPr>
        <w:tabs>
          <w:tab w:val="left" w:pos="4964"/>
        </w:tabs>
        <w:ind w:left="3020" w:hanging="936"/>
      </w:pPr>
      <w:rPr>
        <w:rFonts w:hint="default"/>
      </w:rPr>
    </w:lvl>
    <w:lvl w:ilvl="6">
      <w:start w:val="1"/>
      <w:numFmt w:val="decimal"/>
      <w:lvlText w:val="%1.%2.%3.%4.%5.%6.%7."/>
      <w:lvlJc w:val="left"/>
      <w:pPr>
        <w:tabs>
          <w:tab w:val="left" w:pos="5684"/>
        </w:tabs>
        <w:ind w:left="3524" w:hanging="1080"/>
      </w:pPr>
      <w:rPr>
        <w:rFonts w:hint="default"/>
      </w:rPr>
    </w:lvl>
    <w:lvl w:ilvl="7">
      <w:start w:val="1"/>
      <w:numFmt w:val="decimal"/>
      <w:lvlText w:val="%1.%2.%3.%4.%5.%6.%7.%8."/>
      <w:lvlJc w:val="left"/>
      <w:pPr>
        <w:tabs>
          <w:tab w:val="left" w:pos="6404"/>
        </w:tabs>
        <w:ind w:left="4028" w:hanging="1224"/>
      </w:pPr>
      <w:rPr>
        <w:rFonts w:hint="default"/>
      </w:rPr>
    </w:lvl>
    <w:lvl w:ilvl="8">
      <w:start w:val="1"/>
      <w:numFmt w:val="decimal"/>
      <w:lvlText w:val="%1.%2.%3.%4.%5.%6.%7.%8.%9."/>
      <w:lvlJc w:val="left"/>
      <w:pPr>
        <w:tabs>
          <w:tab w:val="left" w:pos="7484"/>
        </w:tabs>
        <w:ind w:left="4604" w:hanging="1440"/>
      </w:pPr>
      <w:rPr>
        <w:rFonts w:hint="default"/>
      </w:rPr>
    </w:lvl>
  </w:abstractNum>
  <w:abstractNum w:abstractNumId="13" w15:restartNumberingAfterBreak="0">
    <w:nsid w:val="18175A8D"/>
    <w:multiLevelType w:val="multilevel"/>
    <w:tmpl w:val="18175A8D"/>
    <w:lvl w:ilvl="0">
      <w:numFmt w:val="bullet"/>
      <w:pStyle w:val="Bullet"/>
      <w:lvlText w:val=""/>
      <w:lvlJc w:val="left"/>
      <w:pPr>
        <w:ind w:left="720" w:hanging="360"/>
      </w:pPr>
      <w:rPr>
        <w:rFonts w:ascii="Symbol" w:eastAsia="Times New Roman"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F85C2A"/>
    <w:multiLevelType w:val="singleLevel"/>
    <w:tmpl w:val="1AF85C2A"/>
    <w:lvl w:ilvl="0">
      <w:start w:val="1"/>
      <w:numFmt w:val="bullet"/>
      <w:pStyle w:val="Style2"/>
      <w:lvlText w:val=""/>
      <w:lvlJc w:val="left"/>
      <w:pPr>
        <w:tabs>
          <w:tab w:val="left" w:pos="1211"/>
        </w:tabs>
        <w:ind w:left="851" w:firstLine="0"/>
      </w:pPr>
      <w:rPr>
        <w:rFonts w:ascii="Wingdings" w:hAnsi="Wingdings" w:hint="default"/>
      </w:rPr>
    </w:lvl>
  </w:abstractNum>
  <w:abstractNum w:abstractNumId="15" w15:restartNumberingAfterBreak="0">
    <w:nsid w:val="2DD90F3E"/>
    <w:multiLevelType w:val="multilevel"/>
    <w:tmpl w:val="2DD90F3E"/>
    <w:lvl w:ilvl="0">
      <w:start w:val="1"/>
      <w:numFmt w:val="decimalZero"/>
      <w:pStyle w:val="StyleCHelvPlain11ptJustified"/>
      <w:lvlText w:val="slika 3.%1."/>
      <w:lvlJc w:val="left"/>
      <w:pPr>
        <w:tabs>
          <w:tab w:val="left" w:pos="1440"/>
        </w:tabs>
        <w:ind w:left="0" w:firstLine="0"/>
      </w:pPr>
      <w:rPr>
        <w:rFonts w:ascii="YU L Swiss" w:hAnsi="YU L Swiss"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09511E2"/>
    <w:multiLevelType w:val="multilevel"/>
    <w:tmpl w:val="309511E2"/>
    <w:lvl w:ilvl="0">
      <w:start w:val="1"/>
      <w:numFmt w:val="decimal"/>
      <w:pStyle w:val="ReportListNumber"/>
      <w:lvlText w:val="%1."/>
      <w:lvlJc w:val="left"/>
      <w:pPr>
        <w:tabs>
          <w:tab w:val="left" w:pos="567"/>
        </w:tabs>
        <w:ind w:left="567" w:hanging="567"/>
      </w:pPr>
      <w:rPr>
        <w:rFonts w:hint="default"/>
      </w:rPr>
    </w:lvl>
    <w:lvl w:ilvl="1">
      <w:start w:val="1"/>
      <w:numFmt w:val="lowerLetter"/>
      <w:lvlText w:val="%2."/>
      <w:lvlJc w:val="left"/>
      <w:pPr>
        <w:tabs>
          <w:tab w:val="left" w:pos="924"/>
        </w:tabs>
        <w:ind w:left="924" w:hanging="357"/>
      </w:pPr>
      <w:rPr>
        <w:rFonts w:hint="default"/>
      </w:rPr>
    </w:lvl>
    <w:lvl w:ilvl="2">
      <w:start w:val="1"/>
      <w:numFmt w:val="bullet"/>
      <w:lvlText w:val=""/>
      <w:lvlJc w:val="left"/>
      <w:pPr>
        <w:tabs>
          <w:tab w:val="left" w:pos="1281"/>
        </w:tabs>
        <w:ind w:left="1281" w:hanging="357"/>
      </w:pPr>
      <w:rPr>
        <w:rFonts w:ascii="Symbol" w:hAnsi="Symbol" w:hint="default"/>
      </w:rPr>
    </w:lvl>
    <w:lvl w:ilvl="3">
      <w:start w:val="1"/>
      <w:numFmt w:val="bullet"/>
      <w:lvlText w:val=""/>
      <w:lvlJc w:val="left"/>
      <w:pPr>
        <w:tabs>
          <w:tab w:val="left" w:pos="1684"/>
        </w:tabs>
        <w:ind w:left="1684" w:hanging="403"/>
      </w:pPr>
      <w:rPr>
        <w:rFonts w:ascii="Symbol" w:hAnsi="Symbol" w:hint="default"/>
      </w:rPr>
    </w:lvl>
    <w:lvl w:ilvl="4">
      <w:start w:val="1"/>
      <w:numFmt w:val="bullet"/>
      <w:lvlText w:val=""/>
      <w:lvlJc w:val="left"/>
      <w:pPr>
        <w:tabs>
          <w:tab w:val="left" w:pos="2041"/>
        </w:tabs>
        <w:ind w:left="2041" w:hanging="357"/>
      </w:pPr>
      <w:rPr>
        <w:rFonts w:ascii="Symbol" w:hAnsi="Symbol" w:hint="default"/>
      </w:rPr>
    </w:lvl>
    <w:lvl w:ilvl="5">
      <w:start w:val="1"/>
      <w:numFmt w:val="lowerRoman"/>
      <w:lvlText w:val="%6."/>
      <w:lvlJc w:val="right"/>
      <w:pPr>
        <w:tabs>
          <w:tab w:val="left" w:pos="2352"/>
        </w:tabs>
        <w:ind w:left="2142" w:hanging="357"/>
      </w:pPr>
      <w:rPr>
        <w:rFonts w:hint="default"/>
      </w:rPr>
    </w:lvl>
    <w:lvl w:ilvl="6">
      <w:start w:val="1"/>
      <w:numFmt w:val="decimal"/>
      <w:lvlText w:val="%7."/>
      <w:lvlJc w:val="left"/>
      <w:pPr>
        <w:tabs>
          <w:tab w:val="left" w:pos="2709"/>
        </w:tabs>
        <w:ind w:left="2499" w:hanging="357"/>
      </w:pPr>
      <w:rPr>
        <w:rFonts w:hint="default"/>
      </w:rPr>
    </w:lvl>
    <w:lvl w:ilvl="7">
      <w:start w:val="1"/>
      <w:numFmt w:val="lowerLetter"/>
      <w:lvlText w:val="%8."/>
      <w:lvlJc w:val="left"/>
      <w:pPr>
        <w:tabs>
          <w:tab w:val="left" w:pos="3066"/>
        </w:tabs>
        <w:ind w:left="2856" w:hanging="357"/>
      </w:pPr>
      <w:rPr>
        <w:rFonts w:hint="default"/>
      </w:rPr>
    </w:lvl>
    <w:lvl w:ilvl="8">
      <w:start w:val="1"/>
      <w:numFmt w:val="lowerRoman"/>
      <w:lvlText w:val="%9."/>
      <w:lvlJc w:val="right"/>
      <w:pPr>
        <w:tabs>
          <w:tab w:val="left" w:pos="3423"/>
        </w:tabs>
        <w:ind w:left="3213" w:hanging="357"/>
      </w:pPr>
      <w:rPr>
        <w:rFonts w:hint="default"/>
      </w:rPr>
    </w:lvl>
  </w:abstractNum>
  <w:abstractNum w:abstractNumId="17" w15:restartNumberingAfterBreak="0">
    <w:nsid w:val="310D7795"/>
    <w:multiLevelType w:val="multilevel"/>
    <w:tmpl w:val="310D7795"/>
    <w:lvl w:ilvl="0">
      <w:start w:val="1"/>
      <w:numFmt w:val="decimal"/>
      <w:pStyle w:val="Section8Heading2"/>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32F607B"/>
    <w:multiLevelType w:val="multilevel"/>
    <w:tmpl w:val="332F607B"/>
    <w:lvl w:ilvl="0">
      <w:numFmt w:val="bullet"/>
      <w:pStyle w:val="TORstavke"/>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44D3727"/>
    <w:multiLevelType w:val="singleLevel"/>
    <w:tmpl w:val="344D3727"/>
    <w:lvl w:ilvl="0">
      <w:start w:val="1"/>
      <w:numFmt w:val="decimal"/>
      <w:pStyle w:val="ReportReference"/>
      <w:lvlText w:val="[%1]"/>
      <w:lvlJc w:val="left"/>
      <w:pPr>
        <w:tabs>
          <w:tab w:val="left" w:pos="1973"/>
        </w:tabs>
        <w:ind w:left="1973" w:hanging="1973"/>
      </w:pPr>
      <w:rPr>
        <w:rFonts w:hint="default"/>
      </w:rPr>
    </w:lvl>
  </w:abstractNum>
  <w:abstractNum w:abstractNumId="20" w15:restartNumberingAfterBreak="0">
    <w:nsid w:val="39692660"/>
    <w:multiLevelType w:val="multilevel"/>
    <w:tmpl w:val="39692660"/>
    <w:lvl w:ilvl="0">
      <w:start w:val="1"/>
      <w:numFmt w:val="decimal"/>
      <w:lvlText w:val="%1."/>
      <w:lvlJc w:val="left"/>
      <w:pPr>
        <w:tabs>
          <w:tab w:val="left" w:pos="431"/>
        </w:tabs>
        <w:ind w:left="431" w:hanging="431"/>
      </w:pPr>
      <w:rPr>
        <w:rFonts w:cs="Times New Roman"/>
        <w:b/>
        <w:i w:val="0"/>
      </w:rPr>
    </w:lvl>
    <w:lvl w:ilvl="1">
      <w:start w:val="1"/>
      <w:numFmt w:val="decimal"/>
      <w:lvlText w:val="%1.%2"/>
      <w:lvlJc w:val="left"/>
      <w:pPr>
        <w:tabs>
          <w:tab w:val="left" w:pos="709"/>
        </w:tabs>
        <w:ind w:left="709" w:hanging="709"/>
      </w:pPr>
      <w:rPr>
        <w:rFonts w:ascii="Times New Roman" w:eastAsia="Times New Roman" w:hAnsi="Times New Roman" w:cs="Times New Roman"/>
      </w:rPr>
    </w:lvl>
    <w:lvl w:ilvl="2">
      <w:start w:val="1"/>
      <w:numFmt w:val="lowerLetter"/>
      <w:pStyle w:val="Clauses"/>
      <w:lvlText w:val="(%3)"/>
      <w:lvlJc w:val="left"/>
      <w:pPr>
        <w:tabs>
          <w:tab w:val="left" w:pos="1712"/>
        </w:tabs>
        <w:ind w:left="1418" w:hanging="426"/>
      </w:pPr>
      <w:rPr>
        <w:rFonts w:cs="Times New Roman"/>
        <w:b w:val="0"/>
        <w:i w:val="0"/>
      </w:rPr>
    </w:lvl>
    <w:lvl w:ilvl="3">
      <w:start w:val="1"/>
      <w:numFmt w:val="lowerRoman"/>
      <w:lvlText w:val="(%4)"/>
      <w:lvlJc w:val="left"/>
      <w:pPr>
        <w:tabs>
          <w:tab w:val="left" w:pos="2498"/>
        </w:tabs>
        <w:ind w:left="1843" w:hanging="425"/>
      </w:pPr>
      <w:rPr>
        <w:rFonts w:cs="Times New Roman"/>
      </w:rPr>
    </w:lvl>
    <w:lvl w:ilvl="4">
      <w:start w:val="1"/>
      <w:numFmt w:val="decimal"/>
      <w:lvlText w:val=".%5"/>
      <w:lvlJc w:val="left"/>
      <w:pPr>
        <w:tabs>
          <w:tab w:val="left" w:pos="0"/>
        </w:tabs>
        <w:ind w:left="0" w:firstLine="0"/>
      </w:pPr>
      <w:rPr>
        <w:rFonts w:cs="Times New Roman"/>
      </w:rPr>
    </w:lvl>
    <w:lvl w:ilvl="5">
      <w:start w:val="1"/>
      <w:numFmt w:val="decimal"/>
      <w:lvlText w:val=".%5.%6"/>
      <w:lvlJc w:val="left"/>
      <w:pPr>
        <w:tabs>
          <w:tab w:val="left" w:pos="0"/>
        </w:tabs>
        <w:ind w:left="0" w:firstLine="0"/>
      </w:pPr>
      <w:rPr>
        <w:rFonts w:cs="Times New Roman"/>
      </w:rPr>
    </w:lvl>
    <w:lvl w:ilvl="6">
      <w:start w:val="1"/>
      <w:numFmt w:val="decimal"/>
      <w:lvlText w:val=".%5.%6.%7"/>
      <w:lvlJc w:val="left"/>
      <w:pPr>
        <w:tabs>
          <w:tab w:val="left" w:pos="0"/>
        </w:tabs>
        <w:ind w:left="0" w:firstLine="0"/>
      </w:pPr>
      <w:rPr>
        <w:rFonts w:cs="Times New Roman"/>
      </w:rPr>
    </w:lvl>
    <w:lvl w:ilvl="7">
      <w:start w:val="1"/>
      <w:numFmt w:val="decimal"/>
      <w:lvlText w:val=".%5.%6.%7.%8"/>
      <w:lvlJc w:val="left"/>
      <w:pPr>
        <w:tabs>
          <w:tab w:val="left" w:pos="0"/>
        </w:tabs>
        <w:ind w:left="0" w:firstLine="0"/>
      </w:pPr>
      <w:rPr>
        <w:rFonts w:cs="Times New Roman"/>
      </w:rPr>
    </w:lvl>
    <w:lvl w:ilvl="8">
      <w:start w:val="1"/>
      <w:numFmt w:val="decimal"/>
      <w:lvlText w:val=".%5.%6.%7.%8.%9"/>
      <w:lvlJc w:val="left"/>
      <w:pPr>
        <w:tabs>
          <w:tab w:val="left" w:pos="0"/>
        </w:tabs>
        <w:ind w:left="4392" w:hanging="1584"/>
      </w:pPr>
      <w:rPr>
        <w:rFonts w:cs="Times New Roman"/>
      </w:rPr>
    </w:lvl>
  </w:abstractNum>
  <w:abstractNum w:abstractNumId="21" w15:restartNumberingAfterBreak="0">
    <w:nsid w:val="3BE27F9B"/>
    <w:multiLevelType w:val="hybridMultilevel"/>
    <w:tmpl w:val="A254D782"/>
    <w:lvl w:ilvl="0" w:tplc="04090001">
      <w:start w:val="1"/>
      <w:numFmt w:val="bullet"/>
      <w:lvlText w:val=""/>
      <w:lvlJc w:val="left"/>
      <w:pPr>
        <w:ind w:left="720" w:hanging="360"/>
      </w:pPr>
      <w:rPr>
        <w:rFonts w:ascii="Symbol" w:hAnsi="Symbol" w:hint="default"/>
      </w:rPr>
    </w:lvl>
    <w:lvl w:ilvl="1" w:tplc="01C8CA92">
      <w:numFmt w:val="bullet"/>
      <w:lvlText w:val="•"/>
      <w:lvlJc w:val="left"/>
      <w:pPr>
        <w:ind w:left="1440" w:hanging="360"/>
      </w:pPr>
      <w:rPr>
        <w:rFonts w:ascii="Arial" w:eastAsia="Arial Unicode MS"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750ECD"/>
    <w:multiLevelType w:val="multilevel"/>
    <w:tmpl w:val="3C750ECD"/>
    <w:lvl w:ilvl="0">
      <w:start w:val="1"/>
      <w:numFmt w:val="decimal"/>
      <w:lvlText w:val="%1."/>
      <w:lvlJc w:val="left"/>
      <w:pPr>
        <w:ind w:left="360" w:hanging="360"/>
      </w:pPr>
    </w:lvl>
    <w:lvl w:ilvl="1">
      <w:start w:val="1"/>
      <w:numFmt w:val="decimal"/>
      <w:pStyle w:val="StyleStyleStyleHeading2ArialLightBlueJustifiedAutoJ"/>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0F546DA"/>
    <w:multiLevelType w:val="singleLevel"/>
    <w:tmpl w:val="40F546DA"/>
    <w:lvl w:ilvl="0">
      <w:start w:val="1"/>
      <w:numFmt w:val="bullet"/>
      <w:pStyle w:val="StyleHeading111ptNotBold"/>
      <w:lvlText w:val=""/>
      <w:lvlJc w:val="left"/>
      <w:pPr>
        <w:tabs>
          <w:tab w:val="left" w:pos="927"/>
        </w:tabs>
        <w:ind w:left="907" w:hanging="340"/>
      </w:pPr>
      <w:rPr>
        <w:rFonts w:ascii="Symbol" w:hAnsi="Symbol" w:hint="default"/>
      </w:rPr>
    </w:lvl>
  </w:abstractNum>
  <w:abstractNum w:abstractNumId="24" w15:restartNumberingAfterBreak="0">
    <w:nsid w:val="426024F1"/>
    <w:multiLevelType w:val="multilevel"/>
    <w:tmpl w:val="426024F1"/>
    <w:lvl w:ilvl="0">
      <w:start w:val="1"/>
      <w:numFmt w:val="upperRoman"/>
      <w:pStyle w:val="Naslov1"/>
      <w:suff w:val="space"/>
      <w:lvlText w:val="%1."/>
      <w:lvlJc w:val="left"/>
      <w:pPr>
        <w:ind w:left="357" w:hanging="357"/>
      </w:pPr>
      <w:rPr>
        <w:rFonts w:ascii="Arial" w:hAnsi="Arial" w:cs="Times New Roman" w:hint="default"/>
        <w:b/>
        <w:color w:val="auto"/>
        <w:sz w:val="28"/>
      </w:rPr>
    </w:lvl>
    <w:lvl w:ilvl="1">
      <w:start w:val="1"/>
      <w:numFmt w:val="decimal"/>
      <w:pStyle w:val="Naslov2"/>
      <w:suff w:val="space"/>
      <w:lvlText w:val="%1.%2."/>
      <w:lvlJc w:val="left"/>
      <w:pPr>
        <w:ind w:left="357" w:hanging="357"/>
      </w:pPr>
      <w:rPr>
        <w:rFonts w:ascii="Arial" w:hAnsi="Arial" w:cs="Times New Roman" w:hint="default"/>
        <w:b/>
        <w:color w:val="auto"/>
        <w:sz w:val="26"/>
      </w:rPr>
    </w:lvl>
    <w:lvl w:ilvl="2">
      <w:start w:val="1"/>
      <w:numFmt w:val="decimal"/>
      <w:pStyle w:val="Naslov3"/>
      <w:suff w:val="space"/>
      <w:lvlText w:val=" %1.%2.%3."/>
      <w:lvlJc w:val="left"/>
      <w:pPr>
        <w:ind w:left="357" w:hanging="357"/>
      </w:pPr>
      <w:rPr>
        <w:rFonts w:ascii="Arial" w:hAnsi="Arial" w:cs="Times New Roman" w:hint="default"/>
        <w:b/>
        <w:color w:val="auto"/>
        <w:sz w:val="22"/>
      </w:rPr>
    </w:lvl>
    <w:lvl w:ilvl="3">
      <w:start w:val="1"/>
      <w:numFmt w:val="decimal"/>
      <w:pStyle w:val="Naslov4"/>
      <w:suff w:val="space"/>
      <w:lvlText w:val="%1.%2.%3.%4."/>
      <w:lvlJc w:val="left"/>
      <w:pPr>
        <w:ind w:left="357" w:hanging="357"/>
      </w:pPr>
      <w:rPr>
        <w:rFonts w:ascii="Arial" w:hAnsi="Arial" w:cs="Times New Roman" w:hint="default"/>
        <w:b/>
        <w:color w:val="auto"/>
        <w:sz w:val="22"/>
      </w:rPr>
    </w:lvl>
    <w:lvl w:ilvl="4">
      <w:start w:val="1"/>
      <w:numFmt w:val="decimal"/>
      <w:pStyle w:val="Naslov5"/>
      <w:suff w:val="space"/>
      <w:lvlText w:val="%1.%2.%3.%4.%5."/>
      <w:lvlJc w:val="left"/>
      <w:pPr>
        <w:ind w:left="357" w:hanging="357"/>
      </w:pPr>
      <w:rPr>
        <w:rFonts w:ascii="Arial" w:hAnsi="Arial" w:cs="Times New Roman" w:hint="default"/>
        <w:b/>
        <w:color w:val="auto"/>
        <w:sz w:val="22"/>
      </w:rPr>
    </w:lvl>
    <w:lvl w:ilvl="5">
      <w:start w:val="1"/>
      <w:numFmt w:val="decimal"/>
      <w:pStyle w:val="Naslov6"/>
      <w:suff w:val="space"/>
      <w:lvlText w:val="%1.%2.%3.%4.%5.%6."/>
      <w:lvlJc w:val="left"/>
      <w:pPr>
        <w:ind w:left="357" w:hanging="357"/>
      </w:pPr>
      <w:rPr>
        <w:rFonts w:ascii="Arial" w:hAnsi="Arial" w:cs="Times New Roman" w:hint="default"/>
        <w:b/>
        <w:color w:val="auto"/>
        <w:sz w:val="22"/>
      </w:rPr>
    </w:lvl>
    <w:lvl w:ilvl="6">
      <w:start w:val="1"/>
      <w:numFmt w:val="decimal"/>
      <w:suff w:val="space"/>
      <w:lvlText w:val="%1.%2.%3.%4.%5.%6.%7."/>
      <w:lvlJc w:val="left"/>
      <w:pPr>
        <w:ind w:left="1077" w:hanging="357"/>
      </w:pPr>
    </w:lvl>
    <w:lvl w:ilvl="7">
      <w:start w:val="1"/>
      <w:numFmt w:val="lowerLetter"/>
      <w:suff w:val="space"/>
      <w:lvlText w:val="%8."/>
      <w:lvlJc w:val="left"/>
      <w:pPr>
        <w:ind w:left="1077" w:hanging="357"/>
      </w:pPr>
    </w:lvl>
    <w:lvl w:ilvl="8">
      <w:start w:val="1"/>
      <w:numFmt w:val="lowerRoman"/>
      <w:suff w:val="space"/>
      <w:lvlText w:val="%9."/>
      <w:lvlJc w:val="left"/>
      <w:pPr>
        <w:ind w:left="1077" w:hanging="357"/>
      </w:pPr>
    </w:lvl>
  </w:abstractNum>
  <w:abstractNum w:abstractNumId="25" w15:restartNumberingAfterBreak="0">
    <w:nsid w:val="426F5B93"/>
    <w:multiLevelType w:val="multilevel"/>
    <w:tmpl w:val="426F5B93"/>
    <w:lvl w:ilvl="0">
      <w:start w:val="1"/>
      <w:numFmt w:val="bullet"/>
      <w:pStyle w:val="ReportList2"/>
      <w:lvlText w:val=""/>
      <w:lvlJc w:val="left"/>
      <w:pPr>
        <w:ind w:left="360" w:hanging="360"/>
      </w:pPr>
      <w:rPr>
        <w:rFonts w:ascii="Symbol" w:hAnsi="Symbol" w:hint="default"/>
        <w:b w:val="0"/>
        <w:i w:val="0"/>
        <w:sz w:val="24"/>
      </w:rPr>
    </w:lvl>
    <w:lvl w:ilvl="1">
      <w:start w:val="1"/>
      <w:numFmt w:val="bullet"/>
      <w:lvlText w:val=""/>
      <w:lvlJc w:val="left"/>
      <w:pPr>
        <w:tabs>
          <w:tab w:val="left" w:pos="714"/>
        </w:tabs>
        <w:ind w:left="714" w:hanging="357"/>
      </w:pPr>
      <w:rPr>
        <w:rFonts w:ascii="Symbol" w:hAnsi="Symbol" w:hint="default"/>
      </w:rPr>
    </w:lvl>
    <w:lvl w:ilvl="2">
      <w:start w:val="1"/>
      <w:numFmt w:val="bullet"/>
      <w:lvlText w:val=""/>
      <w:lvlJc w:val="left"/>
      <w:pPr>
        <w:tabs>
          <w:tab w:val="left" w:pos="1071"/>
        </w:tabs>
        <w:ind w:left="1071" w:hanging="357"/>
      </w:pPr>
      <w:rPr>
        <w:rFonts w:ascii="Symbol" w:hAnsi="Symbol" w:hint="default"/>
      </w:rPr>
    </w:lvl>
    <w:lvl w:ilvl="3">
      <w:start w:val="1"/>
      <w:numFmt w:val="bullet"/>
      <w:lvlText w:val=""/>
      <w:lvlJc w:val="left"/>
      <w:pPr>
        <w:tabs>
          <w:tab w:val="left" w:pos="1428"/>
        </w:tabs>
        <w:ind w:left="1428" w:hanging="357"/>
      </w:pPr>
      <w:rPr>
        <w:rFonts w:ascii="Symbol" w:hAnsi="Symbol" w:hint="default"/>
      </w:rPr>
    </w:lvl>
    <w:lvl w:ilvl="4">
      <w:start w:val="1"/>
      <w:numFmt w:val="bullet"/>
      <w:lvlText w:val=""/>
      <w:lvlJc w:val="left"/>
      <w:pPr>
        <w:tabs>
          <w:tab w:val="left" w:pos="1785"/>
        </w:tabs>
        <w:ind w:left="1785" w:hanging="357"/>
      </w:pPr>
      <w:rPr>
        <w:rFonts w:ascii="Symbol" w:hAnsi="Symbol" w:hint="default"/>
      </w:rPr>
    </w:lvl>
    <w:lvl w:ilvl="5">
      <w:start w:val="1"/>
      <w:numFmt w:val="bullet"/>
      <w:lvlText w:val=""/>
      <w:lvlJc w:val="left"/>
      <w:pPr>
        <w:tabs>
          <w:tab w:val="left" w:pos="2142"/>
        </w:tabs>
        <w:ind w:left="2142" w:hanging="357"/>
      </w:pPr>
      <w:rPr>
        <w:rFonts w:ascii="Symbol" w:hAnsi="Symbol" w:hint="default"/>
      </w:rPr>
    </w:lvl>
    <w:lvl w:ilvl="6">
      <w:start w:val="1"/>
      <w:numFmt w:val="bullet"/>
      <w:lvlText w:val=""/>
      <w:lvlJc w:val="left"/>
      <w:pPr>
        <w:tabs>
          <w:tab w:val="left" w:pos="2499"/>
        </w:tabs>
        <w:ind w:left="2499" w:hanging="357"/>
      </w:pPr>
      <w:rPr>
        <w:rFonts w:ascii="Symbol" w:hAnsi="Symbol" w:hint="default"/>
      </w:rPr>
    </w:lvl>
    <w:lvl w:ilvl="7">
      <w:start w:val="1"/>
      <w:numFmt w:val="bullet"/>
      <w:lvlText w:val=""/>
      <w:lvlJc w:val="left"/>
      <w:pPr>
        <w:tabs>
          <w:tab w:val="left" w:pos="2856"/>
        </w:tabs>
        <w:ind w:left="2856" w:hanging="357"/>
      </w:pPr>
      <w:rPr>
        <w:rFonts w:ascii="Wingdings" w:hAnsi="Wingdings" w:hint="default"/>
      </w:rPr>
    </w:lvl>
    <w:lvl w:ilvl="8">
      <w:start w:val="1"/>
      <w:numFmt w:val="bullet"/>
      <w:lvlText w:val=""/>
      <w:lvlJc w:val="left"/>
      <w:pPr>
        <w:tabs>
          <w:tab w:val="left" w:pos="3213"/>
        </w:tabs>
        <w:ind w:left="3213" w:hanging="357"/>
      </w:pPr>
      <w:rPr>
        <w:rFonts w:ascii="Wingdings" w:hAnsi="Wingdings" w:hint="default"/>
      </w:rPr>
    </w:lvl>
  </w:abstractNum>
  <w:abstractNum w:abstractNumId="26" w15:restartNumberingAfterBreak="0">
    <w:nsid w:val="4363784C"/>
    <w:multiLevelType w:val="multilevel"/>
    <w:tmpl w:val="4363784C"/>
    <w:lvl w:ilvl="0">
      <w:start w:val="1"/>
      <w:numFmt w:val="decimal"/>
      <w:pStyle w:val="GCC11"/>
      <w:lvlText w:val="%1."/>
      <w:lvlJc w:val="left"/>
      <w:pPr>
        <w:tabs>
          <w:tab w:val="left" w:pos="425"/>
        </w:tabs>
        <w:ind w:left="425" w:hanging="425"/>
      </w:pPr>
    </w:lvl>
    <w:lvl w:ilvl="1">
      <w:start w:val="1"/>
      <w:numFmt w:val="lowerLetter"/>
      <w:lvlText w:val="(%2)"/>
      <w:lvlJc w:val="left"/>
      <w:pPr>
        <w:tabs>
          <w:tab w:val="left" w:pos="1134"/>
        </w:tabs>
        <w:ind w:left="1134" w:hanging="567"/>
      </w:pPr>
    </w:lvl>
    <w:lvl w:ilvl="2">
      <w:start w:val="1"/>
      <w:numFmt w:val="lowerRoman"/>
      <w:lvlText w:val="(%3)"/>
      <w:lvlJc w:val="left"/>
      <w:pPr>
        <w:tabs>
          <w:tab w:val="left" w:pos="1134"/>
        </w:tabs>
        <w:ind w:left="1134" w:hanging="567"/>
      </w:pPr>
    </w:lvl>
    <w:lvl w:ilvl="3">
      <w:start w:val="27"/>
      <w:numFmt w:val="lowerLetter"/>
      <w:lvlText w:val="(%4)"/>
      <w:lvlJc w:val="left"/>
      <w:pPr>
        <w:tabs>
          <w:tab w:val="left" w:pos="1701"/>
        </w:tabs>
        <w:ind w:left="1701" w:hanging="567"/>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3C34FA6"/>
    <w:multiLevelType w:val="multilevel"/>
    <w:tmpl w:val="43C34FA6"/>
    <w:lvl w:ilvl="0">
      <w:start w:val="1"/>
      <w:numFmt w:val="decimal"/>
      <w:pStyle w:val="Header1-Clauses"/>
      <w:lvlText w:val="%1."/>
      <w:lvlJc w:val="left"/>
      <w:pPr>
        <w:ind w:left="360" w:hanging="360"/>
      </w:pPr>
    </w:lvl>
    <w:lvl w:ilvl="1">
      <w:start w:val="1"/>
      <w:numFmt w:val="decimal"/>
      <w:pStyle w:val="Header2-SubClauses"/>
      <w:lvlText w:val="1.%2."/>
      <w:lvlJc w:val="left"/>
      <w:pPr>
        <w:ind w:left="792" w:hanging="432"/>
      </w:pPr>
    </w:lvl>
    <w:lvl w:ilvl="2">
      <w:start w:val="1"/>
      <w:numFmt w:val="decimal"/>
      <w:pStyle w:val="P3Header1-Clauses"/>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5BB51A0"/>
    <w:multiLevelType w:val="multilevel"/>
    <w:tmpl w:val="45BB51A0"/>
    <w:lvl w:ilvl="0">
      <w:start w:val="7"/>
      <w:numFmt w:val="decimal"/>
      <w:pStyle w:val="AHEADING1"/>
      <w:suff w:val="space"/>
      <w:lvlText w:val="Д.9.%1"/>
      <w:lvlJc w:val="left"/>
      <w:pPr>
        <w:ind w:left="0" w:firstLine="0"/>
      </w:pPr>
      <w:rPr>
        <w:rFonts w:hint="default"/>
      </w:rPr>
    </w:lvl>
    <w:lvl w:ilvl="1">
      <w:start w:val="1"/>
      <w:numFmt w:val="decimal"/>
      <w:lvlText w:val="Д.9.7.%2"/>
      <w:lvlJc w:val="left"/>
      <w:pPr>
        <w:tabs>
          <w:tab w:val="left" w:pos="396"/>
        </w:tabs>
        <w:ind w:left="396" w:hanging="576"/>
      </w:pPr>
      <w:rPr>
        <w:rFonts w:hint="default"/>
      </w:rPr>
    </w:lvl>
    <w:lvl w:ilvl="2">
      <w:start w:val="1"/>
      <w:numFmt w:val="decimal"/>
      <w:suff w:val="space"/>
      <w:lvlText w:val="Д.%1.%2.%3"/>
      <w:lvlJc w:val="left"/>
      <w:pPr>
        <w:ind w:left="-10" w:hanging="170"/>
      </w:pPr>
      <w:rPr>
        <w:rFonts w:hint="default"/>
      </w:rPr>
    </w:lvl>
    <w:lvl w:ilvl="3">
      <w:start w:val="1"/>
      <w:numFmt w:val="decimal"/>
      <w:suff w:val="space"/>
      <w:lvlText w:val="%1.%2.%3.%4"/>
      <w:lvlJc w:val="left"/>
      <w:pPr>
        <w:ind w:left="684" w:hanging="864"/>
      </w:pPr>
      <w:rPr>
        <w:rFonts w:hint="default"/>
      </w:rPr>
    </w:lvl>
    <w:lvl w:ilvl="4">
      <w:start w:val="1"/>
      <w:numFmt w:val="decimal"/>
      <w:lvlText w:val="%1.%2.%3.%4.%5"/>
      <w:lvlJc w:val="left"/>
      <w:pPr>
        <w:tabs>
          <w:tab w:val="left" w:pos="828"/>
        </w:tabs>
        <w:ind w:left="828" w:hanging="1008"/>
      </w:pPr>
      <w:rPr>
        <w:rFonts w:hint="default"/>
      </w:rPr>
    </w:lvl>
    <w:lvl w:ilvl="5">
      <w:start w:val="1"/>
      <w:numFmt w:val="decimal"/>
      <w:lvlText w:val="%1.%2.%3.%4.%5.%6"/>
      <w:lvlJc w:val="left"/>
      <w:pPr>
        <w:tabs>
          <w:tab w:val="left" w:pos="972"/>
        </w:tabs>
        <w:ind w:left="972" w:hanging="1152"/>
      </w:pPr>
      <w:rPr>
        <w:rFonts w:hint="default"/>
      </w:rPr>
    </w:lvl>
    <w:lvl w:ilvl="6">
      <w:start w:val="1"/>
      <w:numFmt w:val="decimal"/>
      <w:lvlText w:val="%1.%2.%3.%4.%5.%6.%7"/>
      <w:lvlJc w:val="left"/>
      <w:pPr>
        <w:tabs>
          <w:tab w:val="left" w:pos="1116"/>
        </w:tabs>
        <w:ind w:left="1116" w:hanging="1296"/>
      </w:pPr>
      <w:rPr>
        <w:rFonts w:hint="default"/>
      </w:rPr>
    </w:lvl>
    <w:lvl w:ilvl="7">
      <w:start w:val="1"/>
      <w:numFmt w:val="decimal"/>
      <w:lvlText w:val="%1.%2.%3.%4.%5.%6.%7.%8"/>
      <w:lvlJc w:val="left"/>
      <w:pPr>
        <w:tabs>
          <w:tab w:val="left" w:pos="1260"/>
        </w:tabs>
        <w:ind w:left="1260" w:hanging="1440"/>
      </w:pPr>
      <w:rPr>
        <w:rFonts w:hint="default"/>
      </w:rPr>
    </w:lvl>
    <w:lvl w:ilvl="8">
      <w:start w:val="1"/>
      <w:numFmt w:val="decimal"/>
      <w:lvlText w:val="%1.%2.%3.%4.%5.%6.%7.%8.%9"/>
      <w:lvlJc w:val="left"/>
      <w:pPr>
        <w:tabs>
          <w:tab w:val="left" w:pos="1404"/>
        </w:tabs>
        <w:ind w:left="1404" w:hanging="1584"/>
      </w:pPr>
      <w:rPr>
        <w:rFonts w:hint="default"/>
      </w:rPr>
    </w:lvl>
  </w:abstractNum>
  <w:abstractNum w:abstractNumId="29" w15:restartNumberingAfterBreak="0">
    <w:nsid w:val="47CE7680"/>
    <w:multiLevelType w:val="hybridMultilevel"/>
    <w:tmpl w:val="C6EE29C6"/>
    <w:lvl w:ilvl="0" w:tplc="6086835C">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1E5894"/>
    <w:multiLevelType w:val="multilevel"/>
    <w:tmpl w:val="491E5894"/>
    <w:lvl w:ilvl="0">
      <w:start w:val="1"/>
      <w:numFmt w:val="decimal"/>
      <w:pStyle w:val="StyleHeading311pt"/>
      <w:lvlText w:val="2.3.%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9DE0399"/>
    <w:multiLevelType w:val="multilevel"/>
    <w:tmpl w:val="49DE0399"/>
    <w:lvl w:ilvl="0">
      <w:start w:val="1"/>
      <w:numFmt w:val="decimal"/>
      <w:pStyle w:val="ReportLevel1"/>
      <w:lvlText w:val="%1"/>
      <w:lvlJc w:val="left"/>
      <w:pPr>
        <w:tabs>
          <w:tab w:val="left" w:pos="1134"/>
        </w:tabs>
        <w:ind w:left="1134" w:hanging="1134"/>
      </w:pPr>
      <w:rPr>
        <w:rFonts w:ascii="Times New Roman" w:hAnsi="Times New Roman" w:hint="default"/>
        <w:b/>
        <w:i w:val="0"/>
        <w:color w:val="D22D7D"/>
        <w:sz w:val="36"/>
        <w:szCs w:val="28"/>
      </w:rPr>
    </w:lvl>
    <w:lvl w:ilvl="1">
      <w:start w:val="1"/>
      <w:numFmt w:val="decimal"/>
      <w:pStyle w:val="ReportLevel2"/>
      <w:lvlText w:val="%1.%2"/>
      <w:lvlJc w:val="left"/>
      <w:pPr>
        <w:tabs>
          <w:tab w:val="left" w:pos="1134"/>
        </w:tabs>
        <w:ind w:left="1134" w:hanging="1134"/>
      </w:pPr>
      <w:rPr>
        <w:rFonts w:ascii="Times New Roman" w:hAnsi="Times New Roman" w:hint="default"/>
        <w:b/>
        <w:i w:val="0"/>
        <w:color w:val="D22D7D"/>
        <w:sz w:val="32"/>
        <w:szCs w:val="20"/>
        <w:u w:val="none" w:color="008080"/>
      </w:rPr>
    </w:lvl>
    <w:lvl w:ilvl="2">
      <w:start w:val="1"/>
      <w:numFmt w:val="decimal"/>
      <w:pStyle w:val="ReportLevel3"/>
      <w:lvlText w:val="%1.%2.%3"/>
      <w:lvlJc w:val="left"/>
      <w:pPr>
        <w:tabs>
          <w:tab w:val="left" w:pos="1701"/>
        </w:tabs>
        <w:ind w:left="1701" w:hanging="1134"/>
      </w:pPr>
      <w:rPr>
        <w:rFonts w:ascii="Times New Roman" w:hAnsi="Times New Roman" w:hint="default"/>
        <w:b/>
        <w:i w:val="0"/>
        <w:color w:val="D22D7D"/>
        <w:sz w:val="28"/>
        <w:szCs w:val="20"/>
      </w:rPr>
    </w:lvl>
    <w:lvl w:ilvl="3">
      <w:start w:val="1"/>
      <w:numFmt w:val="decimal"/>
      <w:pStyle w:val="ReportLevel4"/>
      <w:lvlText w:val="%1.%2.%3.%4"/>
      <w:lvlJc w:val="left"/>
      <w:pPr>
        <w:tabs>
          <w:tab w:val="left" w:pos="1134"/>
        </w:tabs>
        <w:ind w:left="1134" w:hanging="1134"/>
      </w:pPr>
      <w:rPr>
        <w:rFonts w:ascii="Times New Roman" w:hAnsi="Times New Roman" w:hint="default"/>
        <w:b/>
        <w:i w:val="0"/>
        <w:color w:val="D22D7D"/>
        <w:sz w:val="28"/>
        <w:szCs w:val="20"/>
      </w:rPr>
    </w:lvl>
    <w:lvl w:ilvl="4">
      <w:start w:val="1"/>
      <w:numFmt w:val="decimal"/>
      <w:lvlText w:val="%1.%2.%3.%4.%5"/>
      <w:lvlJc w:val="left"/>
      <w:pPr>
        <w:tabs>
          <w:tab w:val="left" w:pos="1134"/>
        </w:tabs>
        <w:ind w:left="1134" w:hanging="1134"/>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134"/>
        </w:tabs>
        <w:ind w:left="1134" w:hanging="1134"/>
      </w:pPr>
      <w:rPr>
        <w:rFonts w:hint="default"/>
      </w:rPr>
    </w:lvl>
    <w:lvl w:ilvl="7">
      <w:start w:val="1"/>
      <w:numFmt w:val="decimal"/>
      <w:lvlText w:val="%1.%2.%3.%4.%5.%6.%7.%8"/>
      <w:lvlJc w:val="left"/>
      <w:pPr>
        <w:tabs>
          <w:tab w:val="left" w:pos="1134"/>
        </w:tabs>
        <w:ind w:left="1134" w:hanging="1134"/>
      </w:pPr>
      <w:rPr>
        <w:rFonts w:hint="default"/>
      </w:rPr>
    </w:lvl>
    <w:lvl w:ilvl="8">
      <w:start w:val="1"/>
      <w:numFmt w:val="decimal"/>
      <w:lvlText w:val="%1.%2.%3.%4.%5.%6.%7.%8.%9"/>
      <w:lvlJc w:val="left"/>
      <w:pPr>
        <w:tabs>
          <w:tab w:val="left" w:pos="1134"/>
        </w:tabs>
        <w:ind w:left="1134" w:hanging="1134"/>
      </w:pPr>
      <w:rPr>
        <w:rFonts w:hint="default"/>
      </w:rPr>
    </w:lvl>
  </w:abstractNum>
  <w:abstractNum w:abstractNumId="32" w15:restartNumberingAfterBreak="0">
    <w:nsid w:val="4BED770A"/>
    <w:multiLevelType w:val="multilevel"/>
    <w:tmpl w:val="4BED770A"/>
    <w:lvl w:ilvl="0">
      <w:start w:val="1"/>
      <w:numFmt w:val="decimal"/>
      <w:pStyle w:val="Tekst"/>
      <w:lvlText w:val="14.%1"/>
      <w:lvlJc w:val="left"/>
      <w:pPr>
        <w:tabs>
          <w:tab w:val="left" w:pos="1134"/>
        </w:tabs>
        <w:ind w:left="1134" w:hanging="567"/>
      </w:pPr>
      <w:rPr>
        <w:b w:val="0"/>
        <w:i w:val="0"/>
        <w:sz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C3C51C9"/>
    <w:multiLevelType w:val="multilevel"/>
    <w:tmpl w:val="04090025"/>
    <w:lvl w:ilvl="0">
      <w:start w:val="1"/>
      <w:numFmt w:val="decimal"/>
      <w:pStyle w:val="Hed11"/>
      <w:lvlText w:val="%1"/>
      <w:lvlJc w:val="left"/>
      <w:pPr>
        <w:ind w:left="432" w:hanging="432"/>
      </w:pPr>
    </w:lvl>
    <w:lvl w:ilvl="1">
      <w:start w:val="1"/>
      <w:numFmt w:val="decimal"/>
      <w:pStyle w:val="TitleHeader21"/>
      <w:lvlText w:val="%1.%2"/>
      <w:lvlJc w:val="left"/>
      <w:pPr>
        <w:ind w:left="576" w:hanging="576"/>
      </w:pPr>
    </w:lvl>
    <w:lvl w:ilvl="2">
      <w:start w:val="1"/>
      <w:numFmt w:val="decimal"/>
      <w:pStyle w:val="SectionHeader31"/>
      <w:lvlText w:val="%1.%2.%3"/>
      <w:lvlJc w:val="left"/>
      <w:pPr>
        <w:ind w:left="720" w:hanging="720"/>
      </w:pPr>
    </w:lvl>
    <w:lvl w:ilvl="3">
      <w:start w:val="1"/>
      <w:numFmt w:val="decimal"/>
      <w:pStyle w:val="Sub-ClauseSub-paragraph1"/>
      <w:lvlText w:val="%1.%2.%3.%4"/>
      <w:lvlJc w:val="left"/>
      <w:pPr>
        <w:ind w:left="864" w:hanging="864"/>
      </w:pPr>
    </w:lvl>
    <w:lvl w:ilvl="4">
      <w:start w:val="1"/>
      <w:numFmt w:val="decimal"/>
      <w:pStyle w:val="heading81"/>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10"/>
      <w:lvlText w:val="%1.%2.%3.%4.%5.%6.%7.%8"/>
      <w:lvlJc w:val="left"/>
      <w:pPr>
        <w:ind w:left="1440" w:hanging="1440"/>
      </w:pPr>
    </w:lvl>
    <w:lvl w:ilvl="8">
      <w:start w:val="1"/>
      <w:numFmt w:val="decimal"/>
      <w:pStyle w:val="Anhang1"/>
      <w:lvlText w:val="%1.%2.%3.%4.%5.%6.%7.%8.%9"/>
      <w:lvlJc w:val="left"/>
      <w:pPr>
        <w:ind w:left="1584" w:hanging="1584"/>
      </w:pPr>
    </w:lvl>
  </w:abstractNum>
  <w:abstractNum w:abstractNumId="34" w15:restartNumberingAfterBreak="0">
    <w:nsid w:val="4EAD0AA7"/>
    <w:multiLevelType w:val="multilevel"/>
    <w:tmpl w:val="4EAD0AA7"/>
    <w:lvl w:ilvl="0">
      <w:start w:val="1"/>
      <w:numFmt w:val="russianUpper"/>
      <w:pStyle w:val="HEADINGA"/>
      <w:lvlText w:val="%1"/>
      <w:lvlJc w:val="left"/>
      <w:pPr>
        <w:tabs>
          <w:tab w:val="left" w:pos="360"/>
        </w:tabs>
        <w:ind w:left="360" w:hanging="360"/>
      </w:pPr>
      <w:rPr>
        <w:rFonts w:hint="default"/>
      </w:rPr>
    </w:lvl>
    <w:lvl w:ilvl="1">
      <w:start w:val="1"/>
      <w:numFmt w:val="decimal"/>
      <w:lvlText w:val="%1.%2"/>
      <w:lvlJc w:val="left"/>
      <w:pPr>
        <w:tabs>
          <w:tab w:val="left" w:pos="576"/>
        </w:tabs>
        <w:ind w:left="576" w:hanging="576"/>
      </w:pPr>
      <w:rPr>
        <w:rFonts w:hint="default"/>
      </w:rPr>
    </w:lvl>
    <w:lvl w:ilvl="2">
      <w:start w:val="1"/>
      <w:numFmt w:val="decimal"/>
      <w:suff w:val="space"/>
      <w:lvlText w:val="%1.%2.%3"/>
      <w:lvlJc w:val="left"/>
      <w:pPr>
        <w:ind w:left="170" w:hanging="170"/>
      </w:pPr>
      <w:rPr>
        <w:rFonts w:hint="default"/>
      </w:rPr>
    </w:lvl>
    <w:lvl w:ilvl="3">
      <w:start w:val="1"/>
      <w:numFmt w:val="decimal"/>
      <w:suff w:val="space"/>
      <w:lvlText w:val="%1.%2.%3.%4"/>
      <w:lvlJc w:val="left"/>
      <w:pPr>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5" w15:restartNumberingAfterBreak="0">
    <w:nsid w:val="544239AB"/>
    <w:multiLevelType w:val="multilevel"/>
    <w:tmpl w:val="544239AB"/>
    <w:lvl w:ilvl="0">
      <w:start w:val="1"/>
      <w:numFmt w:val="decimal"/>
      <w:pStyle w:val="StyleHeading3Arial"/>
      <w:suff w:val="space"/>
      <w:lvlText w:val="%1."/>
      <w:lvlJc w:val="left"/>
      <w:pPr>
        <w:ind w:left="284" w:firstLine="0"/>
      </w:pPr>
      <w:rPr>
        <w:rFonts w:ascii="CHelvPlain" w:hAnsi="CHelvPlain" w:hint="default"/>
      </w:rPr>
    </w:lvl>
    <w:lvl w:ilvl="1">
      <w:start w:val="1"/>
      <w:numFmt w:val="none"/>
      <w:pStyle w:val="xl55"/>
      <w:suff w:val="space"/>
      <w:lvlText w:val="2.2."/>
      <w:lvlJc w:val="left"/>
      <w:pPr>
        <w:ind w:left="284" w:firstLine="0"/>
      </w:pPr>
      <w:rPr>
        <w:rFonts w:hint="default"/>
      </w:rPr>
    </w:lvl>
    <w:lvl w:ilvl="2">
      <w:start w:val="1"/>
      <w:numFmt w:val="decimal"/>
      <w:suff w:val="space"/>
      <w:lvlText w:val="1.1.%3."/>
      <w:lvlJc w:val="left"/>
      <w:pPr>
        <w:ind w:left="284" w:firstLine="0"/>
      </w:pPr>
      <w:rPr>
        <w:rFonts w:hint="default"/>
      </w:rPr>
    </w:lvl>
    <w:lvl w:ilvl="3">
      <w:start w:val="1"/>
      <w:numFmt w:val="decimal"/>
      <w:lvlText w:val="%1.%2.%3.%4."/>
      <w:lvlJc w:val="left"/>
      <w:pPr>
        <w:tabs>
          <w:tab w:val="left" w:pos="3164"/>
        </w:tabs>
        <w:ind w:left="2012" w:hanging="648"/>
      </w:pPr>
      <w:rPr>
        <w:rFonts w:hint="default"/>
      </w:rPr>
    </w:lvl>
    <w:lvl w:ilvl="4">
      <w:start w:val="1"/>
      <w:numFmt w:val="decimal"/>
      <w:lvlText w:val="%1.%2.%3.%4.%5."/>
      <w:lvlJc w:val="left"/>
      <w:pPr>
        <w:tabs>
          <w:tab w:val="left" w:pos="4244"/>
        </w:tabs>
        <w:ind w:left="2516" w:hanging="792"/>
      </w:pPr>
      <w:rPr>
        <w:rFonts w:hint="default"/>
      </w:rPr>
    </w:lvl>
    <w:lvl w:ilvl="5">
      <w:start w:val="1"/>
      <w:numFmt w:val="decimal"/>
      <w:lvlText w:val="%1.%2.%3.%4.%5.%6."/>
      <w:lvlJc w:val="left"/>
      <w:pPr>
        <w:tabs>
          <w:tab w:val="left" w:pos="4964"/>
        </w:tabs>
        <w:ind w:left="3020" w:hanging="936"/>
      </w:pPr>
      <w:rPr>
        <w:rFonts w:hint="default"/>
      </w:rPr>
    </w:lvl>
    <w:lvl w:ilvl="6">
      <w:start w:val="1"/>
      <w:numFmt w:val="decimal"/>
      <w:lvlText w:val="%1.%2.%3.%4.%5.%6.%7."/>
      <w:lvlJc w:val="left"/>
      <w:pPr>
        <w:tabs>
          <w:tab w:val="left" w:pos="5684"/>
        </w:tabs>
        <w:ind w:left="3524" w:hanging="1080"/>
      </w:pPr>
      <w:rPr>
        <w:rFonts w:hint="default"/>
      </w:rPr>
    </w:lvl>
    <w:lvl w:ilvl="7">
      <w:start w:val="1"/>
      <w:numFmt w:val="decimal"/>
      <w:lvlText w:val="%1.%2.%3.%4.%5.%6.%7.%8."/>
      <w:lvlJc w:val="left"/>
      <w:pPr>
        <w:tabs>
          <w:tab w:val="left" w:pos="6404"/>
        </w:tabs>
        <w:ind w:left="4028" w:hanging="1224"/>
      </w:pPr>
      <w:rPr>
        <w:rFonts w:hint="default"/>
      </w:rPr>
    </w:lvl>
    <w:lvl w:ilvl="8">
      <w:start w:val="1"/>
      <w:numFmt w:val="decimal"/>
      <w:lvlText w:val="%1.%2.%3.%4.%5.%6.%7.%8.%9."/>
      <w:lvlJc w:val="left"/>
      <w:pPr>
        <w:tabs>
          <w:tab w:val="left" w:pos="7484"/>
        </w:tabs>
        <w:ind w:left="4604" w:hanging="1440"/>
      </w:pPr>
      <w:rPr>
        <w:rFonts w:hint="default"/>
      </w:rPr>
    </w:lvl>
  </w:abstractNum>
  <w:abstractNum w:abstractNumId="36" w15:restartNumberingAfterBreak="0">
    <w:nsid w:val="547004E2"/>
    <w:multiLevelType w:val="singleLevel"/>
    <w:tmpl w:val="547004E2"/>
    <w:lvl w:ilvl="0">
      <w:start w:val="1"/>
      <w:numFmt w:val="bullet"/>
      <w:pStyle w:val="Title"/>
      <w:lvlText w:val=""/>
      <w:lvlJc w:val="left"/>
      <w:pPr>
        <w:tabs>
          <w:tab w:val="left" w:pos="927"/>
        </w:tabs>
        <w:ind w:left="907" w:hanging="340"/>
      </w:pPr>
      <w:rPr>
        <w:rFonts w:ascii="Symbol" w:hAnsi="Symbol" w:hint="default"/>
      </w:rPr>
    </w:lvl>
  </w:abstractNum>
  <w:abstractNum w:abstractNumId="37" w15:restartNumberingAfterBreak="0">
    <w:nsid w:val="552B11F3"/>
    <w:multiLevelType w:val="multilevel"/>
    <w:tmpl w:val="552B11F3"/>
    <w:lvl w:ilvl="0">
      <w:start w:val="1"/>
      <w:numFmt w:val="upperLetter"/>
      <w:lvlText w:val="%1"/>
      <w:lvlJc w:val="left"/>
      <w:pPr>
        <w:tabs>
          <w:tab w:val="left" w:pos="360"/>
        </w:tabs>
        <w:ind w:left="360" w:hanging="360"/>
      </w:pPr>
      <w:rPr>
        <w:rFonts w:hint="default"/>
      </w:rPr>
    </w:lvl>
    <w:lvl w:ilvl="1">
      <w:start w:val="1"/>
      <w:numFmt w:val="decimal"/>
      <w:lvlText w:val="%1.%2"/>
      <w:lvlJc w:val="left"/>
      <w:pPr>
        <w:tabs>
          <w:tab w:val="left" w:pos="576"/>
        </w:tabs>
        <w:ind w:left="576" w:hanging="576"/>
      </w:pPr>
      <w:rPr>
        <w:rFonts w:hint="default"/>
      </w:rPr>
    </w:lvl>
    <w:lvl w:ilvl="2">
      <w:start w:val="1"/>
      <w:numFmt w:val="decimal"/>
      <w:pStyle w:val="2NORMALPARAGRAPH"/>
      <w:lvlText w:val="%1.%2.%3"/>
      <w:lvlJc w:val="left"/>
      <w:pPr>
        <w:tabs>
          <w:tab w:val="left" w:pos="720"/>
        </w:tabs>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8" w15:restartNumberingAfterBreak="0">
    <w:nsid w:val="5E442853"/>
    <w:multiLevelType w:val="multilevel"/>
    <w:tmpl w:val="5E442853"/>
    <w:lvl w:ilvl="0">
      <w:numFmt w:val="bullet"/>
      <w:pStyle w:val="HEADER5"/>
      <w:lvlText w:val="-"/>
      <w:lvlJc w:val="left"/>
      <w:pPr>
        <w:tabs>
          <w:tab w:val="left" w:pos="2700"/>
        </w:tabs>
        <w:ind w:left="2700" w:hanging="720"/>
      </w:pPr>
      <w:rPr>
        <w:rFonts w:ascii="Times New Roman" w:eastAsia="Times New Roman" w:hAnsi="Times New Roman" w:cs="Times New Roman" w:hint="default"/>
        <w:i/>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61B11784"/>
    <w:multiLevelType w:val="singleLevel"/>
    <w:tmpl w:val="61B11784"/>
    <w:lvl w:ilvl="0">
      <w:start w:val="1"/>
      <w:numFmt w:val="bullet"/>
      <w:pStyle w:val="NAB1"/>
      <w:lvlText w:val=""/>
      <w:lvlJc w:val="left"/>
      <w:pPr>
        <w:tabs>
          <w:tab w:val="left" w:pos="1494"/>
        </w:tabs>
        <w:ind w:left="1134" w:firstLine="0"/>
      </w:pPr>
      <w:rPr>
        <w:rFonts w:ascii="Symbol" w:hAnsi="Symbol" w:hint="default"/>
        <w:b w:val="0"/>
        <w:i w:val="0"/>
        <w:sz w:val="20"/>
        <w:u w:val="none"/>
      </w:rPr>
    </w:lvl>
  </w:abstractNum>
  <w:abstractNum w:abstractNumId="40" w15:restartNumberingAfterBreak="0">
    <w:nsid w:val="64A37AEC"/>
    <w:multiLevelType w:val="multilevel"/>
    <w:tmpl w:val="64A37AEC"/>
    <w:lvl w:ilvl="0">
      <w:start w:val="3"/>
      <w:numFmt w:val="bullet"/>
      <w:pStyle w:val="TEKSTPARAGRAF"/>
      <w:lvlText w:val=""/>
      <w:lvlPicBulletId w:val="0"/>
      <w:lvlJc w:val="left"/>
      <w:pPr>
        <w:ind w:left="1571" w:hanging="360"/>
      </w:pPr>
      <w:rPr>
        <w:rFonts w:ascii="Symbol" w:eastAsia="Times New Roman" w:hAnsi="Symbol" w:cs="Times New Roman" w:hint="default"/>
        <w:color w:val="auto"/>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1" w15:restartNumberingAfterBreak="0">
    <w:nsid w:val="668379B8"/>
    <w:multiLevelType w:val="multilevel"/>
    <w:tmpl w:val="668379B8"/>
    <w:styleLink w:val="FormatvorlageAufgezhlt1"/>
    <w:lvl w:ilvl="0">
      <w:start w:val="1"/>
      <w:numFmt w:val="decimal"/>
      <w:suff w:val="space"/>
      <w:lvlText w:val="%1)"/>
      <w:lvlJc w:val="left"/>
      <w:pPr>
        <w:ind w:left="0" w:firstLine="0"/>
      </w:pPr>
      <w:rPr>
        <w:rFonts w:hint="default"/>
      </w:rPr>
    </w:lvl>
    <w:lvl w:ilvl="1">
      <w:start w:val="1"/>
      <w:numFmt w:val="decimal"/>
      <w:suff w:val="space"/>
      <w:lvlText w:val="%1.%2"/>
      <w:lvlJc w:val="left"/>
      <w:pPr>
        <w:ind w:left="113" w:firstLine="0"/>
      </w:pPr>
      <w:rPr>
        <w:rFonts w:hint="default"/>
        <w:i w:val="0"/>
      </w:rPr>
    </w:lvl>
    <w:lvl w:ilvl="2">
      <w:start w:val="1"/>
      <w:numFmt w:val="decimal"/>
      <w:suff w:val="space"/>
      <w:lvlText w:val="%1.%2.%3"/>
      <w:lvlJc w:val="left"/>
      <w:pPr>
        <w:ind w:left="226" w:firstLine="0"/>
      </w:pPr>
      <w:rPr>
        <w:rFonts w:ascii="Arial" w:hAnsi="Arial" w:cs="Arial" w:hint="default"/>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space"/>
      <w:lvlText w:val="%1.%2.%3.%4"/>
      <w:lvlJc w:val="left"/>
      <w:pPr>
        <w:ind w:left="0" w:firstLine="340"/>
      </w:pPr>
      <w:rPr>
        <w:rFonts w:hint="default"/>
      </w:rPr>
    </w:lvl>
    <w:lvl w:ilvl="4">
      <w:start w:val="1"/>
      <w:numFmt w:val="decimal"/>
      <w:suff w:val="space"/>
      <w:lvlText w:val="%1.%2.%3.%4.%5"/>
      <w:lvlJc w:val="left"/>
      <w:pPr>
        <w:ind w:left="452" w:firstLine="0"/>
      </w:pPr>
      <w:rPr>
        <w:rFonts w:ascii="Arial" w:hAnsi="Arial" w:cs="Arial" w:hint="default"/>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suff w:val="space"/>
      <w:lvlText w:val="%1.%2.%3.%4.%5.%6"/>
      <w:lvlJc w:val="left"/>
      <w:pPr>
        <w:ind w:left="565" w:firstLine="0"/>
      </w:pPr>
      <w:rPr>
        <w:rFonts w:hint="default"/>
      </w:rPr>
    </w:lvl>
    <w:lvl w:ilvl="6">
      <w:start w:val="1"/>
      <w:numFmt w:val="decimal"/>
      <w:suff w:val="space"/>
      <w:lvlText w:val="%1.%2.%3.%4.%5.%6.%7"/>
      <w:lvlJc w:val="left"/>
      <w:pPr>
        <w:ind w:left="678" w:firstLine="0"/>
      </w:pPr>
      <w:rPr>
        <w:rFonts w:hint="default"/>
      </w:rPr>
    </w:lvl>
    <w:lvl w:ilvl="7">
      <w:start w:val="1"/>
      <w:numFmt w:val="decimal"/>
      <w:suff w:val="space"/>
      <w:lvlText w:val="%1.%2.%3.%4.%5.%6.%7.%8"/>
      <w:lvlJc w:val="left"/>
      <w:pPr>
        <w:ind w:left="791" w:firstLine="0"/>
      </w:pPr>
      <w:rPr>
        <w:rFonts w:hint="default"/>
      </w:rPr>
    </w:lvl>
    <w:lvl w:ilvl="8">
      <w:start w:val="1"/>
      <w:numFmt w:val="decimal"/>
      <w:suff w:val="space"/>
      <w:lvlText w:val="%1.%2.%3.%4.%5.%6.%7.%8.%9"/>
      <w:lvlJc w:val="left"/>
      <w:pPr>
        <w:ind w:left="904" w:firstLine="0"/>
      </w:pPr>
      <w:rPr>
        <w:rFonts w:hint="default"/>
      </w:rPr>
    </w:lvl>
  </w:abstractNum>
  <w:abstractNum w:abstractNumId="42" w15:restartNumberingAfterBreak="0">
    <w:nsid w:val="66B03DBC"/>
    <w:multiLevelType w:val="singleLevel"/>
    <w:tmpl w:val="66B03DBC"/>
    <w:lvl w:ilvl="0">
      <w:start w:val="1"/>
      <w:numFmt w:val="bullet"/>
      <w:pStyle w:val="Nabrajanje"/>
      <w:lvlText w:val=""/>
      <w:lvlJc w:val="left"/>
      <w:pPr>
        <w:tabs>
          <w:tab w:val="left" w:pos="567"/>
        </w:tabs>
        <w:ind w:left="567" w:hanging="567"/>
      </w:pPr>
      <w:rPr>
        <w:rFonts w:ascii="Symbol" w:hAnsi="Symbol" w:hint="default"/>
      </w:rPr>
    </w:lvl>
  </w:abstractNum>
  <w:abstractNum w:abstractNumId="43" w15:restartNumberingAfterBreak="0">
    <w:nsid w:val="676E29C1"/>
    <w:multiLevelType w:val="multilevel"/>
    <w:tmpl w:val="676E29C1"/>
    <w:lvl w:ilvl="0">
      <w:start w:val="1"/>
      <w:numFmt w:val="upperRoman"/>
      <w:pStyle w:val="Section8Header1"/>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AB979CF"/>
    <w:multiLevelType w:val="multilevel"/>
    <w:tmpl w:val="6AB979CF"/>
    <w:lvl w:ilvl="0">
      <w:start w:val="1"/>
      <w:numFmt w:val="decimal"/>
      <w:pStyle w:val="Heading22"/>
      <w:lvlText w:val="%1."/>
      <w:lvlJc w:val="left"/>
      <w:pPr>
        <w:tabs>
          <w:tab w:val="left" w:pos="851"/>
        </w:tabs>
        <w:ind w:left="851" w:hanging="851"/>
      </w:pPr>
    </w:lvl>
    <w:lvl w:ilvl="1">
      <w:numFmt w:val="none"/>
      <w:lvlText w:val=""/>
      <w:lvlJc w:val="left"/>
      <w:pPr>
        <w:tabs>
          <w:tab w:val="left" w:pos="360"/>
        </w:tabs>
        <w:ind w:left="0" w:firstLine="0"/>
      </w:pPr>
    </w:lvl>
    <w:lvl w:ilvl="2">
      <w:numFmt w:val="none"/>
      <w:lvlText w:val=""/>
      <w:lvlJc w:val="left"/>
      <w:pPr>
        <w:tabs>
          <w:tab w:val="left" w:pos="360"/>
        </w:tabs>
        <w:ind w:left="0" w:firstLine="0"/>
      </w:pPr>
    </w:lvl>
    <w:lvl w:ilvl="3">
      <w:numFmt w:val="none"/>
      <w:lvlText w:val=""/>
      <w:lvlJc w:val="left"/>
      <w:pPr>
        <w:tabs>
          <w:tab w:val="left" w:pos="360"/>
        </w:tabs>
        <w:ind w:left="0" w:firstLine="0"/>
      </w:pPr>
    </w:lvl>
    <w:lvl w:ilvl="4">
      <w:numFmt w:val="none"/>
      <w:lvlText w:val=""/>
      <w:lvlJc w:val="left"/>
      <w:pPr>
        <w:tabs>
          <w:tab w:val="left" w:pos="360"/>
        </w:tabs>
        <w:ind w:left="0" w:firstLine="0"/>
      </w:pPr>
    </w:lvl>
    <w:lvl w:ilvl="5">
      <w:numFmt w:val="none"/>
      <w:lvlText w:val=""/>
      <w:lvlJc w:val="left"/>
      <w:pPr>
        <w:tabs>
          <w:tab w:val="left" w:pos="360"/>
        </w:tabs>
        <w:ind w:left="0" w:firstLine="0"/>
      </w:pPr>
    </w:lvl>
    <w:lvl w:ilvl="6">
      <w:numFmt w:val="none"/>
      <w:lvlText w:val=""/>
      <w:lvlJc w:val="left"/>
      <w:pPr>
        <w:tabs>
          <w:tab w:val="left" w:pos="360"/>
        </w:tabs>
        <w:ind w:left="0" w:firstLine="0"/>
      </w:pPr>
    </w:lvl>
    <w:lvl w:ilvl="7">
      <w:numFmt w:val="none"/>
      <w:lvlText w:val=""/>
      <w:lvlJc w:val="left"/>
      <w:pPr>
        <w:tabs>
          <w:tab w:val="left" w:pos="360"/>
        </w:tabs>
        <w:ind w:left="0" w:firstLine="0"/>
      </w:pPr>
    </w:lvl>
    <w:lvl w:ilvl="8">
      <w:numFmt w:val="none"/>
      <w:lvlText w:val=""/>
      <w:lvlJc w:val="left"/>
      <w:pPr>
        <w:tabs>
          <w:tab w:val="left" w:pos="360"/>
        </w:tabs>
        <w:ind w:left="0" w:firstLine="0"/>
      </w:pPr>
    </w:lvl>
  </w:abstractNum>
  <w:abstractNum w:abstractNumId="45" w15:restartNumberingAfterBreak="0">
    <w:nsid w:val="6AFB726F"/>
    <w:multiLevelType w:val="singleLevel"/>
    <w:tmpl w:val="6AFB726F"/>
    <w:lvl w:ilvl="0">
      <w:start w:val="1"/>
      <w:numFmt w:val="lowerLetter"/>
      <w:pStyle w:val="BodyTextIndent3"/>
      <w:lvlText w:val="%1 )"/>
      <w:lvlJc w:val="left"/>
      <w:pPr>
        <w:tabs>
          <w:tab w:val="left" w:pos="360"/>
        </w:tabs>
        <w:ind w:left="360" w:hanging="360"/>
      </w:pPr>
    </w:lvl>
  </w:abstractNum>
  <w:abstractNum w:abstractNumId="46" w15:restartNumberingAfterBreak="0">
    <w:nsid w:val="6FB7071D"/>
    <w:multiLevelType w:val="multilevel"/>
    <w:tmpl w:val="6FB7071D"/>
    <w:lvl w:ilvl="0">
      <w:start w:val="1"/>
      <w:numFmt w:val="bullet"/>
      <w:pStyle w:val="CVBullets"/>
      <w:lvlText w:val=""/>
      <w:lvlJc w:val="left"/>
      <w:pPr>
        <w:ind w:left="720" w:hanging="360"/>
      </w:pPr>
      <w:rPr>
        <w:rFonts w:ascii="Symbol" w:hAnsi="Symbol" w:hint="default"/>
        <w:b w:val="0"/>
        <w:i w:val="0"/>
        <w:sz w:val="18"/>
        <w:u w:color="59595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0651609"/>
    <w:multiLevelType w:val="multilevel"/>
    <w:tmpl w:val="70651609"/>
    <w:lvl w:ilvl="0">
      <w:start w:val="1"/>
      <w:numFmt w:val="decimal"/>
      <w:pStyle w:val="StyleHeading1DarkBlueLinespacingMultiple125li"/>
      <w:lvlText w:val="%1."/>
      <w:lvlJc w:val="left"/>
      <w:pPr>
        <w:tabs>
          <w:tab w:val="left" w:pos="360"/>
        </w:tabs>
        <w:ind w:left="360" w:hanging="360"/>
      </w:pPr>
    </w:lvl>
    <w:lvl w:ilvl="1">
      <w:start w:val="1"/>
      <w:numFmt w:val="decimal"/>
      <w:lvlText w:val="%1.%2."/>
      <w:lvlJc w:val="left"/>
      <w:pPr>
        <w:tabs>
          <w:tab w:val="left" w:pos="792"/>
        </w:tabs>
        <w:ind w:left="792" w:hanging="432"/>
      </w:pPr>
    </w:lvl>
    <w:lvl w:ilvl="2">
      <w:start w:val="1"/>
      <w:numFmt w:val="decimal"/>
      <w:lvlText w:val="%1.%2.%3."/>
      <w:lvlJc w:val="left"/>
      <w:pPr>
        <w:tabs>
          <w:tab w:val="left" w:pos="1440"/>
        </w:tabs>
        <w:ind w:left="1224" w:hanging="504"/>
      </w:p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48" w15:restartNumberingAfterBreak="0">
    <w:nsid w:val="70B5223D"/>
    <w:multiLevelType w:val="multilevel"/>
    <w:tmpl w:val="70B5223D"/>
    <w:lvl w:ilvl="0">
      <w:start w:val="1"/>
      <w:numFmt w:val="bullet"/>
      <w:pStyle w:val="elenco1"/>
      <w:lvlText w:val=""/>
      <w:lvlJc w:val="left"/>
      <w:pPr>
        <w:ind w:left="1854"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9" w15:restartNumberingAfterBreak="0">
    <w:nsid w:val="711A41F6"/>
    <w:multiLevelType w:val="singleLevel"/>
    <w:tmpl w:val="711A41F6"/>
    <w:lvl w:ilvl="0">
      <w:start w:val="1"/>
      <w:numFmt w:val="bullet"/>
      <w:pStyle w:val="Elencopuntato2"/>
      <w:lvlText w:val=""/>
      <w:lvlJc w:val="left"/>
      <w:pPr>
        <w:tabs>
          <w:tab w:val="left" w:pos="360"/>
        </w:tabs>
        <w:ind w:left="360" w:hanging="360"/>
      </w:pPr>
      <w:rPr>
        <w:rFonts w:ascii="Symbol" w:hAnsi="Symbol" w:hint="default"/>
      </w:rPr>
    </w:lvl>
  </w:abstractNum>
  <w:abstractNum w:abstractNumId="50" w15:restartNumberingAfterBreak="0">
    <w:nsid w:val="71563FD4"/>
    <w:multiLevelType w:val="multilevel"/>
    <w:tmpl w:val="71563FD4"/>
    <w:lvl w:ilvl="0">
      <w:start w:val="1"/>
      <w:numFmt w:val="decimal"/>
      <w:pStyle w:val="SPEC1"/>
      <w:lvlText w:val="%1"/>
      <w:lvlJc w:val="left"/>
      <w:pPr>
        <w:tabs>
          <w:tab w:val="left" w:pos="567"/>
        </w:tabs>
        <w:ind w:left="567" w:hanging="567"/>
      </w:pPr>
    </w:lvl>
    <w:lvl w:ilvl="1">
      <w:start w:val="1"/>
      <w:numFmt w:val="decimal"/>
      <w:pStyle w:val="SPEC11"/>
      <w:lvlText w:val="%1.%2"/>
      <w:lvlJc w:val="left"/>
      <w:pPr>
        <w:tabs>
          <w:tab w:val="left" w:pos="1701"/>
        </w:tabs>
        <w:ind w:left="1701" w:hanging="1134"/>
      </w:pPr>
    </w:lvl>
    <w:lvl w:ilvl="2">
      <w:start w:val="1"/>
      <w:numFmt w:val="decimal"/>
      <w:pStyle w:val="SPEC111"/>
      <w:lvlText w:val="%1.%2.%3"/>
      <w:lvlJc w:val="left"/>
      <w:pPr>
        <w:tabs>
          <w:tab w:val="left" w:pos="1701"/>
        </w:tabs>
        <w:ind w:left="1701" w:hanging="1134"/>
      </w:pPr>
    </w:lvl>
    <w:lvl w:ilvl="3">
      <w:start w:val="1"/>
      <w:numFmt w:val="decimal"/>
      <w:pStyle w:val="SPEC1111"/>
      <w:lvlText w:val="%1.%2.%3.%4"/>
      <w:lvlJc w:val="left"/>
      <w:pPr>
        <w:tabs>
          <w:tab w:val="left" w:pos="2268"/>
        </w:tabs>
        <w:ind w:left="2268" w:hanging="1134"/>
      </w:pPr>
    </w:lvl>
    <w:lvl w:ilvl="4">
      <w:start w:val="1"/>
      <w:numFmt w:val="decimal"/>
      <w:pStyle w:val="SPEC11111"/>
      <w:lvlText w:val="%1.%2.%3.%4.%5"/>
      <w:lvlJc w:val="left"/>
      <w:pPr>
        <w:tabs>
          <w:tab w:val="left" w:pos="2268"/>
        </w:tabs>
        <w:ind w:left="2268" w:hanging="1134"/>
      </w:pPr>
    </w:lvl>
    <w:lvl w:ilvl="5">
      <w:start w:val="1"/>
      <w:numFmt w:val="decimal"/>
      <w:lvlText w:val="%1.%2.%3.%4.%5.%6"/>
      <w:lvlJc w:val="left"/>
      <w:pPr>
        <w:tabs>
          <w:tab w:val="left" w:pos="1440"/>
        </w:tabs>
        <w:ind w:left="1440" w:hanging="144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800"/>
        </w:tabs>
        <w:ind w:left="1800" w:hanging="1800"/>
      </w:pPr>
    </w:lvl>
    <w:lvl w:ilvl="8">
      <w:start w:val="1"/>
      <w:numFmt w:val="decimal"/>
      <w:lvlText w:val="%1.%2.%3.%4.%5.%6.%7.%8.%9"/>
      <w:lvlJc w:val="left"/>
      <w:pPr>
        <w:tabs>
          <w:tab w:val="left" w:pos="1800"/>
        </w:tabs>
        <w:ind w:left="1800" w:hanging="1800"/>
      </w:pPr>
    </w:lvl>
  </w:abstractNum>
  <w:abstractNum w:abstractNumId="51" w15:restartNumberingAfterBreak="0">
    <w:nsid w:val="7CE1238B"/>
    <w:multiLevelType w:val="multilevel"/>
    <w:tmpl w:val="7CE1238B"/>
    <w:lvl w:ilvl="0">
      <w:start w:val="3"/>
      <w:numFmt w:val="decimal"/>
      <w:lvlText w:val="%1"/>
      <w:lvlJc w:val="left"/>
      <w:pPr>
        <w:tabs>
          <w:tab w:val="left" w:pos="720"/>
        </w:tabs>
        <w:ind w:left="720" w:hanging="720"/>
      </w:pPr>
      <w:rPr>
        <w:rFonts w:hint="default"/>
      </w:rPr>
    </w:lvl>
    <w:lvl w:ilvl="1">
      <w:start w:val="1"/>
      <w:numFmt w:val="decimal"/>
      <w:lvlRestart w:val="0"/>
      <w:pStyle w:val="StyleHeading2DarkBlue"/>
      <w:lvlText w:val="%1.%2"/>
      <w:lvlJc w:val="left"/>
      <w:pPr>
        <w:tabs>
          <w:tab w:val="left" w:pos="720"/>
        </w:tabs>
        <w:ind w:left="720" w:hanging="72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1080"/>
        </w:tabs>
        <w:ind w:left="1080" w:hanging="108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2" w15:restartNumberingAfterBreak="0">
    <w:nsid w:val="7E4E59D9"/>
    <w:multiLevelType w:val="multilevel"/>
    <w:tmpl w:val="7E4E59D9"/>
    <w:lvl w:ilvl="0">
      <w:start w:val="1"/>
      <w:numFmt w:val="upperLetter"/>
      <w:pStyle w:val="Section8Heading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5"/>
  </w:num>
  <w:num w:numId="2">
    <w:abstractNumId w:val="6"/>
  </w:num>
  <w:num w:numId="3">
    <w:abstractNumId w:val="5"/>
  </w:num>
  <w:num w:numId="4">
    <w:abstractNumId w:val="4"/>
  </w:num>
  <w:num w:numId="5">
    <w:abstractNumId w:val="3"/>
  </w:num>
  <w:num w:numId="6">
    <w:abstractNumId w:val="7"/>
  </w:num>
  <w:num w:numId="7">
    <w:abstractNumId w:val="2"/>
  </w:num>
  <w:num w:numId="8">
    <w:abstractNumId w:val="1"/>
  </w:num>
  <w:num w:numId="9">
    <w:abstractNumId w:val="0"/>
  </w:num>
  <w:num w:numId="10">
    <w:abstractNumId w:val="36"/>
  </w:num>
  <w:num w:numId="11">
    <w:abstractNumId w:val="15"/>
  </w:num>
  <w:num w:numId="12">
    <w:abstractNumId w:val="23"/>
  </w:num>
  <w:num w:numId="13">
    <w:abstractNumId w:val="35"/>
  </w:num>
  <w:num w:numId="14">
    <w:abstractNumId w:val="12"/>
  </w:num>
  <w:num w:numId="15">
    <w:abstractNumId w:val="37"/>
  </w:num>
  <w:num w:numId="16">
    <w:abstractNumId w:val="39"/>
  </w:num>
  <w:num w:numId="17">
    <w:abstractNumId w:val="14"/>
  </w:num>
  <w:num w:numId="18">
    <w:abstractNumId w:val="42"/>
  </w:num>
  <w:num w:numId="19">
    <w:abstractNumId w:val="34"/>
  </w:num>
  <w:num w:numId="20">
    <w:abstractNumId w:val="28"/>
  </w:num>
  <w:num w:numId="21">
    <w:abstractNumId w:val="47"/>
  </w:num>
  <w:num w:numId="22">
    <w:abstractNumId w:val="51"/>
  </w:num>
  <w:num w:numId="23">
    <w:abstractNumId w:val="25"/>
  </w:num>
  <w:num w:numId="24">
    <w:abstractNumId w:val="13"/>
  </w:num>
  <w:num w:numId="25">
    <w:abstractNumId w:val="18"/>
  </w:num>
  <w:num w:numId="26">
    <w:abstractNumId w:val="17"/>
  </w:num>
  <w:num w:numId="27">
    <w:abstractNumId w:val="10"/>
  </w:num>
  <w:num w:numId="28">
    <w:abstractNumId w:val="9"/>
  </w:num>
  <w:num w:numId="29">
    <w:abstractNumId w:val="31"/>
  </w:num>
  <w:num w:numId="30">
    <w:abstractNumId w:val="11"/>
  </w:num>
  <w:num w:numId="31">
    <w:abstractNumId w:val="16"/>
  </w:num>
  <w:num w:numId="32">
    <w:abstractNumId w:val="19"/>
  </w:num>
  <w:num w:numId="33">
    <w:abstractNumId w:val="46"/>
  </w:num>
  <w:num w:numId="34">
    <w:abstractNumId w:val="26"/>
  </w:num>
  <w:num w:numId="35">
    <w:abstractNumId w:val="44"/>
    <w:lvlOverride w:ilvl="0">
      <w:startOverride w:val="1"/>
    </w:lvlOverride>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num>
  <w:num w:numId="39">
    <w:abstractNumId w:val="24"/>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2"/>
  </w:num>
  <w:num w:numId="46">
    <w:abstractNumId w:val="48"/>
  </w:num>
  <w:num w:numId="47">
    <w:abstractNumId w:val="49"/>
  </w:num>
  <w:num w:numId="48">
    <w:abstractNumId w:val="8"/>
  </w:num>
  <w:num w:numId="49">
    <w:abstractNumId w:val="30"/>
  </w:num>
  <w:num w:numId="50">
    <w:abstractNumId w:val="41"/>
  </w:num>
  <w:num w:numId="51">
    <w:abstractNumId w:val="33"/>
  </w:num>
  <w:num w:numId="52">
    <w:abstractNumId w:val="21"/>
  </w:num>
  <w:num w:numId="53">
    <w:abstractNumId w:val="2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324"/>
    <w:rsid w:val="00000C7F"/>
    <w:rsid w:val="00012065"/>
    <w:rsid w:val="00013324"/>
    <w:rsid w:val="00027F35"/>
    <w:rsid w:val="000303B6"/>
    <w:rsid w:val="00032645"/>
    <w:rsid w:val="00033043"/>
    <w:rsid w:val="00035B71"/>
    <w:rsid w:val="00041ACB"/>
    <w:rsid w:val="00055C61"/>
    <w:rsid w:val="00056190"/>
    <w:rsid w:val="00080DE0"/>
    <w:rsid w:val="00091D6C"/>
    <w:rsid w:val="00093C4F"/>
    <w:rsid w:val="000B245B"/>
    <w:rsid w:val="000F0236"/>
    <w:rsid w:val="00101729"/>
    <w:rsid w:val="001412B9"/>
    <w:rsid w:val="001504DA"/>
    <w:rsid w:val="00160FA4"/>
    <w:rsid w:val="00187356"/>
    <w:rsid w:val="00187CF7"/>
    <w:rsid w:val="00195F8E"/>
    <w:rsid w:val="001A6118"/>
    <w:rsid w:val="001B41CD"/>
    <w:rsid w:val="001D07B6"/>
    <w:rsid w:val="001D5E6B"/>
    <w:rsid w:val="001E0BBA"/>
    <w:rsid w:val="001E4C51"/>
    <w:rsid w:val="001F11CD"/>
    <w:rsid w:val="001F219C"/>
    <w:rsid w:val="001F6B76"/>
    <w:rsid w:val="00202E09"/>
    <w:rsid w:val="00210E63"/>
    <w:rsid w:val="00226CE6"/>
    <w:rsid w:val="002304D2"/>
    <w:rsid w:val="00230550"/>
    <w:rsid w:val="00233049"/>
    <w:rsid w:val="00240BBD"/>
    <w:rsid w:val="00253229"/>
    <w:rsid w:val="00260203"/>
    <w:rsid w:val="00260858"/>
    <w:rsid w:val="00264562"/>
    <w:rsid w:val="00267419"/>
    <w:rsid w:val="002703A7"/>
    <w:rsid w:val="00270CFA"/>
    <w:rsid w:val="00296F80"/>
    <w:rsid w:val="002A17DE"/>
    <w:rsid w:val="002A65C9"/>
    <w:rsid w:val="002C12FD"/>
    <w:rsid w:val="002C14A5"/>
    <w:rsid w:val="002C2B17"/>
    <w:rsid w:val="002C6B00"/>
    <w:rsid w:val="002D071E"/>
    <w:rsid w:val="002D2751"/>
    <w:rsid w:val="002E6C25"/>
    <w:rsid w:val="00304F0A"/>
    <w:rsid w:val="0030772B"/>
    <w:rsid w:val="003107E2"/>
    <w:rsid w:val="00311A63"/>
    <w:rsid w:val="00312D2A"/>
    <w:rsid w:val="00313D5B"/>
    <w:rsid w:val="00320789"/>
    <w:rsid w:val="003219B3"/>
    <w:rsid w:val="00330D34"/>
    <w:rsid w:val="00331229"/>
    <w:rsid w:val="003334B1"/>
    <w:rsid w:val="0033535A"/>
    <w:rsid w:val="00335744"/>
    <w:rsid w:val="00335925"/>
    <w:rsid w:val="0035552E"/>
    <w:rsid w:val="00356105"/>
    <w:rsid w:val="00361AA1"/>
    <w:rsid w:val="00365010"/>
    <w:rsid w:val="00385567"/>
    <w:rsid w:val="00387328"/>
    <w:rsid w:val="003A0789"/>
    <w:rsid w:val="003A1AAA"/>
    <w:rsid w:val="003A56C1"/>
    <w:rsid w:val="003B2813"/>
    <w:rsid w:val="003E000C"/>
    <w:rsid w:val="003E04E4"/>
    <w:rsid w:val="003E2CBE"/>
    <w:rsid w:val="003E6076"/>
    <w:rsid w:val="003F1084"/>
    <w:rsid w:val="004024AD"/>
    <w:rsid w:val="00410C77"/>
    <w:rsid w:val="00420C8F"/>
    <w:rsid w:val="004333C1"/>
    <w:rsid w:val="00447E0B"/>
    <w:rsid w:val="00455380"/>
    <w:rsid w:val="00467497"/>
    <w:rsid w:val="00476619"/>
    <w:rsid w:val="00482C16"/>
    <w:rsid w:val="00487ED3"/>
    <w:rsid w:val="0049352C"/>
    <w:rsid w:val="004A11F4"/>
    <w:rsid w:val="004D3A58"/>
    <w:rsid w:val="004D7FC0"/>
    <w:rsid w:val="004F0955"/>
    <w:rsid w:val="004F71D2"/>
    <w:rsid w:val="005165D7"/>
    <w:rsid w:val="00543EE5"/>
    <w:rsid w:val="00545F4D"/>
    <w:rsid w:val="0055460B"/>
    <w:rsid w:val="005571DF"/>
    <w:rsid w:val="00567602"/>
    <w:rsid w:val="00572414"/>
    <w:rsid w:val="0057247B"/>
    <w:rsid w:val="00574EDF"/>
    <w:rsid w:val="00586A6D"/>
    <w:rsid w:val="005935E9"/>
    <w:rsid w:val="005A0E0B"/>
    <w:rsid w:val="005A0FAB"/>
    <w:rsid w:val="005A79E2"/>
    <w:rsid w:val="005B0B26"/>
    <w:rsid w:val="005B1B36"/>
    <w:rsid w:val="005C051F"/>
    <w:rsid w:val="005C3620"/>
    <w:rsid w:val="005F1D98"/>
    <w:rsid w:val="005F6661"/>
    <w:rsid w:val="005F7717"/>
    <w:rsid w:val="006004BF"/>
    <w:rsid w:val="00601043"/>
    <w:rsid w:val="00602DD6"/>
    <w:rsid w:val="006126FD"/>
    <w:rsid w:val="006303B4"/>
    <w:rsid w:val="0063716B"/>
    <w:rsid w:val="00644805"/>
    <w:rsid w:val="00644BE8"/>
    <w:rsid w:val="00654719"/>
    <w:rsid w:val="00655D16"/>
    <w:rsid w:val="0066500A"/>
    <w:rsid w:val="006651C7"/>
    <w:rsid w:val="0067025F"/>
    <w:rsid w:val="0067108F"/>
    <w:rsid w:val="0068716F"/>
    <w:rsid w:val="00690D83"/>
    <w:rsid w:val="0069670B"/>
    <w:rsid w:val="006A4463"/>
    <w:rsid w:val="006A4A96"/>
    <w:rsid w:val="006A76C3"/>
    <w:rsid w:val="006B2FDF"/>
    <w:rsid w:val="006B6E1B"/>
    <w:rsid w:val="006C3133"/>
    <w:rsid w:val="006D54C1"/>
    <w:rsid w:val="006E38A3"/>
    <w:rsid w:val="006F79BC"/>
    <w:rsid w:val="00716AD4"/>
    <w:rsid w:val="00717997"/>
    <w:rsid w:val="007269B7"/>
    <w:rsid w:val="00734E23"/>
    <w:rsid w:val="00744E62"/>
    <w:rsid w:val="00745BE9"/>
    <w:rsid w:val="0075027F"/>
    <w:rsid w:val="00752305"/>
    <w:rsid w:val="007579B5"/>
    <w:rsid w:val="0076185C"/>
    <w:rsid w:val="007655B1"/>
    <w:rsid w:val="007860BD"/>
    <w:rsid w:val="00787EAB"/>
    <w:rsid w:val="00793DBA"/>
    <w:rsid w:val="007A5884"/>
    <w:rsid w:val="007B0BAE"/>
    <w:rsid w:val="007B6710"/>
    <w:rsid w:val="007D7B88"/>
    <w:rsid w:val="007F0B5A"/>
    <w:rsid w:val="007F2472"/>
    <w:rsid w:val="007F5824"/>
    <w:rsid w:val="00806086"/>
    <w:rsid w:val="00810230"/>
    <w:rsid w:val="008240E2"/>
    <w:rsid w:val="0082554F"/>
    <w:rsid w:val="00854225"/>
    <w:rsid w:val="00855DD3"/>
    <w:rsid w:val="00860A95"/>
    <w:rsid w:val="00865098"/>
    <w:rsid w:val="00867F2C"/>
    <w:rsid w:val="00870A7A"/>
    <w:rsid w:val="00870E7C"/>
    <w:rsid w:val="008961DD"/>
    <w:rsid w:val="008A42F3"/>
    <w:rsid w:val="008A66BF"/>
    <w:rsid w:val="008B01EE"/>
    <w:rsid w:val="008B521E"/>
    <w:rsid w:val="008C115B"/>
    <w:rsid w:val="008E5281"/>
    <w:rsid w:val="008F06E4"/>
    <w:rsid w:val="00900ADC"/>
    <w:rsid w:val="009110E2"/>
    <w:rsid w:val="00914B3C"/>
    <w:rsid w:val="00916501"/>
    <w:rsid w:val="00920B20"/>
    <w:rsid w:val="00920FCC"/>
    <w:rsid w:val="009362D6"/>
    <w:rsid w:val="00937096"/>
    <w:rsid w:val="009457AE"/>
    <w:rsid w:val="00956253"/>
    <w:rsid w:val="00960C16"/>
    <w:rsid w:val="00981583"/>
    <w:rsid w:val="00982F8E"/>
    <w:rsid w:val="009911BE"/>
    <w:rsid w:val="00994594"/>
    <w:rsid w:val="009A18A4"/>
    <w:rsid w:val="009C5734"/>
    <w:rsid w:val="009D2364"/>
    <w:rsid w:val="009D46D7"/>
    <w:rsid w:val="009E4039"/>
    <w:rsid w:val="009F7D0C"/>
    <w:rsid w:val="00A06C44"/>
    <w:rsid w:val="00A11E66"/>
    <w:rsid w:val="00A13153"/>
    <w:rsid w:val="00A149CF"/>
    <w:rsid w:val="00A16104"/>
    <w:rsid w:val="00A23968"/>
    <w:rsid w:val="00A32122"/>
    <w:rsid w:val="00A402B5"/>
    <w:rsid w:val="00A4692A"/>
    <w:rsid w:val="00A569C0"/>
    <w:rsid w:val="00A61AE1"/>
    <w:rsid w:val="00A63311"/>
    <w:rsid w:val="00A73709"/>
    <w:rsid w:val="00A80E2F"/>
    <w:rsid w:val="00A8514C"/>
    <w:rsid w:val="00A94CEA"/>
    <w:rsid w:val="00A972D4"/>
    <w:rsid w:val="00AC5D03"/>
    <w:rsid w:val="00AC6BD4"/>
    <w:rsid w:val="00AD1D9F"/>
    <w:rsid w:val="00AD3E27"/>
    <w:rsid w:val="00AD4BAF"/>
    <w:rsid w:val="00AD53E3"/>
    <w:rsid w:val="00AE0683"/>
    <w:rsid w:val="00AE45B4"/>
    <w:rsid w:val="00AF61F7"/>
    <w:rsid w:val="00B02961"/>
    <w:rsid w:val="00B02AE7"/>
    <w:rsid w:val="00B04941"/>
    <w:rsid w:val="00B12F02"/>
    <w:rsid w:val="00B14C8B"/>
    <w:rsid w:val="00B23022"/>
    <w:rsid w:val="00B3425F"/>
    <w:rsid w:val="00B36C68"/>
    <w:rsid w:val="00B443EB"/>
    <w:rsid w:val="00B66FBF"/>
    <w:rsid w:val="00B77671"/>
    <w:rsid w:val="00BA60F4"/>
    <w:rsid w:val="00BB5F0A"/>
    <w:rsid w:val="00BC20F6"/>
    <w:rsid w:val="00BC408E"/>
    <w:rsid w:val="00BC56CE"/>
    <w:rsid w:val="00BC66B0"/>
    <w:rsid w:val="00BD65C5"/>
    <w:rsid w:val="00BD6679"/>
    <w:rsid w:val="00BD684D"/>
    <w:rsid w:val="00BE414C"/>
    <w:rsid w:val="00BF22DC"/>
    <w:rsid w:val="00BF2787"/>
    <w:rsid w:val="00BF3847"/>
    <w:rsid w:val="00C001E9"/>
    <w:rsid w:val="00C12D5C"/>
    <w:rsid w:val="00C24087"/>
    <w:rsid w:val="00C33E5C"/>
    <w:rsid w:val="00C3683A"/>
    <w:rsid w:val="00C37DDE"/>
    <w:rsid w:val="00C43941"/>
    <w:rsid w:val="00C61DBC"/>
    <w:rsid w:val="00C646D5"/>
    <w:rsid w:val="00C73D06"/>
    <w:rsid w:val="00C85FB7"/>
    <w:rsid w:val="00C90609"/>
    <w:rsid w:val="00CA6E54"/>
    <w:rsid w:val="00CB1624"/>
    <w:rsid w:val="00CB3040"/>
    <w:rsid w:val="00CD0DB4"/>
    <w:rsid w:val="00CD6987"/>
    <w:rsid w:val="00CF50CC"/>
    <w:rsid w:val="00D07025"/>
    <w:rsid w:val="00D076D8"/>
    <w:rsid w:val="00D12385"/>
    <w:rsid w:val="00D22E3F"/>
    <w:rsid w:val="00D35F7E"/>
    <w:rsid w:val="00D42A52"/>
    <w:rsid w:val="00D51053"/>
    <w:rsid w:val="00D51795"/>
    <w:rsid w:val="00D51887"/>
    <w:rsid w:val="00D548C6"/>
    <w:rsid w:val="00D54B4A"/>
    <w:rsid w:val="00D63FA4"/>
    <w:rsid w:val="00D72A59"/>
    <w:rsid w:val="00D8085B"/>
    <w:rsid w:val="00D86C35"/>
    <w:rsid w:val="00D95359"/>
    <w:rsid w:val="00D96532"/>
    <w:rsid w:val="00DA6C2E"/>
    <w:rsid w:val="00DA75ED"/>
    <w:rsid w:val="00DB0BDF"/>
    <w:rsid w:val="00DB2419"/>
    <w:rsid w:val="00DB638F"/>
    <w:rsid w:val="00DC3D69"/>
    <w:rsid w:val="00DC4D00"/>
    <w:rsid w:val="00DE5E39"/>
    <w:rsid w:val="00DE634E"/>
    <w:rsid w:val="00DE7189"/>
    <w:rsid w:val="00E072F6"/>
    <w:rsid w:val="00E10E83"/>
    <w:rsid w:val="00E17431"/>
    <w:rsid w:val="00E26803"/>
    <w:rsid w:val="00E42479"/>
    <w:rsid w:val="00E45E14"/>
    <w:rsid w:val="00E5093A"/>
    <w:rsid w:val="00E51D5A"/>
    <w:rsid w:val="00E75DB4"/>
    <w:rsid w:val="00E776DE"/>
    <w:rsid w:val="00E86A58"/>
    <w:rsid w:val="00E92A7B"/>
    <w:rsid w:val="00E95044"/>
    <w:rsid w:val="00EB66FC"/>
    <w:rsid w:val="00EB6798"/>
    <w:rsid w:val="00EC0AFF"/>
    <w:rsid w:val="00EC4392"/>
    <w:rsid w:val="00ED00DD"/>
    <w:rsid w:val="00ED7D63"/>
    <w:rsid w:val="00EE0766"/>
    <w:rsid w:val="00EF4E77"/>
    <w:rsid w:val="00EF5BBF"/>
    <w:rsid w:val="00F13099"/>
    <w:rsid w:val="00F33541"/>
    <w:rsid w:val="00F4409C"/>
    <w:rsid w:val="00F5625F"/>
    <w:rsid w:val="00F62F81"/>
    <w:rsid w:val="00F70B5D"/>
    <w:rsid w:val="00F73FA1"/>
    <w:rsid w:val="00F840E2"/>
    <w:rsid w:val="00FA55A2"/>
    <w:rsid w:val="00FA7627"/>
    <w:rsid w:val="00FE5465"/>
    <w:rsid w:val="00FE5BF8"/>
    <w:rsid w:val="00FF24A6"/>
    <w:rsid w:val="00FF25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1971A55"/>
  <w15:chartTrackingRefBased/>
  <w15:docId w15:val="{3D5584F1-D29C-44BB-A72B-475995455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35F7E"/>
    <w:pPr>
      <w:spacing w:after="200" w:line="276" w:lineRule="auto"/>
    </w:pPr>
  </w:style>
  <w:style w:type="paragraph" w:styleId="Heading1">
    <w:name w:val="heading 1"/>
    <w:basedOn w:val="Normal"/>
    <w:next w:val="Normal"/>
    <w:link w:val="Heading1Char"/>
    <w:uiPriority w:val="9"/>
    <w:qFormat/>
    <w:rsid w:val="00013324"/>
    <w:pPr>
      <w:keepNext/>
      <w:keepLines/>
      <w:spacing w:before="240" w:after="0" w:line="259" w:lineRule="auto"/>
      <w:outlineLvl w:val="0"/>
    </w:pPr>
    <w:rPr>
      <w:rFonts w:ascii="Arial Bold" w:eastAsia="SimSun" w:hAnsi="Arial Bold" w:cs="Times New Roman"/>
      <w:b/>
      <w:bCs/>
      <w:caps/>
      <w:sz w:val="24"/>
      <w:szCs w:val="28"/>
      <w:lang w:val="sr-Latn-RS"/>
    </w:rPr>
  </w:style>
  <w:style w:type="paragraph" w:styleId="Heading2">
    <w:name w:val="heading 2"/>
    <w:basedOn w:val="Normal"/>
    <w:next w:val="Normal"/>
    <w:link w:val="Heading2Char"/>
    <w:semiHidden/>
    <w:unhideWhenUsed/>
    <w:qFormat/>
    <w:rsid w:val="00013324"/>
    <w:pPr>
      <w:keepNext/>
      <w:keepLines/>
      <w:spacing w:before="40" w:after="0" w:line="259" w:lineRule="auto"/>
      <w:outlineLvl w:val="1"/>
    </w:pPr>
    <w:rPr>
      <w:rFonts w:ascii="Arial" w:eastAsia="SimSun" w:hAnsi="Arial" w:cs="Times New Roman"/>
      <w:b/>
      <w:bCs/>
      <w:sz w:val="24"/>
      <w:szCs w:val="26"/>
      <w:lang w:val="sr-Latn-RS"/>
    </w:rPr>
  </w:style>
  <w:style w:type="paragraph" w:styleId="Heading3">
    <w:name w:val="heading 3"/>
    <w:basedOn w:val="Normal"/>
    <w:next w:val="Normal"/>
    <w:link w:val="Heading3Char"/>
    <w:semiHidden/>
    <w:unhideWhenUsed/>
    <w:qFormat/>
    <w:rsid w:val="00013324"/>
    <w:pPr>
      <w:keepNext/>
      <w:keepLines/>
      <w:spacing w:before="40" w:after="0" w:line="259" w:lineRule="auto"/>
      <w:outlineLvl w:val="2"/>
    </w:pPr>
    <w:rPr>
      <w:rFonts w:ascii="Arial Bold" w:eastAsia="SimSun" w:hAnsi="Arial Bold" w:cs="Times New Roman"/>
      <w:b/>
      <w:bCs/>
      <w:spacing w:val="20"/>
      <w:sz w:val="24"/>
      <w:lang w:val="sr-Latn-RS"/>
    </w:rPr>
  </w:style>
  <w:style w:type="paragraph" w:styleId="Heading4">
    <w:name w:val="heading 4"/>
    <w:basedOn w:val="Normal"/>
    <w:next w:val="Normal"/>
    <w:link w:val="Heading4Char"/>
    <w:uiPriority w:val="9"/>
    <w:semiHidden/>
    <w:unhideWhenUsed/>
    <w:qFormat/>
    <w:rsid w:val="00013324"/>
    <w:pPr>
      <w:keepNext/>
      <w:keepLines/>
      <w:spacing w:before="40" w:after="0" w:line="259" w:lineRule="auto"/>
      <w:outlineLvl w:val="3"/>
    </w:pPr>
    <w:rPr>
      <w:rFonts w:ascii="Arial Bold" w:eastAsia="SimSun" w:hAnsi="Arial Bold" w:cs="Times New Roman"/>
      <w:b/>
      <w:bCs/>
      <w:iCs/>
      <w:sz w:val="24"/>
      <w:lang w:val="sr-Latn-RS"/>
    </w:rPr>
  </w:style>
  <w:style w:type="paragraph" w:styleId="Heading5">
    <w:name w:val="heading 5"/>
    <w:basedOn w:val="Normal"/>
    <w:next w:val="Normal"/>
    <w:link w:val="Heading5Char"/>
    <w:uiPriority w:val="9"/>
    <w:semiHidden/>
    <w:unhideWhenUsed/>
    <w:qFormat/>
    <w:rsid w:val="00013324"/>
    <w:pPr>
      <w:keepNext/>
      <w:keepLines/>
      <w:spacing w:before="40" w:after="0" w:line="259" w:lineRule="auto"/>
      <w:outlineLvl w:val="4"/>
    </w:pPr>
    <w:rPr>
      <w:rFonts w:ascii="Arial" w:eastAsia="SimSun" w:hAnsi="Arial" w:cs="Times New Roman"/>
      <w:b/>
      <w:spacing w:val="-5"/>
      <w:sz w:val="24"/>
      <w:lang w:val="sr-Latn-RS"/>
    </w:rPr>
  </w:style>
  <w:style w:type="paragraph" w:styleId="Heading6">
    <w:name w:val="heading 6"/>
    <w:basedOn w:val="Normal"/>
    <w:next w:val="Normal"/>
    <w:link w:val="Heading6Char"/>
    <w:uiPriority w:val="9"/>
    <w:semiHidden/>
    <w:unhideWhenUsed/>
    <w:qFormat/>
    <w:rsid w:val="00013324"/>
    <w:pPr>
      <w:keepNext/>
      <w:keepLines/>
      <w:spacing w:before="40" w:after="0" w:line="259" w:lineRule="auto"/>
      <w:outlineLvl w:val="5"/>
    </w:pPr>
    <w:rPr>
      <w:rFonts w:ascii="Arial" w:eastAsia="SimSun" w:hAnsi="Arial" w:cs="Times New Roman"/>
      <w:b/>
      <w:i/>
      <w:iCs/>
      <w:sz w:val="24"/>
      <w:lang w:val="sr-Latn-RS"/>
    </w:rPr>
  </w:style>
  <w:style w:type="paragraph" w:styleId="Heading7">
    <w:name w:val="heading 7"/>
    <w:basedOn w:val="Normal"/>
    <w:next w:val="Normal"/>
    <w:link w:val="Heading7Char"/>
    <w:uiPriority w:val="9"/>
    <w:semiHidden/>
    <w:unhideWhenUsed/>
    <w:qFormat/>
    <w:rsid w:val="00013324"/>
    <w:pPr>
      <w:keepNext/>
      <w:keepLines/>
      <w:spacing w:before="40" w:after="0" w:line="259" w:lineRule="auto"/>
      <w:outlineLvl w:val="6"/>
    </w:pPr>
    <w:rPr>
      <w:rFonts w:ascii="Arial" w:eastAsia="SimSun" w:hAnsi="Arial" w:cs="Times New Roman"/>
      <w:b/>
      <w:iCs/>
      <w:lang w:val="sr-Latn-RS"/>
    </w:rPr>
  </w:style>
  <w:style w:type="paragraph" w:styleId="Heading8">
    <w:name w:val="heading 8"/>
    <w:basedOn w:val="Normal"/>
    <w:next w:val="Normal"/>
    <w:link w:val="Heading8Char"/>
    <w:uiPriority w:val="9"/>
    <w:semiHidden/>
    <w:unhideWhenUsed/>
    <w:qFormat/>
    <w:rsid w:val="00013324"/>
    <w:pPr>
      <w:keepNext/>
      <w:keepLines/>
      <w:spacing w:before="40" w:after="0" w:line="259" w:lineRule="auto"/>
      <w:outlineLvl w:val="7"/>
    </w:pPr>
    <w:rPr>
      <w:rFonts w:ascii="Cambria" w:eastAsia="SimSun" w:hAnsi="Cambria" w:cs="Times New Roman"/>
      <w:color w:val="404040"/>
      <w:lang w:val="sr-Latn-RS"/>
    </w:rPr>
  </w:style>
  <w:style w:type="paragraph" w:styleId="Heading9">
    <w:name w:val="heading 9"/>
    <w:basedOn w:val="Normal"/>
    <w:next w:val="Normal"/>
    <w:link w:val="Heading9Char"/>
    <w:uiPriority w:val="9"/>
    <w:semiHidden/>
    <w:unhideWhenUsed/>
    <w:qFormat/>
    <w:rsid w:val="00013324"/>
    <w:pPr>
      <w:keepNext/>
      <w:keepLines/>
      <w:spacing w:before="40" w:after="0" w:line="259" w:lineRule="auto"/>
      <w:outlineLvl w:val="8"/>
    </w:pPr>
    <w:rPr>
      <w:rFonts w:ascii="Cambria" w:eastAsia="SimSun" w:hAnsi="Cambria" w:cs="Times New Roman"/>
      <w:i/>
      <w:iCs/>
      <w:color w:val="404040"/>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d11">
    <w:name w:val="Hed11"/>
    <w:basedOn w:val="Normal"/>
    <w:next w:val="Normal"/>
    <w:uiPriority w:val="9"/>
    <w:qFormat/>
    <w:rsid w:val="00013324"/>
    <w:pPr>
      <w:keepNext/>
      <w:numPr>
        <w:numId w:val="51"/>
      </w:numPr>
      <w:spacing w:before="240" w:after="240" w:line="240" w:lineRule="auto"/>
      <w:outlineLvl w:val="0"/>
    </w:pPr>
    <w:rPr>
      <w:rFonts w:ascii="Arial Bold" w:eastAsia="SimSun" w:hAnsi="Arial Bold" w:cs="Times New Roman"/>
      <w:b/>
      <w:bCs/>
      <w:caps/>
      <w:sz w:val="24"/>
      <w:szCs w:val="28"/>
      <w:lang w:val="sr-Latn-RS"/>
    </w:rPr>
  </w:style>
  <w:style w:type="paragraph" w:customStyle="1" w:styleId="TitleHeader21">
    <w:name w:val="Title Header21"/>
    <w:basedOn w:val="Normal"/>
    <w:next w:val="Normal"/>
    <w:unhideWhenUsed/>
    <w:qFormat/>
    <w:rsid w:val="00013324"/>
    <w:pPr>
      <w:keepNext/>
      <w:numPr>
        <w:ilvl w:val="1"/>
        <w:numId w:val="51"/>
      </w:numPr>
      <w:spacing w:before="240" w:after="240" w:line="240" w:lineRule="auto"/>
      <w:jc w:val="both"/>
      <w:outlineLvl w:val="1"/>
    </w:pPr>
    <w:rPr>
      <w:rFonts w:ascii="Arial" w:eastAsia="SimSun" w:hAnsi="Arial" w:cs="Times New Roman"/>
      <w:b/>
      <w:bCs/>
      <w:sz w:val="24"/>
      <w:szCs w:val="26"/>
      <w:lang w:val="sr-Latn-RS"/>
    </w:rPr>
  </w:style>
  <w:style w:type="paragraph" w:customStyle="1" w:styleId="SectionHeader31">
    <w:name w:val="Section Header31"/>
    <w:basedOn w:val="Normal"/>
    <w:next w:val="Normal"/>
    <w:unhideWhenUsed/>
    <w:qFormat/>
    <w:rsid w:val="00013324"/>
    <w:pPr>
      <w:keepNext/>
      <w:keepLines/>
      <w:numPr>
        <w:ilvl w:val="2"/>
        <w:numId w:val="51"/>
      </w:numPr>
      <w:spacing w:before="240" w:after="240" w:line="240" w:lineRule="auto"/>
      <w:jc w:val="both"/>
      <w:outlineLvl w:val="2"/>
    </w:pPr>
    <w:rPr>
      <w:rFonts w:ascii="Arial Bold" w:eastAsia="SimSun" w:hAnsi="Arial Bold" w:cs="Times New Roman"/>
      <w:b/>
      <w:bCs/>
      <w:spacing w:val="20"/>
      <w:sz w:val="24"/>
      <w:lang w:val="sr-Latn-RS"/>
    </w:rPr>
  </w:style>
  <w:style w:type="paragraph" w:customStyle="1" w:styleId="Sub-ClauseSub-paragraph1">
    <w:name w:val="Sub-Clause Sub-paragraph1"/>
    <w:basedOn w:val="Normal"/>
    <w:next w:val="Normal"/>
    <w:uiPriority w:val="9"/>
    <w:unhideWhenUsed/>
    <w:qFormat/>
    <w:rsid w:val="00013324"/>
    <w:pPr>
      <w:keepNext/>
      <w:numPr>
        <w:ilvl w:val="3"/>
        <w:numId w:val="51"/>
      </w:numPr>
      <w:spacing w:before="360" w:after="240" w:line="240" w:lineRule="auto"/>
      <w:jc w:val="both"/>
      <w:outlineLvl w:val="3"/>
    </w:pPr>
    <w:rPr>
      <w:rFonts w:ascii="Arial Bold" w:eastAsia="SimSun" w:hAnsi="Arial Bold" w:cs="Times New Roman"/>
      <w:b/>
      <w:bCs/>
      <w:iCs/>
      <w:sz w:val="24"/>
      <w:lang w:val="sr-Latn-RS"/>
    </w:rPr>
  </w:style>
  <w:style w:type="paragraph" w:customStyle="1" w:styleId="heading81">
    <w:name w:val="heading81"/>
    <w:basedOn w:val="Normal"/>
    <w:next w:val="Normal"/>
    <w:uiPriority w:val="9"/>
    <w:unhideWhenUsed/>
    <w:qFormat/>
    <w:rsid w:val="00013324"/>
    <w:pPr>
      <w:keepNext/>
      <w:numPr>
        <w:ilvl w:val="4"/>
        <w:numId w:val="51"/>
      </w:numPr>
      <w:spacing w:before="240" w:after="240"/>
      <w:jc w:val="both"/>
      <w:outlineLvl w:val="4"/>
    </w:pPr>
    <w:rPr>
      <w:rFonts w:ascii="Arial" w:eastAsia="SimSun" w:hAnsi="Arial" w:cs="Times New Roman"/>
      <w:b/>
      <w:spacing w:val="-5"/>
      <w:sz w:val="24"/>
      <w:lang w:val="sr-Latn-RS"/>
    </w:rPr>
  </w:style>
  <w:style w:type="paragraph" w:customStyle="1" w:styleId="Heading61">
    <w:name w:val="Heading 61"/>
    <w:basedOn w:val="Normal"/>
    <w:next w:val="Normal"/>
    <w:uiPriority w:val="9"/>
    <w:unhideWhenUsed/>
    <w:qFormat/>
    <w:rsid w:val="00013324"/>
    <w:pPr>
      <w:keepNext/>
      <w:keepLines/>
      <w:numPr>
        <w:ilvl w:val="5"/>
        <w:numId w:val="51"/>
      </w:numPr>
      <w:spacing w:before="240" w:after="240"/>
      <w:jc w:val="both"/>
      <w:outlineLvl w:val="5"/>
    </w:pPr>
    <w:rPr>
      <w:rFonts w:ascii="Arial" w:eastAsia="SimSun" w:hAnsi="Arial" w:cs="Times New Roman"/>
      <w:b/>
      <w:i/>
      <w:iCs/>
      <w:sz w:val="24"/>
      <w:lang w:val="sr-Latn-RS"/>
    </w:rPr>
  </w:style>
  <w:style w:type="paragraph" w:customStyle="1" w:styleId="Heading71">
    <w:name w:val="Heading 71"/>
    <w:basedOn w:val="Normal"/>
    <w:next w:val="Normal"/>
    <w:uiPriority w:val="9"/>
    <w:unhideWhenUsed/>
    <w:qFormat/>
    <w:rsid w:val="00013324"/>
    <w:pPr>
      <w:keepNext/>
      <w:keepLines/>
      <w:numPr>
        <w:ilvl w:val="6"/>
        <w:numId w:val="51"/>
      </w:numPr>
      <w:spacing w:before="240" w:after="240"/>
      <w:jc w:val="both"/>
      <w:outlineLvl w:val="6"/>
    </w:pPr>
    <w:rPr>
      <w:rFonts w:ascii="Arial" w:eastAsia="SimSun" w:hAnsi="Arial" w:cs="Times New Roman"/>
      <w:b/>
      <w:iCs/>
      <w:lang w:val="sr-Latn-RS"/>
    </w:rPr>
  </w:style>
  <w:style w:type="paragraph" w:customStyle="1" w:styleId="Heading810">
    <w:name w:val="Heading 81"/>
    <w:basedOn w:val="Normal"/>
    <w:next w:val="Normal"/>
    <w:uiPriority w:val="9"/>
    <w:unhideWhenUsed/>
    <w:qFormat/>
    <w:rsid w:val="00013324"/>
    <w:pPr>
      <w:keepNext/>
      <w:keepLines/>
      <w:numPr>
        <w:ilvl w:val="7"/>
        <w:numId w:val="51"/>
      </w:numPr>
      <w:spacing w:before="200" w:after="0"/>
      <w:jc w:val="both"/>
      <w:outlineLvl w:val="7"/>
    </w:pPr>
    <w:rPr>
      <w:rFonts w:ascii="Cambria" w:eastAsia="SimSun" w:hAnsi="Cambria" w:cs="Times New Roman"/>
      <w:color w:val="404040"/>
      <w:sz w:val="20"/>
      <w:szCs w:val="20"/>
      <w:lang w:val="sr-Latn-RS"/>
    </w:rPr>
  </w:style>
  <w:style w:type="paragraph" w:customStyle="1" w:styleId="Anhang1">
    <w:name w:val="Anhang1"/>
    <w:basedOn w:val="Normal"/>
    <w:next w:val="Normal"/>
    <w:uiPriority w:val="9"/>
    <w:unhideWhenUsed/>
    <w:qFormat/>
    <w:rsid w:val="00013324"/>
    <w:pPr>
      <w:keepNext/>
      <w:keepLines/>
      <w:numPr>
        <w:ilvl w:val="8"/>
        <w:numId w:val="51"/>
      </w:numPr>
      <w:spacing w:before="200" w:after="0"/>
      <w:jc w:val="both"/>
      <w:outlineLvl w:val="8"/>
    </w:pPr>
    <w:rPr>
      <w:rFonts w:ascii="Cambria" w:eastAsia="SimSun" w:hAnsi="Cambria" w:cs="Times New Roman"/>
      <w:i/>
      <w:iCs/>
      <w:color w:val="404040"/>
      <w:sz w:val="20"/>
      <w:szCs w:val="20"/>
      <w:lang w:val="sr-Latn-RS"/>
    </w:rPr>
  </w:style>
  <w:style w:type="numbering" w:customStyle="1" w:styleId="NoList1">
    <w:name w:val="No List1"/>
    <w:next w:val="NoList"/>
    <w:uiPriority w:val="99"/>
    <w:semiHidden/>
    <w:unhideWhenUsed/>
    <w:rsid w:val="00013324"/>
  </w:style>
  <w:style w:type="paragraph" w:styleId="BalloonText">
    <w:name w:val="Balloon Text"/>
    <w:basedOn w:val="Normal"/>
    <w:link w:val="BalloonTextChar"/>
    <w:unhideWhenUsed/>
    <w:rsid w:val="00013324"/>
    <w:pPr>
      <w:spacing w:after="0" w:line="240" w:lineRule="auto"/>
      <w:jc w:val="both"/>
    </w:pPr>
    <w:rPr>
      <w:rFonts w:ascii="Tahoma" w:eastAsia="SimSun" w:hAnsi="Tahoma" w:cs="Tahoma"/>
      <w:sz w:val="16"/>
      <w:szCs w:val="16"/>
      <w:lang w:val="sr-Latn-RS"/>
    </w:rPr>
  </w:style>
  <w:style w:type="character" w:customStyle="1" w:styleId="BalloonTextChar">
    <w:name w:val="Balloon Text Char"/>
    <w:basedOn w:val="DefaultParagraphFont"/>
    <w:link w:val="BalloonText"/>
    <w:rsid w:val="00013324"/>
    <w:rPr>
      <w:rFonts w:ascii="Tahoma" w:eastAsia="SimSun" w:hAnsi="Tahoma" w:cs="Tahoma"/>
      <w:sz w:val="16"/>
      <w:szCs w:val="16"/>
      <w:lang w:val="sr-Latn-RS"/>
    </w:rPr>
  </w:style>
  <w:style w:type="paragraph" w:styleId="BlockText">
    <w:name w:val="Block Text"/>
    <w:basedOn w:val="Normal"/>
    <w:rsid w:val="00013324"/>
    <w:pPr>
      <w:spacing w:after="0" w:line="240" w:lineRule="auto"/>
      <w:ind w:left="794" w:right="794"/>
      <w:jc w:val="both"/>
    </w:pPr>
    <w:rPr>
      <w:rFonts w:ascii="YU L Swiss" w:eastAsia="Times New Roman" w:hAnsi="YU L Swiss" w:cs="Times New Roman"/>
      <w:i/>
      <w:iCs/>
      <w:szCs w:val="20"/>
    </w:rPr>
  </w:style>
  <w:style w:type="paragraph" w:styleId="BodyText">
    <w:name w:val="Body Text"/>
    <w:basedOn w:val="Normal"/>
    <w:link w:val="BodyTextChar"/>
    <w:rsid w:val="00013324"/>
    <w:pPr>
      <w:spacing w:after="0" w:line="240" w:lineRule="auto"/>
      <w:jc w:val="both"/>
    </w:pPr>
    <w:rPr>
      <w:rFonts w:ascii="Calibri" w:eastAsia="Batang" w:hAnsi="Calibri" w:cs="Times New Roman"/>
      <w:szCs w:val="24"/>
      <w:lang w:eastAsia="ko-KR"/>
    </w:rPr>
  </w:style>
  <w:style w:type="character" w:customStyle="1" w:styleId="BodyTextChar">
    <w:name w:val="Body Text Char"/>
    <w:basedOn w:val="DefaultParagraphFont"/>
    <w:link w:val="BodyText"/>
    <w:rsid w:val="00013324"/>
    <w:rPr>
      <w:rFonts w:ascii="Calibri" w:eastAsia="Batang" w:hAnsi="Calibri" w:cs="Times New Roman"/>
      <w:szCs w:val="24"/>
      <w:lang w:eastAsia="ko-KR"/>
    </w:rPr>
  </w:style>
  <w:style w:type="paragraph" w:styleId="BodyText2">
    <w:name w:val="Body Text 2"/>
    <w:basedOn w:val="Normal"/>
    <w:link w:val="BodyText2Char"/>
    <w:rsid w:val="00013324"/>
    <w:pPr>
      <w:widowControl w:val="0"/>
      <w:tabs>
        <w:tab w:val="left" w:pos="-720"/>
      </w:tabs>
      <w:suppressAutoHyphens/>
      <w:spacing w:after="0" w:line="240" w:lineRule="auto"/>
      <w:jc w:val="both"/>
    </w:pPr>
    <w:rPr>
      <w:rFonts w:ascii="CTimesRoman" w:eastAsia="Times New Roman" w:hAnsi="CTimesRoman" w:cs="Times New Roman"/>
      <w:spacing w:val="-2"/>
      <w:szCs w:val="24"/>
    </w:rPr>
  </w:style>
  <w:style w:type="character" w:customStyle="1" w:styleId="BodyText2Char">
    <w:name w:val="Body Text 2 Char"/>
    <w:basedOn w:val="DefaultParagraphFont"/>
    <w:link w:val="BodyText2"/>
    <w:rsid w:val="00013324"/>
    <w:rPr>
      <w:rFonts w:ascii="CTimesRoman" w:eastAsia="Times New Roman" w:hAnsi="CTimesRoman" w:cs="Times New Roman"/>
      <w:spacing w:val="-2"/>
      <w:szCs w:val="24"/>
    </w:rPr>
  </w:style>
  <w:style w:type="paragraph" w:styleId="BodyText3">
    <w:name w:val="Body Text 3"/>
    <w:basedOn w:val="Normal"/>
    <w:link w:val="BodyText3Char"/>
    <w:rsid w:val="00013324"/>
    <w:pPr>
      <w:spacing w:before="120" w:after="120"/>
      <w:jc w:val="both"/>
    </w:pPr>
    <w:rPr>
      <w:rFonts w:ascii="YU C Swiss" w:eastAsia="Times New Roman" w:hAnsi="YU C Swiss" w:cs="Times New Roman"/>
      <w:color w:val="800000"/>
      <w:sz w:val="20"/>
      <w:szCs w:val="20"/>
      <w:lang w:eastAsia="zh-CN"/>
    </w:rPr>
  </w:style>
  <w:style w:type="character" w:customStyle="1" w:styleId="BodyText3Char">
    <w:name w:val="Body Text 3 Char"/>
    <w:basedOn w:val="DefaultParagraphFont"/>
    <w:link w:val="BodyText3"/>
    <w:rsid w:val="00013324"/>
    <w:rPr>
      <w:rFonts w:ascii="YU C Swiss" w:eastAsia="Times New Roman" w:hAnsi="YU C Swiss" w:cs="Times New Roman"/>
      <w:color w:val="800000"/>
      <w:sz w:val="20"/>
      <w:szCs w:val="20"/>
      <w:lang w:eastAsia="zh-CN"/>
    </w:rPr>
  </w:style>
  <w:style w:type="paragraph" w:styleId="BodyTextFirstIndent">
    <w:name w:val="Body Text First Indent"/>
    <w:basedOn w:val="BodyText"/>
    <w:link w:val="BodyTextFirstIndentChar"/>
    <w:rsid w:val="00013324"/>
    <w:pPr>
      <w:spacing w:before="120" w:after="120" w:line="276" w:lineRule="auto"/>
      <w:ind w:firstLine="210"/>
      <w:jc w:val="left"/>
    </w:pPr>
    <w:rPr>
      <w:rFonts w:ascii="Arial" w:eastAsia="Times New Roman" w:hAnsi="Arial"/>
      <w:sz w:val="20"/>
      <w:szCs w:val="20"/>
      <w:lang w:val="sr-Latn-CS" w:eastAsia="en-US"/>
    </w:rPr>
  </w:style>
  <w:style w:type="character" w:customStyle="1" w:styleId="BodyTextFirstIndentChar">
    <w:name w:val="Body Text First Indent Char"/>
    <w:basedOn w:val="BodyTextChar"/>
    <w:link w:val="BodyTextFirstIndent"/>
    <w:rsid w:val="00013324"/>
    <w:rPr>
      <w:rFonts w:ascii="Arial" w:eastAsia="Times New Roman" w:hAnsi="Arial" w:cs="Times New Roman"/>
      <w:sz w:val="20"/>
      <w:szCs w:val="20"/>
      <w:lang w:val="sr-Latn-CS" w:eastAsia="ko-KR"/>
    </w:rPr>
  </w:style>
  <w:style w:type="paragraph" w:styleId="BodyTextIndent">
    <w:name w:val="Body Text Indent"/>
    <w:basedOn w:val="Normal"/>
    <w:link w:val="BodyTextIndentChar"/>
    <w:rsid w:val="00013324"/>
    <w:pPr>
      <w:spacing w:after="0" w:line="240" w:lineRule="auto"/>
      <w:ind w:left="360"/>
      <w:jc w:val="both"/>
    </w:pPr>
    <w:rPr>
      <w:rFonts w:ascii="CHelvPlain" w:eastAsia="Times New Roman" w:hAnsi="CHelvPlain" w:cs="Times New Roman"/>
      <w:szCs w:val="24"/>
    </w:rPr>
  </w:style>
  <w:style w:type="character" w:customStyle="1" w:styleId="BodyTextIndentChar">
    <w:name w:val="Body Text Indent Char"/>
    <w:basedOn w:val="DefaultParagraphFont"/>
    <w:link w:val="BodyTextIndent"/>
    <w:rsid w:val="00013324"/>
    <w:rPr>
      <w:rFonts w:ascii="CHelvPlain" w:eastAsia="Times New Roman" w:hAnsi="CHelvPlain" w:cs="Times New Roman"/>
      <w:szCs w:val="24"/>
    </w:rPr>
  </w:style>
  <w:style w:type="paragraph" w:styleId="BodyTextFirstIndent2">
    <w:name w:val="Body Text First Indent 2"/>
    <w:basedOn w:val="BodyTextIndent"/>
    <w:link w:val="BodyTextFirstIndent2Char"/>
    <w:rsid w:val="00013324"/>
    <w:pPr>
      <w:spacing w:before="120" w:after="120" w:line="276" w:lineRule="auto"/>
      <w:ind w:left="283" w:firstLine="210"/>
    </w:pPr>
    <w:rPr>
      <w:rFonts w:ascii="YU C Swiss" w:hAnsi="YU C Swiss"/>
      <w:sz w:val="20"/>
      <w:szCs w:val="20"/>
      <w:lang w:val="sr-Latn-CS"/>
    </w:rPr>
  </w:style>
  <w:style w:type="character" w:customStyle="1" w:styleId="BodyTextFirstIndent2Char">
    <w:name w:val="Body Text First Indent 2 Char"/>
    <w:basedOn w:val="BodyTextIndentChar"/>
    <w:link w:val="BodyTextFirstIndent2"/>
    <w:rsid w:val="00013324"/>
    <w:rPr>
      <w:rFonts w:ascii="YU C Swiss" w:eastAsia="Times New Roman" w:hAnsi="YU C Swiss" w:cs="Times New Roman"/>
      <w:sz w:val="20"/>
      <w:szCs w:val="20"/>
      <w:lang w:val="sr-Latn-CS"/>
    </w:rPr>
  </w:style>
  <w:style w:type="paragraph" w:styleId="BodyTextIndent2">
    <w:name w:val="Body Text Indent 2"/>
    <w:basedOn w:val="Normal"/>
    <w:link w:val="BodyTextIndent2Char"/>
    <w:rsid w:val="00013324"/>
    <w:pPr>
      <w:tabs>
        <w:tab w:val="left" w:pos="-720"/>
      </w:tabs>
      <w:suppressAutoHyphens/>
      <w:spacing w:after="0" w:line="240" w:lineRule="auto"/>
      <w:ind w:left="720" w:hanging="720"/>
      <w:jc w:val="both"/>
    </w:pPr>
    <w:rPr>
      <w:rFonts w:ascii="YU L Swiss" w:eastAsia="Times New Roman" w:hAnsi="YU L Swiss" w:cs="Times New Roman"/>
      <w:bCs/>
      <w:color w:val="000000"/>
    </w:rPr>
  </w:style>
  <w:style w:type="character" w:customStyle="1" w:styleId="BodyTextIndent2Char">
    <w:name w:val="Body Text Indent 2 Char"/>
    <w:basedOn w:val="DefaultParagraphFont"/>
    <w:link w:val="BodyTextIndent2"/>
    <w:rsid w:val="00013324"/>
    <w:rPr>
      <w:rFonts w:ascii="YU L Swiss" w:eastAsia="Times New Roman" w:hAnsi="YU L Swiss" w:cs="Times New Roman"/>
      <w:bCs/>
      <w:color w:val="000000"/>
    </w:rPr>
  </w:style>
  <w:style w:type="paragraph" w:styleId="BodyTextIndent3">
    <w:name w:val="Body Text Indent 3"/>
    <w:basedOn w:val="Normal"/>
    <w:link w:val="BodyTextIndent3Char"/>
    <w:rsid w:val="00013324"/>
    <w:pPr>
      <w:numPr>
        <w:numId w:val="1"/>
      </w:numPr>
      <w:tabs>
        <w:tab w:val="clear" w:pos="360"/>
      </w:tabs>
      <w:autoSpaceDE w:val="0"/>
      <w:autoSpaceDN w:val="0"/>
      <w:spacing w:after="0" w:line="240" w:lineRule="auto"/>
      <w:ind w:left="0" w:firstLine="1588"/>
      <w:jc w:val="both"/>
    </w:pPr>
    <w:rPr>
      <w:rFonts w:ascii="CHelvPlain" w:eastAsia="Times New Roman" w:hAnsi="CHelvPlain" w:cs="CTimesRoman"/>
    </w:rPr>
  </w:style>
  <w:style w:type="character" w:customStyle="1" w:styleId="BodyTextIndent3Char">
    <w:name w:val="Body Text Indent 3 Char"/>
    <w:basedOn w:val="DefaultParagraphFont"/>
    <w:link w:val="BodyTextIndent3"/>
    <w:rsid w:val="00013324"/>
    <w:rPr>
      <w:rFonts w:ascii="CHelvPlain" w:eastAsia="Times New Roman" w:hAnsi="CHelvPlain" w:cs="CTimesRoman"/>
    </w:rPr>
  </w:style>
  <w:style w:type="paragraph" w:styleId="Caption">
    <w:name w:val="caption"/>
    <w:aliases w:val="Table"/>
    <w:basedOn w:val="Normal"/>
    <w:next w:val="Normal"/>
    <w:link w:val="CaptionChar"/>
    <w:unhideWhenUsed/>
    <w:qFormat/>
    <w:rsid w:val="00013324"/>
    <w:pPr>
      <w:spacing w:after="0" w:line="240" w:lineRule="auto"/>
      <w:jc w:val="center"/>
    </w:pPr>
    <w:rPr>
      <w:rFonts w:ascii="Arial" w:eastAsia="Calibri" w:hAnsi="Arial" w:cs="Times New Roman"/>
      <w:bCs/>
      <w:i/>
      <w:sz w:val="18"/>
      <w:szCs w:val="18"/>
      <w:lang w:val="zh-CN" w:eastAsia="zh-CN"/>
    </w:rPr>
  </w:style>
  <w:style w:type="paragraph" w:styleId="Closing">
    <w:name w:val="Closing"/>
    <w:basedOn w:val="Normal"/>
    <w:link w:val="ClosingChar"/>
    <w:rsid w:val="00013324"/>
    <w:pPr>
      <w:spacing w:before="120" w:after="120"/>
      <w:ind w:left="4252"/>
      <w:jc w:val="both"/>
    </w:pPr>
    <w:rPr>
      <w:rFonts w:ascii="Times New Roman" w:eastAsia="Times New Roman" w:hAnsi="Times New Roman" w:cs="Times New Roman"/>
      <w:sz w:val="20"/>
      <w:szCs w:val="20"/>
      <w:lang w:val="sr-Latn-CS"/>
    </w:rPr>
  </w:style>
  <w:style w:type="character" w:customStyle="1" w:styleId="ClosingChar">
    <w:name w:val="Closing Char"/>
    <w:basedOn w:val="DefaultParagraphFont"/>
    <w:link w:val="Closing"/>
    <w:rsid w:val="00013324"/>
    <w:rPr>
      <w:rFonts w:ascii="Times New Roman" w:eastAsia="Times New Roman" w:hAnsi="Times New Roman" w:cs="Times New Roman"/>
      <w:sz w:val="20"/>
      <w:szCs w:val="20"/>
      <w:lang w:val="sr-Latn-CS"/>
    </w:rPr>
  </w:style>
  <w:style w:type="paragraph" w:styleId="CommentText">
    <w:name w:val="annotation text"/>
    <w:basedOn w:val="Normal"/>
    <w:link w:val="CommentTextChar"/>
    <w:uiPriority w:val="99"/>
    <w:rsid w:val="00013324"/>
    <w:pPr>
      <w:spacing w:after="0" w:line="240" w:lineRule="auto"/>
      <w:jc w:val="both"/>
    </w:pPr>
    <w:rPr>
      <w:rFonts w:ascii="Times_Lat" w:eastAsia="Times New Roman" w:hAnsi="Times_Lat"/>
      <w:lang w:val="en-GB"/>
    </w:rPr>
  </w:style>
  <w:style w:type="character" w:customStyle="1" w:styleId="CommentTextChar">
    <w:name w:val="Comment Text Char"/>
    <w:basedOn w:val="DefaultParagraphFont"/>
    <w:link w:val="CommentText"/>
    <w:uiPriority w:val="99"/>
    <w:rsid w:val="00013324"/>
    <w:rPr>
      <w:rFonts w:ascii="Times_Lat" w:eastAsia="Times New Roman" w:hAnsi="Times_Lat"/>
      <w:lang w:val="en-GB"/>
    </w:rPr>
  </w:style>
  <w:style w:type="paragraph" w:customStyle="1" w:styleId="CommentSubject1">
    <w:name w:val="Comment Subject1"/>
    <w:basedOn w:val="CommentText"/>
    <w:next w:val="CommentText"/>
    <w:uiPriority w:val="99"/>
    <w:rsid w:val="00013324"/>
    <w:pPr>
      <w:spacing w:before="120" w:after="120" w:line="276" w:lineRule="auto"/>
    </w:pPr>
    <w:rPr>
      <w:rFonts w:ascii="Arial" w:eastAsia="Calibri" w:hAnsi="Arial" w:cs="Arial"/>
      <w:b/>
      <w:bCs/>
      <w:lang w:val="en-US" w:eastAsia="zh-CN"/>
    </w:rPr>
  </w:style>
  <w:style w:type="paragraph" w:styleId="Date">
    <w:name w:val="Date"/>
    <w:basedOn w:val="Normal"/>
    <w:next w:val="Normal"/>
    <w:link w:val="DateChar"/>
    <w:rsid w:val="00013324"/>
    <w:pPr>
      <w:spacing w:before="120" w:after="120"/>
      <w:jc w:val="both"/>
    </w:pPr>
    <w:rPr>
      <w:rFonts w:ascii="Times New Roman" w:eastAsia="Times New Roman" w:hAnsi="Times New Roman" w:cs="Times New Roman"/>
      <w:sz w:val="20"/>
      <w:szCs w:val="20"/>
      <w:lang w:val="sr-Latn-CS"/>
    </w:rPr>
  </w:style>
  <w:style w:type="character" w:customStyle="1" w:styleId="DateChar">
    <w:name w:val="Date Char"/>
    <w:basedOn w:val="DefaultParagraphFont"/>
    <w:link w:val="Date"/>
    <w:rsid w:val="00013324"/>
    <w:rPr>
      <w:rFonts w:ascii="Times New Roman" w:eastAsia="Times New Roman" w:hAnsi="Times New Roman" w:cs="Times New Roman"/>
      <w:sz w:val="20"/>
      <w:szCs w:val="20"/>
      <w:lang w:val="sr-Latn-CS"/>
    </w:rPr>
  </w:style>
  <w:style w:type="paragraph" w:styleId="DocumentMap">
    <w:name w:val="Document Map"/>
    <w:basedOn w:val="Normal"/>
    <w:link w:val="DocumentMapChar"/>
    <w:rsid w:val="00013324"/>
    <w:pPr>
      <w:shd w:val="clear" w:color="auto" w:fill="000080"/>
      <w:suppressAutoHyphens/>
      <w:spacing w:after="0" w:line="240" w:lineRule="auto"/>
      <w:jc w:val="both"/>
    </w:pPr>
    <w:rPr>
      <w:rFonts w:ascii="Tahoma" w:eastAsia="Times New Roman" w:hAnsi="Tahoma"/>
      <w:bCs/>
      <w:snapToGrid w:val="0"/>
      <w:color w:val="000000"/>
      <w:lang w:val="en-AU"/>
    </w:rPr>
  </w:style>
  <w:style w:type="character" w:customStyle="1" w:styleId="DocumentMapChar">
    <w:name w:val="Document Map Char"/>
    <w:basedOn w:val="DefaultParagraphFont"/>
    <w:link w:val="DocumentMap"/>
    <w:rsid w:val="00013324"/>
    <w:rPr>
      <w:rFonts w:ascii="Tahoma" w:eastAsia="Times New Roman" w:hAnsi="Tahoma"/>
      <w:bCs/>
      <w:snapToGrid w:val="0"/>
      <w:color w:val="000000"/>
      <w:shd w:val="clear" w:color="auto" w:fill="000080"/>
      <w:lang w:val="en-AU"/>
    </w:rPr>
  </w:style>
  <w:style w:type="paragraph" w:styleId="E-mailSignature">
    <w:name w:val="E-mail Signature"/>
    <w:basedOn w:val="Normal"/>
    <w:link w:val="E-mailSignatureChar"/>
    <w:rsid w:val="00013324"/>
    <w:pPr>
      <w:spacing w:before="120" w:after="120"/>
      <w:jc w:val="both"/>
    </w:pPr>
    <w:rPr>
      <w:rFonts w:ascii="Times New Roman" w:eastAsia="Times New Roman" w:hAnsi="Times New Roman" w:cs="Times New Roman"/>
      <w:sz w:val="20"/>
      <w:szCs w:val="20"/>
      <w:lang w:val="sr-Latn-CS"/>
    </w:rPr>
  </w:style>
  <w:style w:type="character" w:customStyle="1" w:styleId="E-mailSignatureChar">
    <w:name w:val="E-mail Signature Char"/>
    <w:basedOn w:val="DefaultParagraphFont"/>
    <w:link w:val="E-mailSignature"/>
    <w:rsid w:val="00013324"/>
    <w:rPr>
      <w:rFonts w:ascii="Times New Roman" w:eastAsia="Times New Roman" w:hAnsi="Times New Roman" w:cs="Times New Roman"/>
      <w:sz w:val="20"/>
      <w:szCs w:val="20"/>
      <w:lang w:val="sr-Latn-CS"/>
    </w:rPr>
  </w:style>
  <w:style w:type="paragraph" w:styleId="EndnoteText">
    <w:name w:val="endnote text"/>
    <w:basedOn w:val="Normal"/>
    <w:link w:val="EndnoteTextChar"/>
    <w:rsid w:val="00013324"/>
    <w:pPr>
      <w:spacing w:after="0" w:line="240" w:lineRule="auto"/>
      <w:jc w:val="both"/>
    </w:pPr>
    <w:rPr>
      <w:rFonts w:ascii="Calibri" w:eastAsia="Batang" w:hAnsi="Calibri" w:cs="Times New Roman"/>
      <w:sz w:val="20"/>
      <w:szCs w:val="20"/>
      <w:lang w:eastAsia="ko-KR"/>
    </w:rPr>
  </w:style>
  <w:style w:type="character" w:customStyle="1" w:styleId="EndnoteTextChar">
    <w:name w:val="Endnote Text Char"/>
    <w:basedOn w:val="DefaultParagraphFont"/>
    <w:link w:val="EndnoteText"/>
    <w:rsid w:val="00013324"/>
    <w:rPr>
      <w:rFonts w:ascii="Calibri" w:eastAsia="Batang" w:hAnsi="Calibri" w:cs="Times New Roman"/>
      <w:sz w:val="20"/>
      <w:szCs w:val="20"/>
      <w:lang w:eastAsia="ko-KR"/>
    </w:rPr>
  </w:style>
  <w:style w:type="paragraph" w:styleId="EnvelopeAddress">
    <w:name w:val="envelope address"/>
    <w:basedOn w:val="Normal"/>
    <w:rsid w:val="00013324"/>
    <w:pPr>
      <w:framePr w:w="7920" w:h="1980" w:hRule="exact" w:hSpace="180" w:wrap="around" w:hAnchor="page" w:xAlign="center" w:yAlign="bottom"/>
      <w:spacing w:before="120" w:after="120"/>
      <w:ind w:left="2880"/>
      <w:jc w:val="both"/>
    </w:pPr>
    <w:rPr>
      <w:rFonts w:ascii="Arial" w:eastAsia="Times New Roman" w:hAnsi="Arial" w:cs="Times New Roman"/>
      <w:szCs w:val="24"/>
      <w:lang w:val="sr-Latn-CS"/>
    </w:rPr>
  </w:style>
  <w:style w:type="paragraph" w:styleId="EnvelopeReturn">
    <w:name w:val="envelope return"/>
    <w:basedOn w:val="Normal"/>
    <w:rsid w:val="00013324"/>
    <w:pPr>
      <w:spacing w:before="120" w:after="120"/>
      <w:jc w:val="both"/>
    </w:pPr>
    <w:rPr>
      <w:rFonts w:ascii="Arial" w:eastAsia="Times New Roman" w:hAnsi="Arial" w:cs="Times New Roman"/>
      <w:sz w:val="20"/>
      <w:szCs w:val="20"/>
      <w:lang w:val="sr-Latn-CS"/>
    </w:rPr>
  </w:style>
  <w:style w:type="paragraph" w:styleId="Footer">
    <w:name w:val="footer"/>
    <w:basedOn w:val="Normal"/>
    <w:link w:val="FooterChar"/>
    <w:uiPriority w:val="99"/>
    <w:rsid w:val="00013324"/>
    <w:pPr>
      <w:tabs>
        <w:tab w:val="right" w:pos="9072"/>
      </w:tabs>
      <w:spacing w:before="120" w:after="0" w:line="240" w:lineRule="auto"/>
      <w:jc w:val="both"/>
    </w:pPr>
    <w:rPr>
      <w:rFonts w:ascii="Arial" w:eastAsia="Times New Roman" w:hAnsi="Arial" w:cs="Times New Roman"/>
      <w:sz w:val="20"/>
      <w:szCs w:val="24"/>
    </w:rPr>
  </w:style>
  <w:style w:type="character" w:customStyle="1" w:styleId="FooterChar">
    <w:name w:val="Footer Char"/>
    <w:basedOn w:val="DefaultParagraphFont"/>
    <w:link w:val="Footer"/>
    <w:uiPriority w:val="99"/>
    <w:rsid w:val="00013324"/>
    <w:rPr>
      <w:rFonts w:ascii="Arial" w:eastAsia="Times New Roman" w:hAnsi="Arial" w:cs="Times New Roman"/>
      <w:sz w:val="20"/>
      <w:szCs w:val="24"/>
    </w:rPr>
  </w:style>
  <w:style w:type="paragraph" w:styleId="FootnoteText">
    <w:name w:val="footnote text"/>
    <w:basedOn w:val="Normal"/>
    <w:link w:val="FootnoteTextChar"/>
    <w:uiPriority w:val="99"/>
    <w:unhideWhenUsed/>
    <w:rsid w:val="00013324"/>
    <w:pPr>
      <w:spacing w:after="0" w:line="240" w:lineRule="auto"/>
      <w:jc w:val="both"/>
    </w:pPr>
    <w:rPr>
      <w:rFonts w:ascii="Calibri" w:eastAsia="Calibri" w:hAnsi="Calibri" w:cs="Times New Roman"/>
      <w:sz w:val="20"/>
      <w:szCs w:val="20"/>
      <w:lang w:val="zh-CN" w:eastAsia="zh-CN"/>
    </w:rPr>
  </w:style>
  <w:style w:type="character" w:customStyle="1" w:styleId="FootnoteTextChar">
    <w:name w:val="Footnote Text Char"/>
    <w:basedOn w:val="DefaultParagraphFont"/>
    <w:link w:val="FootnoteText"/>
    <w:uiPriority w:val="99"/>
    <w:rsid w:val="00013324"/>
    <w:rPr>
      <w:rFonts w:ascii="Calibri" w:eastAsia="Calibri" w:hAnsi="Calibri" w:cs="Times New Roman"/>
      <w:sz w:val="20"/>
      <w:szCs w:val="20"/>
      <w:lang w:val="zh-CN" w:eastAsia="zh-CN"/>
    </w:rPr>
  </w:style>
  <w:style w:type="paragraph" w:styleId="Header">
    <w:name w:val="header"/>
    <w:aliases w:val="ALC Kopfzeile"/>
    <w:basedOn w:val="Normal"/>
    <w:link w:val="HeaderChar"/>
    <w:rsid w:val="00013324"/>
    <w:pPr>
      <w:tabs>
        <w:tab w:val="center" w:pos="4153"/>
        <w:tab w:val="right" w:pos="8306"/>
      </w:tabs>
      <w:spacing w:before="120" w:after="120"/>
      <w:jc w:val="both"/>
    </w:pPr>
    <w:rPr>
      <w:rFonts w:ascii="Times New Roman" w:eastAsia="Times New Roman" w:hAnsi="Times New Roman" w:cs="Times New Roman"/>
      <w:sz w:val="20"/>
      <w:szCs w:val="20"/>
    </w:rPr>
  </w:style>
  <w:style w:type="character" w:customStyle="1" w:styleId="HeaderChar">
    <w:name w:val="Header Char"/>
    <w:aliases w:val="ALC Kopfzeile Char"/>
    <w:basedOn w:val="DefaultParagraphFont"/>
    <w:link w:val="Header"/>
    <w:rsid w:val="00013324"/>
    <w:rPr>
      <w:rFonts w:ascii="Times New Roman" w:eastAsia="Times New Roman" w:hAnsi="Times New Roman" w:cs="Times New Roman"/>
      <w:sz w:val="20"/>
      <w:szCs w:val="20"/>
    </w:rPr>
  </w:style>
  <w:style w:type="paragraph" w:styleId="HTMLAddress">
    <w:name w:val="HTML Address"/>
    <w:basedOn w:val="Normal"/>
    <w:link w:val="HTMLAddressChar"/>
    <w:rsid w:val="00013324"/>
    <w:pPr>
      <w:spacing w:before="120" w:after="120"/>
      <w:jc w:val="both"/>
    </w:pPr>
    <w:rPr>
      <w:rFonts w:ascii="Times New Roman" w:eastAsia="Times New Roman" w:hAnsi="Times New Roman" w:cs="Times New Roman"/>
      <w:i/>
      <w:iCs/>
      <w:sz w:val="20"/>
      <w:szCs w:val="20"/>
      <w:lang w:val="sr-Latn-CS"/>
    </w:rPr>
  </w:style>
  <w:style w:type="character" w:customStyle="1" w:styleId="HTMLAddressChar">
    <w:name w:val="HTML Address Char"/>
    <w:basedOn w:val="DefaultParagraphFont"/>
    <w:link w:val="HTMLAddress"/>
    <w:rsid w:val="00013324"/>
    <w:rPr>
      <w:rFonts w:ascii="Times New Roman" w:eastAsia="Times New Roman" w:hAnsi="Times New Roman" w:cs="Times New Roman"/>
      <w:i/>
      <w:iCs/>
      <w:sz w:val="20"/>
      <w:szCs w:val="20"/>
      <w:lang w:val="sr-Latn-CS"/>
    </w:rPr>
  </w:style>
  <w:style w:type="paragraph" w:styleId="HTMLPreformatted">
    <w:name w:val="HTML Preformatted"/>
    <w:basedOn w:val="Normal"/>
    <w:link w:val="HTMLPreformattedChar"/>
    <w:uiPriority w:val="99"/>
    <w:rsid w:val="00013324"/>
    <w:pPr>
      <w:spacing w:before="120" w:after="120"/>
      <w:jc w:val="both"/>
    </w:pPr>
    <w:rPr>
      <w:rFonts w:ascii="Courier New" w:eastAsia="Times New Roman" w:hAnsi="Courier New" w:cs="Times New Roman"/>
      <w:sz w:val="20"/>
      <w:szCs w:val="20"/>
      <w:lang w:val="sr-Latn-CS"/>
    </w:rPr>
  </w:style>
  <w:style w:type="character" w:customStyle="1" w:styleId="HTMLPreformattedChar">
    <w:name w:val="HTML Preformatted Char"/>
    <w:basedOn w:val="DefaultParagraphFont"/>
    <w:link w:val="HTMLPreformatted"/>
    <w:uiPriority w:val="99"/>
    <w:rsid w:val="00013324"/>
    <w:rPr>
      <w:rFonts w:ascii="Courier New" w:eastAsia="Times New Roman" w:hAnsi="Courier New" w:cs="Times New Roman"/>
      <w:sz w:val="20"/>
      <w:szCs w:val="20"/>
      <w:lang w:val="sr-Latn-CS"/>
    </w:rPr>
  </w:style>
  <w:style w:type="paragraph" w:styleId="Index1">
    <w:name w:val="index 1"/>
    <w:basedOn w:val="Normal"/>
    <w:next w:val="Normal"/>
    <w:rsid w:val="00013324"/>
    <w:pPr>
      <w:tabs>
        <w:tab w:val="left" w:leader="dot" w:pos="9000"/>
        <w:tab w:val="right" w:pos="9360"/>
      </w:tabs>
      <w:suppressAutoHyphens/>
      <w:overflowPunct w:val="0"/>
      <w:autoSpaceDE w:val="0"/>
      <w:autoSpaceDN w:val="0"/>
      <w:adjustRightInd w:val="0"/>
      <w:spacing w:after="0" w:line="240" w:lineRule="auto"/>
      <w:ind w:left="1440" w:right="720" w:hanging="1440"/>
      <w:textAlignment w:val="baseline"/>
    </w:pPr>
    <w:rPr>
      <w:rFonts w:ascii="Courier New" w:eastAsia="Times New Roman" w:hAnsi="Courier New" w:cs="Times New Roman"/>
      <w:sz w:val="20"/>
      <w:szCs w:val="20"/>
    </w:rPr>
  </w:style>
  <w:style w:type="paragraph" w:styleId="Index2">
    <w:name w:val="index 2"/>
    <w:basedOn w:val="Normal"/>
    <w:next w:val="Normal"/>
    <w:rsid w:val="00013324"/>
    <w:pPr>
      <w:spacing w:before="120" w:after="120"/>
      <w:ind w:left="400" w:hanging="200"/>
      <w:jc w:val="both"/>
    </w:pPr>
    <w:rPr>
      <w:rFonts w:ascii="Arial" w:eastAsia="Times New Roman" w:hAnsi="Arial" w:cs="Times New Roman"/>
      <w:sz w:val="20"/>
      <w:szCs w:val="20"/>
      <w:lang w:val="sr-Latn-CS"/>
    </w:rPr>
  </w:style>
  <w:style w:type="paragraph" w:styleId="Index3">
    <w:name w:val="index 3"/>
    <w:basedOn w:val="Normal"/>
    <w:next w:val="Normal"/>
    <w:rsid w:val="00013324"/>
    <w:pPr>
      <w:spacing w:before="120" w:after="120"/>
      <w:ind w:left="600" w:hanging="200"/>
      <w:jc w:val="both"/>
    </w:pPr>
    <w:rPr>
      <w:rFonts w:ascii="Arial" w:eastAsia="Times New Roman" w:hAnsi="Arial" w:cs="Times New Roman"/>
      <w:sz w:val="20"/>
      <w:szCs w:val="20"/>
      <w:lang w:val="sr-Latn-CS"/>
    </w:rPr>
  </w:style>
  <w:style w:type="paragraph" w:styleId="Index4">
    <w:name w:val="index 4"/>
    <w:basedOn w:val="Normal"/>
    <w:next w:val="Normal"/>
    <w:rsid w:val="00013324"/>
    <w:pPr>
      <w:spacing w:before="120" w:after="120"/>
      <w:ind w:left="800" w:hanging="200"/>
      <w:jc w:val="both"/>
    </w:pPr>
    <w:rPr>
      <w:rFonts w:ascii="Arial" w:eastAsia="Times New Roman" w:hAnsi="Arial" w:cs="Times New Roman"/>
      <w:sz w:val="20"/>
      <w:szCs w:val="20"/>
      <w:lang w:val="sr-Latn-CS"/>
    </w:rPr>
  </w:style>
  <w:style w:type="paragraph" w:styleId="Index5">
    <w:name w:val="index 5"/>
    <w:basedOn w:val="Normal"/>
    <w:next w:val="Normal"/>
    <w:rsid w:val="00013324"/>
    <w:pPr>
      <w:spacing w:before="120" w:after="120"/>
      <w:ind w:left="1000" w:hanging="200"/>
      <w:jc w:val="both"/>
    </w:pPr>
    <w:rPr>
      <w:rFonts w:ascii="Arial" w:eastAsia="Times New Roman" w:hAnsi="Arial" w:cs="Times New Roman"/>
      <w:sz w:val="20"/>
      <w:szCs w:val="20"/>
      <w:lang w:val="sr-Latn-CS"/>
    </w:rPr>
  </w:style>
  <w:style w:type="paragraph" w:styleId="Index6">
    <w:name w:val="index 6"/>
    <w:basedOn w:val="Normal"/>
    <w:next w:val="Normal"/>
    <w:rsid w:val="00013324"/>
    <w:pPr>
      <w:spacing w:before="120" w:after="120"/>
      <w:ind w:left="1200" w:hanging="200"/>
      <w:jc w:val="both"/>
    </w:pPr>
    <w:rPr>
      <w:rFonts w:ascii="Arial" w:eastAsia="Times New Roman" w:hAnsi="Arial" w:cs="Times New Roman"/>
      <w:sz w:val="20"/>
      <w:szCs w:val="20"/>
      <w:lang w:val="sr-Latn-CS"/>
    </w:rPr>
  </w:style>
  <w:style w:type="paragraph" w:styleId="Index7">
    <w:name w:val="index 7"/>
    <w:basedOn w:val="Normal"/>
    <w:next w:val="Normal"/>
    <w:rsid w:val="00013324"/>
    <w:pPr>
      <w:spacing w:before="120" w:after="120"/>
      <w:ind w:left="1400" w:hanging="200"/>
      <w:jc w:val="both"/>
    </w:pPr>
    <w:rPr>
      <w:rFonts w:ascii="Arial" w:eastAsia="Times New Roman" w:hAnsi="Arial" w:cs="Times New Roman"/>
      <w:sz w:val="20"/>
      <w:szCs w:val="20"/>
      <w:lang w:val="sr-Latn-CS"/>
    </w:rPr>
  </w:style>
  <w:style w:type="paragraph" w:styleId="Index8">
    <w:name w:val="index 8"/>
    <w:basedOn w:val="Normal"/>
    <w:next w:val="Normal"/>
    <w:rsid w:val="00013324"/>
    <w:pPr>
      <w:spacing w:before="120" w:after="120"/>
      <w:ind w:left="1600" w:hanging="200"/>
      <w:jc w:val="both"/>
    </w:pPr>
    <w:rPr>
      <w:rFonts w:ascii="Arial" w:eastAsia="Times New Roman" w:hAnsi="Arial" w:cs="Times New Roman"/>
      <w:sz w:val="20"/>
      <w:szCs w:val="20"/>
      <w:lang w:val="sr-Latn-CS"/>
    </w:rPr>
  </w:style>
  <w:style w:type="paragraph" w:styleId="Index9">
    <w:name w:val="index 9"/>
    <w:basedOn w:val="Normal"/>
    <w:next w:val="Normal"/>
    <w:rsid w:val="00013324"/>
    <w:pPr>
      <w:spacing w:before="120" w:after="120"/>
      <w:ind w:left="1800" w:hanging="200"/>
      <w:jc w:val="both"/>
    </w:pPr>
    <w:rPr>
      <w:rFonts w:ascii="Arial" w:eastAsia="Times New Roman" w:hAnsi="Arial" w:cs="Times New Roman"/>
      <w:sz w:val="20"/>
      <w:szCs w:val="20"/>
      <w:lang w:val="sr-Latn-CS"/>
    </w:rPr>
  </w:style>
  <w:style w:type="paragraph" w:styleId="IndexHeading">
    <w:name w:val="index heading"/>
    <w:basedOn w:val="Normal"/>
    <w:next w:val="Index1"/>
    <w:rsid w:val="00013324"/>
    <w:pPr>
      <w:spacing w:before="120" w:after="120"/>
      <w:jc w:val="both"/>
    </w:pPr>
    <w:rPr>
      <w:rFonts w:ascii="Arial" w:eastAsia="Times New Roman" w:hAnsi="Arial" w:cs="Times New Roman"/>
      <w:b/>
      <w:bCs/>
      <w:sz w:val="20"/>
      <w:szCs w:val="20"/>
      <w:lang w:val="sr-Latn-CS"/>
    </w:rPr>
  </w:style>
  <w:style w:type="paragraph" w:styleId="List">
    <w:name w:val="List"/>
    <w:basedOn w:val="Normal"/>
    <w:rsid w:val="00013324"/>
    <w:pPr>
      <w:widowControl w:val="0"/>
      <w:tabs>
        <w:tab w:val="left" w:pos="720"/>
        <w:tab w:val="left" w:pos="4620"/>
        <w:tab w:val="left" w:pos="4710"/>
        <w:tab w:val="left" w:pos="4740"/>
        <w:tab w:val="left" w:pos="5280"/>
        <w:tab w:val="left" w:pos="5400"/>
      </w:tabs>
      <w:overflowPunct w:val="0"/>
      <w:autoSpaceDE w:val="0"/>
      <w:autoSpaceDN w:val="0"/>
      <w:adjustRightInd w:val="0"/>
      <w:spacing w:before="120" w:after="240" w:line="360" w:lineRule="auto"/>
      <w:ind w:right="26"/>
      <w:jc w:val="both"/>
      <w:textAlignment w:val="baseline"/>
    </w:pPr>
    <w:rPr>
      <w:rFonts w:ascii="Arial" w:eastAsia="Times New Roman" w:hAnsi="Arial" w:cs="Arial"/>
      <w:szCs w:val="20"/>
      <w:lang w:val="en-GB"/>
    </w:rPr>
  </w:style>
  <w:style w:type="paragraph" w:styleId="List2">
    <w:name w:val="List 2"/>
    <w:basedOn w:val="Normal"/>
    <w:rsid w:val="00013324"/>
    <w:pPr>
      <w:spacing w:before="120" w:after="120"/>
      <w:ind w:left="566" w:hanging="283"/>
      <w:jc w:val="both"/>
    </w:pPr>
    <w:rPr>
      <w:rFonts w:ascii="Arial" w:eastAsia="Times New Roman" w:hAnsi="Arial" w:cs="Times New Roman"/>
      <w:sz w:val="20"/>
      <w:szCs w:val="20"/>
      <w:lang w:val="sr-Latn-CS"/>
    </w:rPr>
  </w:style>
  <w:style w:type="paragraph" w:styleId="List3">
    <w:name w:val="List 3"/>
    <w:basedOn w:val="Normal"/>
    <w:rsid w:val="00013324"/>
    <w:pPr>
      <w:spacing w:before="120" w:after="120"/>
      <w:ind w:left="849" w:hanging="283"/>
      <w:jc w:val="both"/>
    </w:pPr>
    <w:rPr>
      <w:rFonts w:ascii="Arial" w:eastAsia="Times New Roman" w:hAnsi="Arial" w:cs="Times New Roman"/>
      <w:sz w:val="20"/>
      <w:szCs w:val="20"/>
      <w:lang w:val="sr-Latn-CS"/>
    </w:rPr>
  </w:style>
  <w:style w:type="paragraph" w:styleId="List4">
    <w:name w:val="List 4"/>
    <w:basedOn w:val="Normal"/>
    <w:rsid w:val="00013324"/>
    <w:pPr>
      <w:spacing w:before="120" w:after="120"/>
      <w:ind w:left="1132" w:hanging="283"/>
      <w:jc w:val="both"/>
    </w:pPr>
    <w:rPr>
      <w:rFonts w:ascii="Arial" w:eastAsia="Times New Roman" w:hAnsi="Arial" w:cs="Times New Roman"/>
      <w:sz w:val="20"/>
      <w:szCs w:val="20"/>
      <w:lang w:val="sr-Latn-CS"/>
    </w:rPr>
  </w:style>
  <w:style w:type="paragraph" w:styleId="List5">
    <w:name w:val="List 5"/>
    <w:basedOn w:val="Normal"/>
    <w:rsid w:val="00013324"/>
    <w:pPr>
      <w:spacing w:before="120" w:after="120"/>
      <w:ind w:left="1415" w:hanging="283"/>
      <w:jc w:val="both"/>
    </w:pPr>
    <w:rPr>
      <w:rFonts w:ascii="Arial" w:eastAsia="Times New Roman" w:hAnsi="Arial" w:cs="Times New Roman"/>
      <w:sz w:val="20"/>
      <w:szCs w:val="20"/>
      <w:lang w:val="sr-Latn-CS"/>
    </w:rPr>
  </w:style>
  <w:style w:type="paragraph" w:styleId="ListBullet">
    <w:name w:val="List Bullet"/>
    <w:basedOn w:val="Normal"/>
    <w:rsid w:val="00013324"/>
    <w:pPr>
      <w:spacing w:after="0" w:line="240" w:lineRule="auto"/>
      <w:jc w:val="both"/>
    </w:pPr>
    <w:rPr>
      <w:rFonts w:ascii="YU L Swiss" w:eastAsia="Times New Roman" w:hAnsi="YU L Swiss" w:cs="Times New Roman"/>
      <w:szCs w:val="20"/>
      <w:lang w:val="en-AU"/>
    </w:rPr>
  </w:style>
  <w:style w:type="paragraph" w:styleId="ListBullet2">
    <w:name w:val="List Bullet 2"/>
    <w:basedOn w:val="Normal"/>
    <w:rsid w:val="00013324"/>
    <w:pPr>
      <w:numPr>
        <w:numId w:val="2"/>
      </w:numPr>
      <w:spacing w:before="120" w:after="120"/>
      <w:jc w:val="both"/>
    </w:pPr>
    <w:rPr>
      <w:rFonts w:ascii="Arial" w:eastAsia="Times New Roman" w:hAnsi="Arial" w:cs="Times New Roman"/>
      <w:sz w:val="20"/>
      <w:szCs w:val="20"/>
      <w:lang w:val="sr-Latn-CS"/>
    </w:rPr>
  </w:style>
  <w:style w:type="paragraph" w:styleId="ListBullet3">
    <w:name w:val="List Bullet 3"/>
    <w:basedOn w:val="Normal"/>
    <w:rsid w:val="00013324"/>
    <w:pPr>
      <w:numPr>
        <w:numId w:val="3"/>
      </w:numPr>
      <w:spacing w:before="120" w:after="120"/>
      <w:jc w:val="both"/>
    </w:pPr>
    <w:rPr>
      <w:rFonts w:ascii="Arial" w:eastAsia="Times New Roman" w:hAnsi="Arial" w:cs="Times New Roman"/>
      <w:sz w:val="20"/>
      <w:szCs w:val="20"/>
      <w:lang w:val="sr-Latn-CS"/>
    </w:rPr>
  </w:style>
  <w:style w:type="paragraph" w:styleId="ListBullet4">
    <w:name w:val="List Bullet 4"/>
    <w:basedOn w:val="Normal"/>
    <w:rsid w:val="00013324"/>
    <w:pPr>
      <w:numPr>
        <w:numId w:val="4"/>
      </w:numPr>
      <w:spacing w:before="120" w:after="120"/>
      <w:jc w:val="both"/>
    </w:pPr>
    <w:rPr>
      <w:rFonts w:ascii="Arial" w:eastAsia="Times New Roman" w:hAnsi="Arial" w:cs="Times New Roman"/>
      <w:sz w:val="20"/>
      <w:szCs w:val="20"/>
      <w:lang w:val="sr-Latn-CS"/>
    </w:rPr>
  </w:style>
  <w:style w:type="paragraph" w:styleId="ListBullet5">
    <w:name w:val="List Bullet 5"/>
    <w:basedOn w:val="Normal"/>
    <w:rsid w:val="00013324"/>
    <w:pPr>
      <w:numPr>
        <w:numId w:val="5"/>
      </w:numPr>
      <w:spacing w:before="120" w:after="120"/>
      <w:jc w:val="both"/>
    </w:pPr>
    <w:rPr>
      <w:rFonts w:ascii="Arial" w:eastAsia="Times New Roman" w:hAnsi="Arial" w:cs="Times New Roman"/>
      <w:sz w:val="20"/>
      <w:szCs w:val="20"/>
      <w:lang w:val="sr-Latn-CS"/>
    </w:rPr>
  </w:style>
  <w:style w:type="paragraph" w:styleId="ListContinue">
    <w:name w:val="List Continue"/>
    <w:basedOn w:val="Normal"/>
    <w:rsid w:val="00013324"/>
    <w:pPr>
      <w:spacing w:before="120" w:after="120"/>
      <w:ind w:left="283"/>
      <w:jc w:val="both"/>
    </w:pPr>
    <w:rPr>
      <w:rFonts w:ascii="Arial" w:eastAsia="Times New Roman" w:hAnsi="Arial" w:cs="Times New Roman"/>
      <w:sz w:val="20"/>
      <w:szCs w:val="20"/>
      <w:lang w:val="sr-Latn-CS"/>
    </w:rPr>
  </w:style>
  <w:style w:type="paragraph" w:styleId="ListContinue2">
    <w:name w:val="List Continue 2"/>
    <w:basedOn w:val="Normal"/>
    <w:rsid w:val="00013324"/>
    <w:pPr>
      <w:spacing w:before="120" w:after="120"/>
      <w:ind w:left="566"/>
      <w:jc w:val="both"/>
    </w:pPr>
    <w:rPr>
      <w:rFonts w:ascii="Arial" w:eastAsia="Times New Roman" w:hAnsi="Arial" w:cs="Times New Roman"/>
      <w:sz w:val="20"/>
      <w:szCs w:val="20"/>
      <w:lang w:val="sr-Latn-CS"/>
    </w:rPr>
  </w:style>
  <w:style w:type="paragraph" w:styleId="ListContinue3">
    <w:name w:val="List Continue 3"/>
    <w:basedOn w:val="Normal"/>
    <w:rsid w:val="00013324"/>
    <w:pPr>
      <w:spacing w:before="120" w:after="120"/>
      <w:ind w:left="849"/>
      <w:jc w:val="both"/>
    </w:pPr>
    <w:rPr>
      <w:rFonts w:ascii="Arial" w:eastAsia="Times New Roman" w:hAnsi="Arial" w:cs="Times New Roman"/>
      <w:sz w:val="20"/>
      <w:szCs w:val="20"/>
      <w:lang w:val="sr-Latn-CS"/>
    </w:rPr>
  </w:style>
  <w:style w:type="paragraph" w:styleId="ListContinue4">
    <w:name w:val="List Continue 4"/>
    <w:basedOn w:val="Normal"/>
    <w:rsid w:val="00013324"/>
    <w:pPr>
      <w:spacing w:before="120" w:after="120"/>
      <w:ind w:left="1132"/>
      <w:jc w:val="both"/>
    </w:pPr>
    <w:rPr>
      <w:rFonts w:ascii="Arial" w:eastAsia="Times New Roman" w:hAnsi="Arial" w:cs="Times New Roman"/>
      <w:sz w:val="20"/>
      <w:szCs w:val="20"/>
      <w:lang w:val="sr-Latn-CS"/>
    </w:rPr>
  </w:style>
  <w:style w:type="paragraph" w:styleId="ListContinue5">
    <w:name w:val="List Continue 5"/>
    <w:basedOn w:val="Normal"/>
    <w:rsid w:val="00013324"/>
    <w:pPr>
      <w:spacing w:before="120" w:after="120"/>
      <w:ind w:left="1415"/>
      <w:jc w:val="both"/>
    </w:pPr>
    <w:rPr>
      <w:rFonts w:ascii="Arial" w:eastAsia="Times New Roman" w:hAnsi="Arial" w:cs="Times New Roman"/>
      <w:sz w:val="20"/>
      <w:szCs w:val="20"/>
      <w:lang w:val="sr-Latn-CS"/>
    </w:rPr>
  </w:style>
  <w:style w:type="paragraph" w:styleId="ListNumber">
    <w:name w:val="List Number"/>
    <w:basedOn w:val="Normal"/>
    <w:rsid w:val="00013324"/>
    <w:pPr>
      <w:numPr>
        <w:numId w:val="6"/>
      </w:numPr>
      <w:spacing w:before="120" w:after="120"/>
      <w:jc w:val="both"/>
    </w:pPr>
    <w:rPr>
      <w:rFonts w:ascii="Arial" w:eastAsia="Times New Roman" w:hAnsi="Arial" w:cs="Times New Roman"/>
      <w:sz w:val="20"/>
      <w:szCs w:val="20"/>
      <w:lang w:val="sr-Latn-CS"/>
    </w:rPr>
  </w:style>
  <w:style w:type="paragraph" w:styleId="ListNumber2">
    <w:name w:val="List Number 2"/>
    <w:basedOn w:val="Normal"/>
    <w:rsid w:val="00013324"/>
    <w:pPr>
      <w:numPr>
        <w:numId w:val="7"/>
      </w:numPr>
      <w:spacing w:before="120" w:after="120"/>
      <w:jc w:val="both"/>
    </w:pPr>
    <w:rPr>
      <w:rFonts w:ascii="Arial" w:eastAsia="Times New Roman" w:hAnsi="Arial" w:cs="Times New Roman"/>
      <w:sz w:val="20"/>
      <w:szCs w:val="20"/>
      <w:lang w:val="sr-Latn-CS"/>
    </w:rPr>
  </w:style>
  <w:style w:type="paragraph" w:styleId="ListNumber3">
    <w:name w:val="List Number 3"/>
    <w:basedOn w:val="Normal"/>
    <w:rsid w:val="00013324"/>
    <w:pPr>
      <w:spacing w:after="0" w:line="240" w:lineRule="auto"/>
      <w:ind w:left="720" w:hanging="360"/>
      <w:jc w:val="both"/>
    </w:pPr>
    <w:rPr>
      <w:rFonts w:ascii="Calibri" w:eastAsia="Times New Roman" w:hAnsi="Calibri" w:cs="Times New Roman"/>
      <w:szCs w:val="20"/>
    </w:rPr>
  </w:style>
  <w:style w:type="paragraph" w:styleId="ListNumber4">
    <w:name w:val="List Number 4"/>
    <w:basedOn w:val="Normal"/>
    <w:rsid w:val="00013324"/>
    <w:pPr>
      <w:numPr>
        <w:numId w:val="8"/>
      </w:numPr>
      <w:spacing w:before="120" w:after="120"/>
      <w:jc w:val="both"/>
    </w:pPr>
    <w:rPr>
      <w:rFonts w:ascii="Arial" w:eastAsia="Times New Roman" w:hAnsi="Arial" w:cs="Times New Roman"/>
      <w:sz w:val="20"/>
      <w:szCs w:val="20"/>
      <w:lang w:val="sr-Latn-CS"/>
    </w:rPr>
  </w:style>
  <w:style w:type="paragraph" w:styleId="ListNumber5">
    <w:name w:val="List Number 5"/>
    <w:basedOn w:val="Normal"/>
    <w:rsid w:val="00013324"/>
    <w:pPr>
      <w:numPr>
        <w:numId w:val="9"/>
      </w:numPr>
      <w:spacing w:before="120" w:after="120"/>
      <w:jc w:val="both"/>
    </w:pPr>
    <w:rPr>
      <w:rFonts w:ascii="Arial" w:eastAsia="Times New Roman" w:hAnsi="Arial" w:cs="Times New Roman"/>
      <w:sz w:val="20"/>
      <w:szCs w:val="20"/>
      <w:lang w:val="sr-Latn-CS"/>
    </w:rPr>
  </w:style>
  <w:style w:type="paragraph" w:styleId="MacroText">
    <w:name w:val="macro"/>
    <w:link w:val="MacroTextChar"/>
    <w:rsid w:val="00013324"/>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013324"/>
    <w:rPr>
      <w:rFonts w:ascii="Courier New" w:eastAsia="Times New Roman" w:hAnsi="Courier New" w:cs="Courier New"/>
      <w:sz w:val="20"/>
      <w:szCs w:val="20"/>
    </w:rPr>
  </w:style>
  <w:style w:type="paragraph" w:styleId="MessageHeader">
    <w:name w:val="Message Header"/>
    <w:basedOn w:val="Normal"/>
    <w:link w:val="MessageHeaderChar"/>
    <w:rsid w:val="00013324"/>
    <w:pPr>
      <w:pBdr>
        <w:top w:val="single" w:sz="6" w:space="1" w:color="auto"/>
        <w:left w:val="single" w:sz="6" w:space="1" w:color="auto"/>
        <w:bottom w:val="single" w:sz="6" w:space="1" w:color="auto"/>
        <w:right w:val="single" w:sz="6" w:space="1" w:color="auto"/>
      </w:pBdr>
      <w:shd w:val="pct20" w:color="auto" w:fill="auto"/>
      <w:spacing w:before="120" w:after="120"/>
      <w:ind w:left="1134" w:hanging="1134"/>
      <w:jc w:val="both"/>
    </w:pPr>
    <w:rPr>
      <w:rFonts w:ascii="Times New Roman" w:eastAsia="Times New Roman" w:hAnsi="Times New Roman" w:cs="Times New Roman"/>
      <w:sz w:val="24"/>
      <w:szCs w:val="24"/>
      <w:lang w:val="sr-Latn-CS"/>
    </w:rPr>
  </w:style>
  <w:style w:type="character" w:customStyle="1" w:styleId="MessageHeaderChar">
    <w:name w:val="Message Header Char"/>
    <w:basedOn w:val="DefaultParagraphFont"/>
    <w:link w:val="MessageHeader"/>
    <w:rsid w:val="00013324"/>
    <w:rPr>
      <w:rFonts w:ascii="Times New Roman" w:eastAsia="Times New Roman" w:hAnsi="Times New Roman" w:cs="Times New Roman"/>
      <w:sz w:val="24"/>
      <w:szCs w:val="24"/>
      <w:shd w:val="pct20" w:color="auto" w:fill="auto"/>
      <w:lang w:val="sr-Latn-CS"/>
    </w:rPr>
  </w:style>
  <w:style w:type="paragraph" w:styleId="NormalWeb">
    <w:name w:val="Normal (Web)"/>
    <w:basedOn w:val="Normal"/>
    <w:uiPriority w:val="99"/>
    <w:rsid w:val="00013324"/>
    <w:pPr>
      <w:spacing w:before="100" w:after="100"/>
      <w:jc w:val="both"/>
    </w:pPr>
    <w:rPr>
      <w:rFonts w:ascii="Arial Unicode MS" w:eastAsia="Arial Unicode MS" w:hAnsi="Arial Unicode MS" w:cs="Times New Roman"/>
      <w:szCs w:val="20"/>
    </w:rPr>
  </w:style>
  <w:style w:type="paragraph" w:styleId="NormalIndent">
    <w:name w:val="Normal Indent"/>
    <w:basedOn w:val="Normal"/>
    <w:rsid w:val="00013324"/>
    <w:pPr>
      <w:spacing w:after="0" w:line="240" w:lineRule="auto"/>
      <w:ind w:left="720"/>
      <w:jc w:val="both"/>
    </w:pPr>
    <w:rPr>
      <w:rFonts w:ascii="YU L Swiss" w:eastAsia="Times New Roman" w:hAnsi="YU L Swiss" w:cs="Times New Roman"/>
      <w:b/>
      <w:szCs w:val="20"/>
      <w:lang w:val="en-GB"/>
    </w:rPr>
  </w:style>
  <w:style w:type="paragraph" w:styleId="NoteHeading">
    <w:name w:val="Note Heading"/>
    <w:basedOn w:val="Normal"/>
    <w:next w:val="Normal"/>
    <w:link w:val="NoteHeadingChar"/>
    <w:rsid w:val="00013324"/>
    <w:pPr>
      <w:spacing w:before="120" w:after="120"/>
      <w:jc w:val="both"/>
    </w:pPr>
    <w:rPr>
      <w:rFonts w:ascii="Times New Roman" w:eastAsia="Times New Roman" w:hAnsi="Times New Roman" w:cs="Times New Roman"/>
      <w:sz w:val="20"/>
      <w:szCs w:val="20"/>
      <w:lang w:val="sr-Latn-CS"/>
    </w:rPr>
  </w:style>
  <w:style w:type="character" w:customStyle="1" w:styleId="NoteHeadingChar">
    <w:name w:val="Note Heading Char"/>
    <w:basedOn w:val="DefaultParagraphFont"/>
    <w:link w:val="NoteHeading"/>
    <w:rsid w:val="00013324"/>
    <w:rPr>
      <w:rFonts w:ascii="Times New Roman" w:eastAsia="Times New Roman" w:hAnsi="Times New Roman" w:cs="Times New Roman"/>
      <w:sz w:val="20"/>
      <w:szCs w:val="20"/>
      <w:lang w:val="sr-Latn-CS"/>
    </w:rPr>
  </w:style>
  <w:style w:type="paragraph" w:styleId="PlainText">
    <w:name w:val="Plain Text"/>
    <w:basedOn w:val="Normal"/>
    <w:link w:val="PlainTextChar"/>
    <w:rsid w:val="00013324"/>
    <w:pPr>
      <w:suppressAutoHyphens/>
      <w:spacing w:after="0" w:line="240" w:lineRule="auto"/>
      <w:jc w:val="both"/>
    </w:pPr>
    <w:rPr>
      <w:rFonts w:ascii="Courier New" w:eastAsia="Times New Roman" w:hAnsi="Courier New" w:cs="Times New Roman"/>
      <w:szCs w:val="24"/>
      <w:lang w:val="en-AU"/>
    </w:rPr>
  </w:style>
  <w:style w:type="character" w:customStyle="1" w:styleId="PlainTextChar">
    <w:name w:val="Plain Text Char"/>
    <w:basedOn w:val="DefaultParagraphFont"/>
    <w:link w:val="PlainText"/>
    <w:rsid w:val="00013324"/>
    <w:rPr>
      <w:rFonts w:ascii="Courier New" w:eastAsia="Times New Roman" w:hAnsi="Courier New" w:cs="Times New Roman"/>
      <w:szCs w:val="24"/>
      <w:lang w:val="en-AU"/>
    </w:rPr>
  </w:style>
  <w:style w:type="paragraph" w:styleId="Salutation">
    <w:name w:val="Salutation"/>
    <w:basedOn w:val="Normal"/>
    <w:next w:val="Normal"/>
    <w:link w:val="SalutationChar"/>
    <w:rsid w:val="00013324"/>
    <w:pPr>
      <w:spacing w:before="120" w:after="120"/>
      <w:jc w:val="both"/>
    </w:pPr>
    <w:rPr>
      <w:rFonts w:ascii="Times New Roman" w:eastAsia="Times New Roman" w:hAnsi="Times New Roman" w:cs="Times New Roman"/>
      <w:sz w:val="20"/>
      <w:szCs w:val="20"/>
      <w:lang w:val="sr-Latn-CS"/>
    </w:rPr>
  </w:style>
  <w:style w:type="character" w:customStyle="1" w:styleId="SalutationChar">
    <w:name w:val="Salutation Char"/>
    <w:basedOn w:val="DefaultParagraphFont"/>
    <w:link w:val="Salutation"/>
    <w:rsid w:val="00013324"/>
    <w:rPr>
      <w:rFonts w:ascii="Times New Roman" w:eastAsia="Times New Roman" w:hAnsi="Times New Roman" w:cs="Times New Roman"/>
      <w:sz w:val="20"/>
      <w:szCs w:val="20"/>
      <w:lang w:val="sr-Latn-CS"/>
    </w:rPr>
  </w:style>
  <w:style w:type="paragraph" w:styleId="Signature">
    <w:name w:val="Signature"/>
    <w:basedOn w:val="Normal"/>
    <w:link w:val="SignatureChar"/>
    <w:rsid w:val="00013324"/>
    <w:pPr>
      <w:spacing w:before="120" w:after="120"/>
      <w:ind w:left="4252"/>
      <w:jc w:val="both"/>
    </w:pPr>
    <w:rPr>
      <w:rFonts w:ascii="Times New Roman" w:eastAsia="Times New Roman" w:hAnsi="Times New Roman" w:cs="Times New Roman"/>
      <w:sz w:val="20"/>
      <w:szCs w:val="20"/>
      <w:lang w:val="sr-Latn-CS"/>
    </w:rPr>
  </w:style>
  <w:style w:type="character" w:customStyle="1" w:styleId="SignatureChar">
    <w:name w:val="Signature Char"/>
    <w:basedOn w:val="DefaultParagraphFont"/>
    <w:link w:val="Signature"/>
    <w:rsid w:val="00013324"/>
    <w:rPr>
      <w:rFonts w:ascii="Times New Roman" w:eastAsia="Times New Roman" w:hAnsi="Times New Roman" w:cs="Times New Roman"/>
      <w:sz w:val="20"/>
      <w:szCs w:val="20"/>
      <w:lang w:val="sr-Latn-CS"/>
    </w:rPr>
  </w:style>
  <w:style w:type="paragraph" w:styleId="Subtitle">
    <w:name w:val="Subtitle"/>
    <w:basedOn w:val="Normal"/>
    <w:next w:val="Normal"/>
    <w:link w:val="SubtitleChar"/>
    <w:uiPriority w:val="11"/>
    <w:qFormat/>
    <w:rsid w:val="00013324"/>
    <w:pPr>
      <w:spacing w:after="160"/>
      <w:ind w:left="720" w:hanging="360"/>
      <w:jc w:val="center"/>
    </w:pPr>
    <w:rPr>
      <w:rFonts w:ascii="Arial" w:eastAsia="Times New Roman" w:hAnsi="Arial" w:cs="Times New Roman"/>
      <w:i/>
      <w:spacing w:val="15"/>
      <w:sz w:val="20"/>
      <w:szCs w:val="20"/>
      <w:lang w:val="sr-Cyrl-CS" w:eastAsia="zh-CN"/>
    </w:rPr>
  </w:style>
  <w:style w:type="character" w:customStyle="1" w:styleId="SubtitleChar">
    <w:name w:val="Subtitle Char"/>
    <w:basedOn w:val="DefaultParagraphFont"/>
    <w:link w:val="Subtitle"/>
    <w:uiPriority w:val="11"/>
    <w:rsid w:val="00013324"/>
    <w:rPr>
      <w:rFonts w:ascii="Arial" w:eastAsia="Times New Roman" w:hAnsi="Arial" w:cs="Times New Roman"/>
      <w:i/>
      <w:spacing w:val="15"/>
      <w:sz w:val="20"/>
      <w:szCs w:val="20"/>
      <w:lang w:val="sr-Cyrl-CS" w:eastAsia="zh-CN"/>
    </w:rPr>
  </w:style>
  <w:style w:type="paragraph" w:styleId="TableofAuthorities">
    <w:name w:val="table of authorities"/>
    <w:basedOn w:val="Normal"/>
    <w:next w:val="Normal"/>
    <w:rsid w:val="00013324"/>
    <w:pPr>
      <w:spacing w:before="120" w:after="120"/>
      <w:ind w:left="200" w:hanging="200"/>
      <w:jc w:val="both"/>
    </w:pPr>
    <w:rPr>
      <w:rFonts w:ascii="Arial" w:eastAsia="Times New Roman" w:hAnsi="Arial" w:cs="Times New Roman"/>
      <w:sz w:val="20"/>
      <w:szCs w:val="20"/>
      <w:lang w:val="sr-Latn-CS"/>
    </w:rPr>
  </w:style>
  <w:style w:type="paragraph" w:customStyle="1" w:styleId="TableofFigures1">
    <w:name w:val="Table of Figures1"/>
    <w:basedOn w:val="Normal"/>
    <w:next w:val="Normal"/>
    <w:uiPriority w:val="99"/>
    <w:unhideWhenUsed/>
    <w:rsid w:val="00013324"/>
    <w:pPr>
      <w:spacing w:after="0"/>
      <w:ind w:left="440" w:hanging="440"/>
    </w:pPr>
    <w:rPr>
      <w:rFonts w:ascii="Calibri" w:eastAsia="SimSun" w:hAnsi="Calibri" w:cs="Calibri"/>
      <w:bCs/>
      <w:i/>
      <w:sz w:val="20"/>
      <w:szCs w:val="20"/>
      <w:lang w:val="sr-Latn-RS"/>
    </w:rPr>
  </w:style>
  <w:style w:type="paragraph" w:styleId="Title">
    <w:name w:val="Title"/>
    <w:basedOn w:val="Normal"/>
    <w:link w:val="TitleChar"/>
    <w:qFormat/>
    <w:rsid w:val="00013324"/>
    <w:pPr>
      <w:numPr>
        <w:numId w:val="10"/>
      </w:numPr>
      <w:tabs>
        <w:tab w:val="clear" w:pos="927"/>
      </w:tabs>
      <w:spacing w:after="0" w:line="240" w:lineRule="auto"/>
      <w:ind w:left="0" w:firstLine="0"/>
      <w:jc w:val="center"/>
    </w:pPr>
    <w:rPr>
      <w:rFonts w:ascii="CHelvPlain" w:eastAsia="Times New Roman" w:hAnsi="CHelvPlain" w:cs="Times New Roman"/>
      <w:sz w:val="28"/>
      <w:szCs w:val="20"/>
    </w:rPr>
  </w:style>
  <w:style w:type="character" w:customStyle="1" w:styleId="TitleChar">
    <w:name w:val="Title Char"/>
    <w:basedOn w:val="DefaultParagraphFont"/>
    <w:link w:val="Title"/>
    <w:rsid w:val="00013324"/>
    <w:rPr>
      <w:rFonts w:ascii="CHelvPlain" w:eastAsia="Times New Roman" w:hAnsi="CHelvPlain" w:cs="Times New Roman"/>
      <w:sz w:val="28"/>
      <w:szCs w:val="20"/>
    </w:rPr>
  </w:style>
  <w:style w:type="paragraph" w:styleId="TOAHeading">
    <w:name w:val="toa heading"/>
    <w:basedOn w:val="Normal"/>
    <w:next w:val="Normal"/>
    <w:rsid w:val="00013324"/>
    <w:pPr>
      <w:spacing w:before="120" w:after="120"/>
      <w:jc w:val="both"/>
    </w:pPr>
    <w:rPr>
      <w:rFonts w:ascii="Arial" w:eastAsia="Times New Roman" w:hAnsi="Arial" w:cs="Times New Roman"/>
      <w:b/>
      <w:bCs/>
      <w:szCs w:val="24"/>
      <w:lang w:val="sr-Latn-CS"/>
    </w:rPr>
  </w:style>
  <w:style w:type="paragraph" w:styleId="TOC1">
    <w:name w:val="toc 1"/>
    <w:basedOn w:val="Normal"/>
    <w:next w:val="Normal"/>
    <w:uiPriority w:val="39"/>
    <w:unhideWhenUsed/>
    <w:qFormat/>
    <w:rsid w:val="00013324"/>
    <w:pPr>
      <w:tabs>
        <w:tab w:val="left" w:pos="440"/>
        <w:tab w:val="right" w:leader="dot" w:pos="9060"/>
      </w:tabs>
      <w:spacing w:before="60" w:after="0"/>
      <w:ind w:left="454" w:hanging="454"/>
      <w:contextualSpacing/>
      <w:jc w:val="both"/>
    </w:pPr>
    <w:rPr>
      <w:rFonts w:ascii="Arial Bold" w:eastAsia="SimSun" w:hAnsi="Arial Bold"/>
      <w:b/>
      <w:caps/>
      <w:sz w:val="28"/>
    </w:rPr>
  </w:style>
  <w:style w:type="paragraph" w:styleId="TOC2">
    <w:name w:val="toc 2"/>
    <w:basedOn w:val="Normal"/>
    <w:next w:val="Normal"/>
    <w:uiPriority w:val="39"/>
    <w:unhideWhenUsed/>
    <w:qFormat/>
    <w:rsid w:val="00013324"/>
    <w:pPr>
      <w:tabs>
        <w:tab w:val="right" w:leader="dot" w:pos="9072"/>
      </w:tabs>
      <w:spacing w:before="60" w:after="0"/>
      <w:ind w:left="680" w:hanging="567"/>
      <w:contextualSpacing/>
      <w:jc w:val="both"/>
    </w:pPr>
    <w:rPr>
      <w:rFonts w:ascii="Arial Bold" w:eastAsia="SimSun" w:hAnsi="Arial Bold"/>
      <w:b/>
      <w:caps/>
      <w:sz w:val="24"/>
      <w:lang w:val="sr-Latn-RS"/>
    </w:rPr>
  </w:style>
  <w:style w:type="paragraph" w:customStyle="1" w:styleId="TOC31">
    <w:name w:val="TOC 31"/>
    <w:basedOn w:val="Normal"/>
    <w:next w:val="Normal"/>
    <w:uiPriority w:val="39"/>
    <w:unhideWhenUsed/>
    <w:qFormat/>
    <w:rsid w:val="00013324"/>
    <w:pPr>
      <w:tabs>
        <w:tab w:val="right" w:leader="dot" w:pos="9060"/>
      </w:tabs>
      <w:spacing w:before="60" w:after="0"/>
      <w:ind w:left="901" w:hanging="680"/>
      <w:contextualSpacing/>
    </w:pPr>
    <w:rPr>
      <w:rFonts w:ascii="Arial" w:eastAsia="SimSun" w:hAnsi="Arial" w:cs="Calibri"/>
      <w:b/>
      <w:sz w:val="24"/>
      <w:szCs w:val="20"/>
      <w:lang w:val="sr-Latn-RS"/>
    </w:rPr>
  </w:style>
  <w:style w:type="paragraph" w:customStyle="1" w:styleId="TOC41">
    <w:name w:val="TOC 41"/>
    <w:basedOn w:val="Normal"/>
    <w:next w:val="Normal"/>
    <w:uiPriority w:val="39"/>
    <w:unhideWhenUsed/>
    <w:rsid w:val="00013324"/>
    <w:pPr>
      <w:tabs>
        <w:tab w:val="right" w:leader="dot" w:pos="9072"/>
      </w:tabs>
      <w:spacing w:before="60" w:after="0"/>
      <w:ind w:left="1236" w:hanging="794"/>
      <w:contextualSpacing/>
    </w:pPr>
    <w:rPr>
      <w:rFonts w:ascii="Arial" w:eastAsia="SimSun" w:hAnsi="Arial" w:cs="Calibri"/>
      <w:szCs w:val="20"/>
      <w:lang w:val="sr-Latn-RS"/>
    </w:rPr>
  </w:style>
  <w:style w:type="paragraph" w:customStyle="1" w:styleId="TOC51">
    <w:name w:val="TOC 51"/>
    <w:basedOn w:val="Normal"/>
    <w:next w:val="Normal"/>
    <w:uiPriority w:val="39"/>
    <w:unhideWhenUsed/>
    <w:rsid w:val="00013324"/>
    <w:pPr>
      <w:tabs>
        <w:tab w:val="right" w:leader="dot" w:pos="9072"/>
      </w:tabs>
      <w:spacing w:before="60" w:after="0"/>
      <w:ind w:left="1509" w:hanging="851"/>
      <w:contextualSpacing/>
    </w:pPr>
    <w:rPr>
      <w:rFonts w:ascii="Arial" w:eastAsia="SimSun" w:hAnsi="Arial" w:cs="Calibri"/>
      <w:sz w:val="20"/>
      <w:szCs w:val="20"/>
      <w:lang w:val="sr-Latn-RS"/>
    </w:rPr>
  </w:style>
  <w:style w:type="paragraph" w:customStyle="1" w:styleId="TOC61">
    <w:name w:val="TOC 61"/>
    <w:basedOn w:val="Normal"/>
    <w:next w:val="Normal"/>
    <w:uiPriority w:val="39"/>
    <w:unhideWhenUsed/>
    <w:rsid w:val="00013324"/>
    <w:pPr>
      <w:tabs>
        <w:tab w:val="right" w:leader="dot" w:pos="9072"/>
      </w:tabs>
      <w:spacing w:before="60" w:after="0"/>
      <w:ind w:left="1843" w:hanging="964"/>
      <w:contextualSpacing/>
    </w:pPr>
    <w:rPr>
      <w:rFonts w:ascii="Arial" w:eastAsia="SimSun" w:hAnsi="Arial" w:cs="Calibri"/>
      <w:sz w:val="20"/>
      <w:szCs w:val="20"/>
      <w:lang w:val="sr-Latn-RS"/>
    </w:rPr>
  </w:style>
  <w:style w:type="paragraph" w:customStyle="1" w:styleId="TOC71">
    <w:name w:val="TOC 71"/>
    <w:basedOn w:val="Normal"/>
    <w:next w:val="Normal"/>
    <w:uiPriority w:val="39"/>
    <w:unhideWhenUsed/>
    <w:rsid w:val="00013324"/>
    <w:pPr>
      <w:tabs>
        <w:tab w:val="right" w:leader="dot" w:pos="9072"/>
      </w:tabs>
      <w:spacing w:before="60" w:after="0"/>
      <w:ind w:left="2234" w:hanging="1134"/>
      <w:contextualSpacing/>
    </w:pPr>
    <w:rPr>
      <w:rFonts w:ascii="Arial" w:eastAsia="SimSun" w:hAnsi="Arial" w:cs="Calibri"/>
      <w:sz w:val="20"/>
      <w:szCs w:val="20"/>
      <w:lang w:val="sr-Latn-RS"/>
    </w:rPr>
  </w:style>
  <w:style w:type="paragraph" w:customStyle="1" w:styleId="TOC81">
    <w:name w:val="TOC 81"/>
    <w:basedOn w:val="Normal"/>
    <w:next w:val="Normal"/>
    <w:uiPriority w:val="39"/>
    <w:unhideWhenUsed/>
    <w:rsid w:val="00013324"/>
    <w:pPr>
      <w:spacing w:after="0"/>
      <w:ind w:left="1320"/>
    </w:pPr>
    <w:rPr>
      <w:rFonts w:eastAsia="SimSun" w:cs="Calibri"/>
      <w:sz w:val="20"/>
      <w:szCs w:val="20"/>
      <w:lang w:val="sr-Latn-RS"/>
    </w:rPr>
  </w:style>
  <w:style w:type="paragraph" w:customStyle="1" w:styleId="TOC91">
    <w:name w:val="TOC 91"/>
    <w:basedOn w:val="Normal"/>
    <w:next w:val="Normal"/>
    <w:uiPriority w:val="39"/>
    <w:unhideWhenUsed/>
    <w:rsid w:val="00013324"/>
    <w:pPr>
      <w:spacing w:after="0"/>
      <w:ind w:left="1540"/>
    </w:pPr>
    <w:rPr>
      <w:rFonts w:eastAsia="SimSun" w:cs="Calibri"/>
      <w:sz w:val="20"/>
      <w:szCs w:val="20"/>
      <w:lang w:val="sr-Latn-RS"/>
    </w:rPr>
  </w:style>
  <w:style w:type="character" w:styleId="CommentReference">
    <w:name w:val="annotation reference"/>
    <w:uiPriority w:val="99"/>
    <w:rsid w:val="00013324"/>
    <w:rPr>
      <w:sz w:val="16"/>
      <w:szCs w:val="16"/>
    </w:rPr>
  </w:style>
  <w:style w:type="character" w:styleId="Emphasis">
    <w:name w:val="Emphasis"/>
    <w:uiPriority w:val="20"/>
    <w:qFormat/>
    <w:rsid w:val="00013324"/>
    <w:rPr>
      <w:i/>
      <w:iCs/>
    </w:rPr>
  </w:style>
  <w:style w:type="character" w:styleId="EndnoteReference">
    <w:name w:val="endnote reference"/>
    <w:rsid w:val="00013324"/>
    <w:rPr>
      <w:vertAlign w:val="superscript"/>
    </w:rPr>
  </w:style>
  <w:style w:type="character" w:styleId="FollowedHyperlink">
    <w:name w:val="FollowedHyperlink"/>
    <w:uiPriority w:val="99"/>
    <w:rsid w:val="00013324"/>
    <w:rPr>
      <w:color w:val="800080"/>
      <w:u w:val="single"/>
    </w:rPr>
  </w:style>
  <w:style w:type="character" w:styleId="FootnoteReference">
    <w:name w:val="footnote reference"/>
    <w:uiPriority w:val="99"/>
    <w:unhideWhenUsed/>
    <w:rsid w:val="00013324"/>
    <w:rPr>
      <w:vertAlign w:val="superscript"/>
    </w:rPr>
  </w:style>
  <w:style w:type="character" w:customStyle="1" w:styleId="Hyperlink1">
    <w:name w:val="Hyperlink1"/>
    <w:basedOn w:val="DefaultParagraphFont"/>
    <w:uiPriority w:val="99"/>
    <w:unhideWhenUsed/>
    <w:rsid w:val="00013324"/>
    <w:rPr>
      <w:color w:val="0000FF"/>
      <w:u w:val="single"/>
    </w:rPr>
  </w:style>
  <w:style w:type="character" w:styleId="PageNumber">
    <w:name w:val="page number"/>
    <w:basedOn w:val="DefaultParagraphFont"/>
    <w:rsid w:val="00013324"/>
  </w:style>
  <w:style w:type="character" w:styleId="Strong">
    <w:name w:val="Strong"/>
    <w:qFormat/>
    <w:rsid w:val="00013324"/>
    <w:rPr>
      <w:b/>
      <w:bCs/>
    </w:rPr>
  </w:style>
  <w:style w:type="table" w:styleId="TableClassic2">
    <w:name w:val="Table Classic 2"/>
    <w:basedOn w:val="TableNormal"/>
    <w:rsid w:val="00013324"/>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Classic3">
    <w:name w:val="Table Classic 3"/>
    <w:basedOn w:val="TableNormal"/>
    <w:rsid w:val="00013324"/>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Grid">
    <w:name w:val="Table Grid"/>
    <w:basedOn w:val="TableNormal"/>
    <w:uiPriority w:val="39"/>
    <w:rsid w:val="00013324"/>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rsid w:val="00013324"/>
    <w:pPr>
      <w:suppressAutoHyphens/>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3">
    <w:name w:val="Table Web 3"/>
    <w:basedOn w:val="TableNormal"/>
    <w:semiHidden/>
    <w:unhideWhenUsed/>
    <w:rsid w:val="00013324"/>
    <w:pPr>
      <w:suppressAutoHyphens/>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sr-Latn-R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il"/>
          <w:tr2bl w:val="nil"/>
        </w:tcBorders>
      </w:tcPr>
    </w:tblStylePr>
  </w:style>
  <w:style w:type="table" w:styleId="LightShading-Accent5">
    <w:name w:val="Light Shading Accent 5"/>
    <w:basedOn w:val="TableNormal"/>
    <w:uiPriority w:val="60"/>
    <w:rsid w:val="00013324"/>
    <w:pPr>
      <w:spacing w:after="0" w:line="240" w:lineRule="auto"/>
    </w:pPr>
    <w:rPr>
      <w:rFonts w:ascii="Calibri" w:eastAsia="Calibri" w:hAnsi="Calibri" w:cs="Times New Roman"/>
      <w:color w:val="31849B"/>
      <w:sz w:val="20"/>
      <w:szCs w:val="20"/>
      <w:lang w:eastAsia="sr-Latn-RS"/>
    </w:rPr>
    <w:tblPr>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Heading1Char">
    <w:name w:val="Heading 1 Char"/>
    <w:basedOn w:val="DefaultParagraphFont"/>
    <w:link w:val="Heading1"/>
    <w:uiPriority w:val="9"/>
    <w:rsid w:val="00013324"/>
    <w:rPr>
      <w:rFonts w:ascii="Arial Bold" w:eastAsia="SimSun" w:hAnsi="Arial Bold" w:cs="Times New Roman"/>
      <w:b/>
      <w:bCs/>
      <w:caps/>
      <w:sz w:val="24"/>
      <w:szCs w:val="28"/>
      <w:lang w:val="sr-Latn-RS"/>
    </w:rPr>
  </w:style>
  <w:style w:type="character" w:customStyle="1" w:styleId="Heading2Char">
    <w:name w:val="Heading 2 Char"/>
    <w:basedOn w:val="DefaultParagraphFont"/>
    <w:link w:val="Heading2"/>
    <w:rsid w:val="00013324"/>
    <w:rPr>
      <w:rFonts w:ascii="Arial" w:eastAsia="SimSun" w:hAnsi="Arial" w:cs="Times New Roman"/>
      <w:b/>
      <w:bCs/>
      <w:sz w:val="24"/>
      <w:szCs w:val="26"/>
      <w:lang w:val="sr-Latn-RS"/>
    </w:rPr>
  </w:style>
  <w:style w:type="character" w:customStyle="1" w:styleId="Heading3Char">
    <w:name w:val="Heading 3 Char"/>
    <w:basedOn w:val="DefaultParagraphFont"/>
    <w:link w:val="Heading3"/>
    <w:rsid w:val="00013324"/>
    <w:rPr>
      <w:rFonts w:ascii="Arial Bold" w:eastAsia="SimSun" w:hAnsi="Arial Bold" w:cs="Times New Roman"/>
      <w:b/>
      <w:bCs/>
      <w:spacing w:val="20"/>
      <w:sz w:val="24"/>
      <w:szCs w:val="22"/>
      <w:lang w:val="sr-Latn-RS"/>
    </w:rPr>
  </w:style>
  <w:style w:type="character" w:customStyle="1" w:styleId="Heading4Char">
    <w:name w:val="Heading 4 Char"/>
    <w:basedOn w:val="DefaultParagraphFont"/>
    <w:link w:val="Heading4"/>
    <w:uiPriority w:val="9"/>
    <w:rsid w:val="00013324"/>
    <w:rPr>
      <w:rFonts w:ascii="Arial Bold" w:eastAsia="SimSun" w:hAnsi="Arial Bold" w:cs="Times New Roman"/>
      <w:b/>
      <w:bCs/>
      <w:iCs/>
      <w:sz w:val="24"/>
      <w:szCs w:val="22"/>
      <w:lang w:val="sr-Latn-RS"/>
    </w:rPr>
  </w:style>
  <w:style w:type="character" w:customStyle="1" w:styleId="Heading5Char">
    <w:name w:val="Heading 5 Char"/>
    <w:basedOn w:val="DefaultParagraphFont"/>
    <w:link w:val="Heading5"/>
    <w:uiPriority w:val="9"/>
    <w:rsid w:val="00013324"/>
    <w:rPr>
      <w:rFonts w:ascii="Arial" w:eastAsia="SimSun" w:hAnsi="Arial" w:cs="Times New Roman"/>
      <w:b/>
      <w:spacing w:val="-5"/>
      <w:sz w:val="24"/>
      <w:szCs w:val="22"/>
      <w:lang w:val="sr-Latn-RS"/>
    </w:rPr>
  </w:style>
  <w:style w:type="character" w:customStyle="1" w:styleId="Heading6Char">
    <w:name w:val="Heading 6 Char"/>
    <w:basedOn w:val="DefaultParagraphFont"/>
    <w:link w:val="Heading6"/>
    <w:uiPriority w:val="9"/>
    <w:rsid w:val="00013324"/>
    <w:rPr>
      <w:rFonts w:ascii="Arial" w:eastAsia="SimSun" w:hAnsi="Arial" w:cs="Times New Roman"/>
      <w:b/>
      <w:i/>
      <w:iCs/>
      <w:sz w:val="24"/>
      <w:szCs w:val="22"/>
      <w:lang w:val="sr-Latn-RS"/>
    </w:rPr>
  </w:style>
  <w:style w:type="character" w:customStyle="1" w:styleId="Heading7Char">
    <w:name w:val="Heading 7 Char"/>
    <w:basedOn w:val="DefaultParagraphFont"/>
    <w:link w:val="Heading7"/>
    <w:uiPriority w:val="9"/>
    <w:rsid w:val="00013324"/>
    <w:rPr>
      <w:rFonts w:ascii="Arial" w:eastAsia="SimSun" w:hAnsi="Arial" w:cs="Times New Roman"/>
      <w:b/>
      <w:iCs/>
      <w:sz w:val="22"/>
      <w:szCs w:val="22"/>
      <w:lang w:val="sr-Latn-RS"/>
    </w:rPr>
  </w:style>
  <w:style w:type="character" w:customStyle="1" w:styleId="Heading8Char">
    <w:name w:val="Heading 8 Char"/>
    <w:basedOn w:val="DefaultParagraphFont"/>
    <w:link w:val="Heading8"/>
    <w:uiPriority w:val="9"/>
    <w:rsid w:val="00013324"/>
    <w:rPr>
      <w:rFonts w:ascii="Cambria" w:eastAsia="SimSun" w:hAnsi="Cambria" w:cs="Times New Roman"/>
      <w:color w:val="404040"/>
      <w:lang w:val="sr-Latn-RS"/>
    </w:rPr>
  </w:style>
  <w:style w:type="character" w:customStyle="1" w:styleId="Heading9Char">
    <w:name w:val="Heading 9 Char"/>
    <w:basedOn w:val="DefaultParagraphFont"/>
    <w:link w:val="Heading9"/>
    <w:uiPriority w:val="9"/>
    <w:rsid w:val="00013324"/>
    <w:rPr>
      <w:rFonts w:ascii="Cambria" w:eastAsia="SimSun" w:hAnsi="Cambria" w:cs="Times New Roman"/>
      <w:i/>
      <w:iCs/>
      <w:color w:val="404040"/>
      <w:lang w:val="sr-Latn-RS"/>
    </w:rPr>
  </w:style>
  <w:style w:type="character" w:customStyle="1" w:styleId="ListParagraphChar">
    <w:name w:val="List Paragraph Char"/>
    <w:link w:val="ListParagraph"/>
    <w:locked/>
    <w:rsid w:val="00013324"/>
    <w:rPr>
      <w:sz w:val="24"/>
      <w:szCs w:val="24"/>
      <w:lang w:val="en-US"/>
    </w:rPr>
  </w:style>
  <w:style w:type="paragraph" w:customStyle="1" w:styleId="lista1">
    <w:name w:val="_ lista1"/>
    <w:basedOn w:val="Normal"/>
    <w:next w:val="ListParagraph"/>
    <w:uiPriority w:val="34"/>
    <w:qFormat/>
    <w:rsid w:val="00013324"/>
    <w:pPr>
      <w:spacing w:before="120" w:after="120"/>
      <w:ind w:left="720"/>
      <w:contextualSpacing/>
      <w:jc w:val="both"/>
    </w:pPr>
    <w:rPr>
      <w:rFonts w:eastAsia="SimSun"/>
      <w:sz w:val="24"/>
      <w:szCs w:val="24"/>
    </w:rPr>
  </w:style>
  <w:style w:type="character" w:customStyle="1" w:styleId="HeaderChar1">
    <w:name w:val="Header Char1"/>
    <w:qFormat/>
    <w:locked/>
    <w:rsid w:val="00013324"/>
    <w:rPr>
      <w:rFonts w:ascii="MS Sans Serif" w:hAnsi="MS Sans Serif"/>
      <w:lang w:val="en-US" w:eastAsia="en-US" w:bidi="ar-SA"/>
    </w:rPr>
  </w:style>
  <w:style w:type="character" w:customStyle="1" w:styleId="shorttext">
    <w:name w:val="short_text"/>
    <w:basedOn w:val="DefaultParagraphFont"/>
    <w:rsid w:val="00013324"/>
  </w:style>
  <w:style w:type="character" w:customStyle="1" w:styleId="CaptionChar">
    <w:name w:val="Caption Char"/>
    <w:aliases w:val="Table Char"/>
    <w:link w:val="Caption"/>
    <w:rsid w:val="00013324"/>
    <w:rPr>
      <w:rFonts w:ascii="Arial" w:eastAsia="Calibri" w:hAnsi="Arial" w:cs="Times New Roman"/>
      <w:bCs/>
      <w:i/>
      <w:sz w:val="18"/>
      <w:szCs w:val="18"/>
      <w:lang w:val="zh-CN" w:eastAsia="zh-CN"/>
    </w:rPr>
  </w:style>
  <w:style w:type="paragraph" w:styleId="NoSpacing">
    <w:name w:val="No Spacing"/>
    <w:aliases w:val="ТЕКСТ,TABELA"/>
    <w:link w:val="NoSpacingChar"/>
    <w:uiPriority w:val="1"/>
    <w:qFormat/>
    <w:rsid w:val="00013324"/>
    <w:pPr>
      <w:spacing w:after="0" w:line="240" w:lineRule="auto"/>
      <w:ind w:left="851" w:hanging="360"/>
      <w:jc w:val="both"/>
    </w:pPr>
    <w:rPr>
      <w:rFonts w:ascii="Arial" w:eastAsia="Calibri" w:hAnsi="Arial" w:cs="Arial"/>
      <w:sz w:val="24"/>
      <w:szCs w:val="24"/>
      <w:lang w:val="ru-RU"/>
    </w:rPr>
  </w:style>
  <w:style w:type="paragraph" w:customStyle="1" w:styleId="Heading3danilo">
    <w:name w:val="Heading 3 danilo"/>
    <w:basedOn w:val="Normal"/>
    <w:link w:val="Heading3daniloChar"/>
    <w:qFormat/>
    <w:rsid w:val="00013324"/>
    <w:pPr>
      <w:keepNext/>
      <w:spacing w:after="240" w:line="240" w:lineRule="auto"/>
      <w:ind w:left="170" w:hanging="170"/>
      <w:jc w:val="both"/>
      <w:outlineLvl w:val="2"/>
    </w:pPr>
    <w:rPr>
      <w:rFonts w:ascii="Arial" w:eastAsia="Batang" w:hAnsi="Arial" w:cs="Times New Roman"/>
      <w:bCs/>
      <w:caps/>
      <w:sz w:val="20"/>
      <w:szCs w:val="26"/>
      <w:lang w:val="sr-Latn-CS" w:eastAsia="ko-KR"/>
    </w:rPr>
  </w:style>
  <w:style w:type="character" w:customStyle="1" w:styleId="Heading3daniloChar">
    <w:name w:val="Heading 3 danilo Char"/>
    <w:link w:val="Heading3danilo"/>
    <w:rsid w:val="00013324"/>
    <w:rPr>
      <w:rFonts w:ascii="Arial" w:eastAsia="Batang" w:hAnsi="Arial" w:cs="Times New Roman"/>
      <w:bCs/>
      <w:caps/>
      <w:sz w:val="20"/>
      <w:szCs w:val="26"/>
      <w:lang w:val="sr-Latn-CS" w:eastAsia="ko-KR"/>
    </w:rPr>
  </w:style>
  <w:style w:type="character" w:customStyle="1" w:styleId="StyleArial">
    <w:name w:val="Style Arial"/>
    <w:rsid w:val="00013324"/>
    <w:rPr>
      <w:rFonts w:ascii="Arial" w:hAnsi="Arial"/>
      <w:sz w:val="22"/>
    </w:rPr>
  </w:style>
  <w:style w:type="paragraph" w:customStyle="1" w:styleId="Heading31">
    <w:name w:val="Heading 31"/>
    <w:basedOn w:val="Heading3"/>
    <w:link w:val="HEADING3Char0"/>
    <w:rsid w:val="00013324"/>
  </w:style>
  <w:style w:type="character" w:customStyle="1" w:styleId="HEADING3Char0">
    <w:name w:val="HEADING 3 Char"/>
    <w:link w:val="Heading31"/>
    <w:rsid w:val="00013324"/>
    <w:rPr>
      <w:rFonts w:ascii="Arial Bold" w:eastAsia="SimSun" w:hAnsi="Arial Bold" w:cs="Times New Roman"/>
      <w:b/>
      <w:bCs/>
      <w:spacing w:val="20"/>
      <w:sz w:val="24"/>
      <w:lang w:val="sr-Latn-RS"/>
    </w:rPr>
  </w:style>
  <w:style w:type="character" w:customStyle="1" w:styleId="Heading1Char1">
    <w:name w:val="Heading 1 Char1"/>
    <w:uiPriority w:val="9"/>
    <w:rsid w:val="00013324"/>
    <w:rPr>
      <w:rFonts w:ascii="Calibri" w:hAnsi="Calibri"/>
      <w:b/>
      <w:bCs/>
      <w:caps/>
      <w:kern w:val="32"/>
      <w:sz w:val="24"/>
      <w:szCs w:val="32"/>
      <w:lang w:val="zh-CN" w:eastAsia="ko-KR"/>
    </w:rPr>
  </w:style>
  <w:style w:type="character" w:customStyle="1" w:styleId="Heading3Char1">
    <w:name w:val="Heading 3 Char1"/>
    <w:rsid w:val="00013324"/>
    <w:rPr>
      <w:rFonts w:ascii="Arial" w:hAnsi="Arial" w:cs="Arial"/>
      <w:bCs/>
      <w:caps/>
      <w:sz w:val="24"/>
      <w:szCs w:val="26"/>
      <w:lang w:eastAsia="ko-KR"/>
    </w:rPr>
  </w:style>
  <w:style w:type="character" w:customStyle="1" w:styleId="Heading4Char1">
    <w:name w:val="Heading 4 Char1"/>
    <w:rsid w:val="00013324"/>
    <w:rPr>
      <w:rFonts w:ascii="Calibri" w:hAnsi="Calibri"/>
      <w:b/>
      <w:bCs/>
      <w:sz w:val="22"/>
      <w:szCs w:val="24"/>
      <w:lang w:val="zh-CN" w:eastAsia="ko-KR"/>
    </w:rPr>
  </w:style>
  <w:style w:type="character" w:customStyle="1" w:styleId="Heading3CharChar">
    <w:name w:val="Heading 3 Char Char"/>
    <w:rsid w:val="00013324"/>
    <w:rPr>
      <w:rFonts w:ascii="Arial" w:eastAsia="Batang" w:hAnsi="Arial" w:cs="Arial"/>
      <w:bCs/>
      <w:caps/>
      <w:sz w:val="22"/>
      <w:szCs w:val="26"/>
      <w:lang w:val="sr-Latn-CS" w:eastAsia="ko-KR" w:bidi="ar-SA"/>
    </w:rPr>
  </w:style>
  <w:style w:type="paragraph" w:customStyle="1" w:styleId="BodyText21">
    <w:name w:val="Body Text 21"/>
    <w:basedOn w:val="Normal"/>
    <w:uiPriority w:val="99"/>
    <w:rsid w:val="00013324"/>
    <w:pPr>
      <w:tabs>
        <w:tab w:val="left" w:pos="0"/>
        <w:tab w:val="left" w:pos="284"/>
        <w:tab w:val="left" w:pos="567"/>
        <w:tab w:val="left" w:pos="850"/>
        <w:tab w:val="left" w:pos="1133"/>
        <w:tab w:val="left" w:pos="1418"/>
        <w:tab w:val="left" w:pos="1701"/>
        <w:tab w:val="left" w:pos="1984"/>
        <w:tab w:val="left" w:pos="2267"/>
        <w:tab w:val="left" w:pos="2550"/>
        <w:tab w:val="left" w:pos="2835"/>
        <w:tab w:val="left" w:pos="3118"/>
        <w:tab w:val="left" w:pos="3401"/>
        <w:tab w:val="left" w:pos="3684"/>
        <w:tab w:val="left" w:pos="3968"/>
        <w:tab w:val="left" w:pos="4252"/>
        <w:tab w:val="left" w:pos="4535"/>
        <w:tab w:val="left" w:pos="4818"/>
        <w:tab w:val="left" w:pos="5102"/>
        <w:tab w:val="left" w:pos="5385"/>
        <w:tab w:val="left" w:pos="5669"/>
        <w:tab w:val="left" w:pos="5952"/>
        <w:tab w:val="left" w:pos="6236"/>
        <w:tab w:val="left" w:pos="6519"/>
        <w:tab w:val="left" w:pos="6802"/>
        <w:tab w:val="left" w:pos="7086"/>
        <w:tab w:val="left" w:pos="7370"/>
        <w:tab w:val="left" w:pos="7653"/>
        <w:tab w:val="left" w:pos="7936"/>
        <w:tab w:val="left" w:pos="8219"/>
        <w:tab w:val="left" w:pos="8504"/>
      </w:tabs>
      <w:suppressAutoHyphens/>
      <w:spacing w:after="0" w:line="240" w:lineRule="auto"/>
      <w:jc w:val="both"/>
    </w:pPr>
    <w:rPr>
      <w:rFonts w:ascii="CTimesRoman" w:eastAsia="Times New Roman" w:hAnsi="CTimesRoman" w:cs="Times New Roman"/>
      <w:spacing w:val="-2"/>
      <w:sz w:val="20"/>
      <w:szCs w:val="24"/>
      <w:lang w:val="en-AU"/>
    </w:rPr>
  </w:style>
  <w:style w:type="paragraph" w:customStyle="1" w:styleId="Calco">
    <w:name w:val="Calco"/>
    <w:basedOn w:val="PlainText"/>
    <w:rsid w:val="00013324"/>
    <w:pPr>
      <w:suppressAutoHyphens w:val="0"/>
    </w:pPr>
    <w:rPr>
      <w:sz w:val="16"/>
    </w:rPr>
  </w:style>
  <w:style w:type="paragraph" w:customStyle="1" w:styleId="naslov10">
    <w:name w:val="naslov 1"/>
    <w:basedOn w:val="Header"/>
    <w:rsid w:val="00013324"/>
    <w:pPr>
      <w:tabs>
        <w:tab w:val="clear" w:pos="4153"/>
        <w:tab w:val="clear" w:pos="8306"/>
      </w:tabs>
      <w:spacing w:before="0" w:after="0" w:line="240" w:lineRule="auto"/>
    </w:pPr>
    <w:rPr>
      <w:rFonts w:ascii="YU L Swiss" w:hAnsi="YU L Swiss"/>
      <w:b/>
      <w:szCs w:val="24"/>
      <w:lang w:val="en-AU"/>
    </w:rPr>
  </w:style>
  <w:style w:type="paragraph" w:customStyle="1" w:styleId="StyleJustified">
    <w:name w:val="Style Justified"/>
    <w:basedOn w:val="Normal"/>
    <w:uiPriority w:val="99"/>
    <w:rsid w:val="00013324"/>
    <w:pPr>
      <w:spacing w:after="0" w:line="240" w:lineRule="auto"/>
      <w:jc w:val="both"/>
    </w:pPr>
    <w:rPr>
      <w:rFonts w:ascii="CHelvPlain" w:eastAsia="Times New Roman" w:hAnsi="CHelvPlain" w:cs="Times New Roman"/>
      <w:sz w:val="20"/>
      <w:szCs w:val="20"/>
    </w:rPr>
  </w:style>
  <w:style w:type="paragraph" w:customStyle="1" w:styleId="xl25">
    <w:name w:val="xl25"/>
    <w:basedOn w:val="Normal"/>
    <w:rsid w:val="00013324"/>
    <w:pPr>
      <w:spacing w:before="100" w:beforeAutospacing="1" w:after="100" w:afterAutospacing="1" w:line="240" w:lineRule="auto"/>
      <w:jc w:val="both"/>
    </w:pPr>
    <w:rPr>
      <w:rFonts w:ascii="Calibri" w:eastAsia="Arial Unicode MS" w:hAnsi="Calibri" w:cs="Arial"/>
      <w:b/>
      <w:bCs/>
      <w:szCs w:val="24"/>
    </w:rPr>
  </w:style>
  <w:style w:type="paragraph" w:customStyle="1" w:styleId="xl26">
    <w:name w:val="xl26"/>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27">
    <w:name w:val="xl27"/>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28">
    <w:name w:val="xl28"/>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29">
    <w:name w:val="xl29"/>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30">
    <w:name w:val="xl30"/>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31">
    <w:name w:val="xl31"/>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xl32">
    <w:name w:val="xl32"/>
    <w:basedOn w:val="Normal"/>
    <w:rsid w:val="00013324"/>
    <w:pPr>
      <w:spacing w:before="100" w:beforeAutospacing="1" w:after="100" w:afterAutospacing="1" w:line="240" w:lineRule="auto"/>
      <w:jc w:val="center"/>
    </w:pPr>
    <w:rPr>
      <w:rFonts w:ascii="Calibri" w:eastAsia="Arial Unicode MS" w:hAnsi="Calibri" w:cs="Arial"/>
      <w:szCs w:val="24"/>
    </w:rPr>
  </w:style>
  <w:style w:type="paragraph" w:customStyle="1" w:styleId="Tabela">
    <w:name w:val="Tabela"/>
    <w:basedOn w:val="Normal"/>
    <w:rsid w:val="00013324"/>
    <w:pPr>
      <w:suppressAutoHyphens/>
      <w:spacing w:after="0" w:line="240" w:lineRule="auto"/>
      <w:jc w:val="both"/>
    </w:pPr>
    <w:rPr>
      <w:rFonts w:ascii="YU L Swiss" w:eastAsia="Times New Roman" w:hAnsi="YU L Swiss" w:cs="Times New Roman"/>
      <w:bCs/>
      <w:snapToGrid w:val="0"/>
      <w:color w:val="000000"/>
      <w:sz w:val="18"/>
      <w:lang w:val="en-AU"/>
    </w:rPr>
  </w:style>
  <w:style w:type="paragraph" w:customStyle="1" w:styleId="StyleCHelvPlain11ptJustified">
    <w:name w:val="Style CHelvPlain 11 pt Justified"/>
    <w:basedOn w:val="Normal"/>
    <w:uiPriority w:val="99"/>
    <w:rsid w:val="00013324"/>
    <w:pPr>
      <w:numPr>
        <w:numId w:val="11"/>
      </w:numPr>
      <w:tabs>
        <w:tab w:val="clear" w:pos="1440"/>
      </w:tabs>
      <w:spacing w:after="0" w:line="240" w:lineRule="auto"/>
      <w:jc w:val="both"/>
    </w:pPr>
    <w:rPr>
      <w:rFonts w:ascii="YU C Times" w:eastAsia="Times New Roman" w:hAnsi="YU C Times" w:cs="Times New Roman"/>
      <w:szCs w:val="20"/>
    </w:rPr>
  </w:style>
  <w:style w:type="character" w:customStyle="1" w:styleId="StyleYUCTimes">
    <w:name w:val="Style YU C Times"/>
    <w:rsid w:val="00013324"/>
    <w:rPr>
      <w:rFonts w:ascii="CHelvPlain" w:hAnsi="CHelvPlain"/>
    </w:rPr>
  </w:style>
  <w:style w:type="paragraph" w:customStyle="1" w:styleId="StyleHeading111ptNotBold">
    <w:name w:val="Style Heading 1 + 11 pt Not Bold"/>
    <w:basedOn w:val="Heading1"/>
    <w:uiPriority w:val="99"/>
    <w:rsid w:val="00013324"/>
    <w:pPr>
      <w:numPr>
        <w:numId w:val="12"/>
      </w:numPr>
      <w:tabs>
        <w:tab w:val="clear" w:pos="927"/>
      </w:tabs>
      <w:ind w:left="0" w:firstLine="0"/>
    </w:pPr>
  </w:style>
  <w:style w:type="paragraph" w:customStyle="1" w:styleId="StyleHeading211pt">
    <w:name w:val="Style Heading 2 + 11 pt"/>
    <w:basedOn w:val="Heading2"/>
    <w:uiPriority w:val="99"/>
    <w:rsid w:val="00013324"/>
  </w:style>
  <w:style w:type="paragraph" w:customStyle="1" w:styleId="Slike">
    <w:name w:val="Slike"/>
    <w:basedOn w:val="Normal"/>
    <w:uiPriority w:val="99"/>
    <w:rsid w:val="00013324"/>
    <w:pPr>
      <w:tabs>
        <w:tab w:val="left" w:pos="360"/>
      </w:tabs>
      <w:spacing w:after="0" w:line="240" w:lineRule="auto"/>
      <w:ind w:left="1134" w:hanging="1134"/>
      <w:jc w:val="both"/>
    </w:pPr>
    <w:rPr>
      <w:rFonts w:ascii="CHelvPlain" w:eastAsia="Times New Roman" w:hAnsi="CHelvPlain" w:cs="Times New Roman"/>
      <w:szCs w:val="24"/>
    </w:rPr>
  </w:style>
  <w:style w:type="paragraph" w:customStyle="1" w:styleId="Crtice">
    <w:name w:val="Crtice"/>
    <w:basedOn w:val="Normal"/>
    <w:uiPriority w:val="99"/>
    <w:rsid w:val="00013324"/>
    <w:pPr>
      <w:spacing w:after="0" w:line="240" w:lineRule="auto"/>
      <w:ind w:left="720" w:hanging="360"/>
      <w:jc w:val="both"/>
    </w:pPr>
    <w:rPr>
      <w:rFonts w:ascii="CHelvPlain" w:eastAsia="Times New Roman" w:hAnsi="CHelvPlain" w:cs="Times New Roman"/>
      <w:sz w:val="28"/>
      <w:szCs w:val="20"/>
      <w:lang w:val="en-GB"/>
    </w:rPr>
  </w:style>
  <w:style w:type="paragraph" w:customStyle="1" w:styleId="slova">
    <w:name w:val="slova"/>
    <w:basedOn w:val="Header"/>
    <w:uiPriority w:val="99"/>
    <w:rsid w:val="00013324"/>
    <w:pPr>
      <w:keepNext/>
      <w:framePr w:hSpace="181" w:vSpace="181" w:wrap="around" w:vAnchor="text" w:hAnchor="text" w:y="1"/>
      <w:tabs>
        <w:tab w:val="clear" w:pos="4153"/>
        <w:tab w:val="clear" w:pos="8306"/>
      </w:tabs>
      <w:spacing w:before="0" w:after="0" w:line="240" w:lineRule="auto"/>
      <w:ind w:left="1440" w:hanging="360"/>
    </w:pPr>
    <w:rPr>
      <w:rFonts w:ascii="YU L Swiss" w:hAnsi="YU L Swiss"/>
      <w:sz w:val="24"/>
      <w:lang w:val="en-GB"/>
    </w:rPr>
  </w:style>
  <w:style w:type="paragraph" w:customStyle="1" w:styleId="ccslova">
    <w:name w:val="cc slova"/>
    <w:basedOn w:val="Normal"/>
    <w:uiPriority w:val="99"/>
    <w:rsid w:val="00013324"/>
    <w:pPr>
      <w:keepNext/>
      <w:spacing w:after="0" w:line="240" w:lineRule="auto"/>
      <w:ind w:left="720" w:hanging="360"/>
      <w:jc w:val="both"/>
    </w:pPr>
    <w:rPr>
      <w:rFonts w:ascii="CHelvPlain" w:eastAsia="Times New Roman" w:hAnsi="CHelvPlain" w:cs="Times New Roman"/>
      <w:color w:val="000000"/>
      <w:szCs w:val="20"/>
      <w:lang w:val="en-GB"/>
    </w:rPr>
  </w:style>
  <w:style w:type="paragraph" w:customStyle="1" w:styleId="CrticeC">
    <w:name w:val="Crtice C"/>
    <w:basedOn w:val="Normal"/>
    <w:uiPriority w:val="99"/>
    <w:rsid w:val="00013324"/>
    <w:pPr>
      <w:spacing w:after="0" w:line="240" w:lineRule="auto"/>
      <w:ind w:left="720" w:hanging="360"/>
      <w:jc w:val="both"/>
    </w:pPr>
    <w:rPr>
      <w:rFonts w:ascii="CHelvPlain" w:eastAsia="Times New Roman" w:hAnsi="CHelvPlain" w:cs="Times New Roman"/>
      <w:szCs w:val="20"/>
    </w:rPr>
  </w:style>
  <w:style w:type="character" w:customStyle="1" w:styleId="NormallatChar">
    <w:name w:val="Normal lat Char"/>
    <w:rsid w:val="00013324"/>
    <w:rPr>
      <w:rFonts w:ascii="Arial" w:hAnsi="Arial"/>
      <w:sz w:val="22"/>
      <w:lang w:val="en-US" w:eastAsia="en-US" w:bidi="ar-SA"/>
    </w:rPr>
  </w:style>
  <w:style w:type="paragraph" w:customStyle="1" w:styleId="Normallat">
    <w:name w:val="Normal lat"/>
    <w:basedOn w:val="Normal"/>
    <w:uiPriority w:val="99"/>
    <w:rsid w:val="00013324"/>
    <w:pPr>
      <w:spacing w:after="0" w:line="240" w:lineRule="auto"/>
      <w:jc w:val="both"/>
    </w:pPr>
    <w:rPr>
      <w:rFonts w:ascii="Calibri" w:eastAsia="Times New Roman" w:hAnsi="Calibri" w:cs="Times New Roman"/>
      <w:szCs w:val="20"/>
    </w:rPr>
  </w:style>
  <w:style w:type="paragraph" w:customStyle="1" w:styleId="StyleHeading4Arial">
    <w:name w:val="Style Heading 4 + Arial"/>
    <w:basedOn w:val="Heading4"/>
    <w:rsid w:val="00013324"/>
  </w:style>
  <w:style w:type="paragraph" w:customStyle="1" w:styleId="StyleHeading1">
    <w:name w:val="Style Heading 1"/>
    <w:basedOn w:val="Heading1"/>
    <w:rsid w:val="00013324"/>
  </w:style>
  <w:style w:type="character" w:customStyle="1" w:styleId="StyleHeading1Char">
    <w:name w:val="Style Heading 1 Char"/>
    <w:rsid w:val="00013324"/>
    <w:rPr>
      <w:rFonts w:ascii="Arial" w:eastAsia="Batang" w:hAnsi="Arial" w:cs="Arial"/>
      <w:b/>
      <w:bCs/>
      <w:caps/>
      <w:kern w:val="28"/>
      <w:sz w:val="24"/>
      <w:szCs w:val="24"/>
      <w:lang w:val="en-US" w:eastAsia="en-US" w:bidi="ar-SA"/>
    </w:rPr>
  </w:style>
  <w:style w:type="paragraph" w:customStyle="1" w:styleId="StyleHeading3">
    <w:name w:val="Style Heading 3"/>
    <w:basedOn w:val="Heading3"/>
    <w:rsid w:val="00013324"/>
  </w:style>
  <w:style w:type="character" w:customStyle="1" w:styleId="StyleHeading3Char">
    <w:name w:val="Style Heading 3 Char"/>
    <w:rsid w:val="00013324"/>
    <w:rPr>
      <w:rFonts w:ascii="Arial" w:eastAsia="Batang" w:hAnsi="Arial" w:cs="Arial"/>
      <w:bCs/>
      <w:caps/>
      <w:snapToGrid w:val="0"/>
      <w:color w:val="000000"/>
      <w:sz w:val="22"/>
      <w:szCs w:val="24"/>
      <w:lang w:val="en-US" w:eastAsia="en-US" w:bidi="ar-SA"/>
    </w:rPr>
  </w:style>
  <w:style w:type="paragraph" w:customStyle="1" w:styleId="Heading10">
    <w:name w:val="Heading 1 +"/>
    <w:basedOn w:val="StyleHeading1"/>
    <w:rsid w:val="00013324"/>
  </w:style>
  <w:style w:type="character" w:customStyle="1" w:styleId="Heading1Char0">
    <w:name w:val="Heading 1 + Char"/>
    <w:basedOn w:val="StyleHeading1Char"/>
    <w:rsid w:val="00013324"/>
    <w:rPr>
      <w:rFonts w:ascii="Arial" w:eastAsia="Batang" w:hAnsi="Arial" w:cs="Arial"/>
      <w:b/>
      <w:bCs/>
      <w:caps/>
      <w:kern w:val="28"/>
      <w:sz w:val="24"/>
      <w:szCs w:val="24"/>
      <w:lang w:val="en-US" w:eastAsia="en-US" w:bidi="ar-SA"/>
    </w:rPr>
  </w:style>
  <w:style w:type="paragraph" w:customStyle="1" w:styleId="HEADING40">
    <w:name w:val="HEADING4"/>
    <w:basedOn w:val="Normal"/>
    <w:rsid w:val="00013324"/>
    <w:pPr>
      <w:spacing w:after="0" w:line="240" w:lineRule="auto"/>
      <w:jc w:val="both"/>
    </w:pPr>
    <w:rPr>
      <w:rFonts w:ascii="YU L Swiss" w:eastAsia="Times New Roman" w:hAnsi="YU L Swiss" w:cs="Times New Roman"/>
      <w:sz w:val="20"/>
      <w:szCs w:val="24"/>
    </w:rPr>
  </w:style>
  <w:style w:type="paragraph" w:customStyle="1" w:styleId="xl37">
    <w:name w:val="xl37"/>
    <w:basedOn w:val="Normal"/>
    <w:rsid w:val="00013324"/>
    <w:pPr>
      <w:pBdr>
        <w:left w:val="single" w:sz="4" w:space="0" w:color="auto"/>
        <w:right w:val="single" w:sz="4" w:space="0" w:color="auto"/>
      </w:pBdr>
      <w:spacing w:before="100" w:beforeAutospacing="1" w:after="100" w:afterAutospacing="1" w:line="240" w:lineRule="auto"/>
      <w:jc w:val="center"/>
    </w:pPr>
    <w:rPr>
      <w:rFonts w:ascii="Calibri" w:eastAsia="Times New Roman" w:hAnsi="Calibri" w:cs="Arial"/>
    </w:rPr>
  </w:style>
  <w:style w:type="paragraph" w:customStyle="1" w:styleId="xl24">
    <w:name w:val="xl24"/>
    <w:basedOn w:val="Normal"/>
    <w:rsid w:val="00013324"/>
    <w:pP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3">
    <w:name w:val="xl33"/>
    <w:basedOn w:val="Normal"/>
    <w:rsid w:val="00013324"/>
    <w:pPr>
      <w:pBdr>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4">
    <w:name w:val="xl34"/>
    <w:basedOn w:val="Normal"/>
    <w:rsid w:val="00013324"/>
    <w:pPr>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5">
    <w:name w:val="xl35"/>
    <w:basedOn w:val="Normal"/>
    <w:rsid w:val="00013324"/>
    <w:pPr>
      <w:pBdr>
        <w:top w:val="single" w:sz="4" w:space="0" w:color="auto"/>
      </w:pBdr>
      <w:spacing w:before="100" w:beforeAutospacing="1" w:after="100" w:afterAutospacing="1" w:line="240" w:lineRule="auto"/>
      <w:jc w:val="both"/>
    </w:pPr>
    <w:rPr>
      <w:rFonts w:ascii="YU L Swiss" w:eastAsia="Arial Unicode MS" w:hAnsi="YU L Swiss" w:cs="Arial Unicode MS"/>
      <w:sz w:val="24"/>
      <w:szCs w:val="24"/>
    </w:rPr>
  </w:style>
  <w:style w:type="paragraph" w:customStyle="1" w:styleId="xl36">
    <w:name w:val="xl36"/>
    <w:basedOn w:val="Normal"/>
    <w:rsid w:val="00013324"/>
    <w:pPr>
      <w:pBdr>
        <w:top w:val="single" w:sz="4" w:space="0" w:color="auto"/>
        <w:righ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38">
    <w:name w:val="xl38"/>
    <w:basedOn w:val="Normal"/>
    <w:rsid w:val="00013324"/>
    <w:pPr>
      <w:pBdr>
        <w:right w:val="single" w:sz="4" w:space="0" w:color="auto"/>
      </w:pBdr>
      <w:spacing w:before="100" w:beforeAutospacing="1" w:after="100" w:afterAutospacing="1" w:line="240" w:lineRule="auto"/>
      <w:jc w:val="both"/>
    </w:pPr>
    <w:rPr>
      <w:rFonts w:ascii="YU L Swiss" w:eastAsia="Arial Unicode MS" w:hAnsi="YU L Swiss" w:cs="Arial Unicode MS"/>
      <w:sz w:val="24"/>
      <w:szCs w:val="24"/>
    </w:rPr>
  </w:style>
  <w:style w:type="paragraph" w:customStyle="1" w:styleId="xl39">
    <w:name w:val="xl39"/>
    <w:basedOn w:val="Normal"/>
    <w:rsid w:val="00013324"/>
    <w:pPr>
      <w:pBdr>
        <w:lef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0">
    <w:name w:val="xl40"/>
    <w:basedOn w:val="Normal"/>
    <w:rsid w:val="00013324"/>
    <w:pP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1">
    <w:name w:val="xl41"/>
    <w:basedOn w:val="Normal"/>
    <w:rsid w:val="00013324"/>
    <w:pPr>
      <w:pBdr>
        <w:righ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2">
    <w:name w:val="xl42"/>
    <w:basedOn w:val="Normal"/>
    <w:rsid w:val="00013324"/>
    <w:pPr>
      <w:pBdr>
        <w:top w:val="single" w:sz="4" w:space="0" w:color="auto"/>
        <w:left w:val="single" w:sz="4" w:space="0" w:color="auto"/>
      </w:pBdr>
      <w:spacing w:before="100" w:beforeAutospacing="1" w:after="100" w:afterAutospacing="1" w:line="240" w:lineRule="auto"/>
      <w:jc w:val="center"/>
    </w:pPr>
    <w:rPr>
      <w:rFonts w:ascii="YU L Swiss" w:eastAsia="Arial Unicode MS" w:hAnsi="YU L Swiss" w:cs="Arial Unicode MS"/>
      <w:b/>
      <w:bCs/>
      <w:sz w:val="24"/>
      <w:szCs w:val="24"/>
    </w:rPr>
  </w:style>
  <w:style w:type="paragraph" w:customStyle="1" w:styleId="xl43">
    <w:name w:val="xl43"/>
    <w:basedOn w:val="Normal"/>
    <w:rsid w:val="00013324"/>
    <w:pPr>
      <w:pBdr>
        <w:top w:val="single" w:sz="4" w:space="0" w:color="auto"/>
        <w:left w:val="single" w:sz="4" w:space="0" w:color="auto"/>
      </w:pBdr>
      <w:shd w:val="clear" w:color="auto" w:fill="FF9900"/>
      <w:spacing w:before="100" w:beforeAutospacing="1" w:after="100" w:afterAutospacing="1" w:line="240" w:lineRule="auto"/>
      <w:jc w:val="center"/>
    </w:pPr>
    <w:rPr>
      <w:rFonts w:ascii="YU L Swiss" w:eastAsia="Arial Unicode MS" w:hAnsi="YU L Swiss" w:cs="Arial Unicode MS"/>
      <w:b/>
      <w:bCs/>
      <w:sz w:val="24"/>
      <w:szCs w:val="24"/>
    </w:rPr>
  </w:style>
  <w:style w:type="paragraph" w:customStyle="1" w:styleId="xl44">
    <w:name w:val="xl44"/>
    <w:basedOn w:val="Normal"/>
    <w:rsid w:val="00013324"/>
    <w:pPr>
      <w:pBdr>
        <w:top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5">
    <w:name w:val="xl45"/>
    <w:basedOn w:val="Normal"/>
    <w:rsid w:val="00013324"/>
    <w:pPr>
      <w:pBdr>
        <w:top w:val="single" w:sz="4" w:space="0" w:color="auto"/>
        <w:righ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6">
    <w:name w:val="xl46"/>
    <w:basedOn w:val="Normal"/>
    <w:rsid w:val="00013324"/>
    <w:pPr>
      <w:pBdr>
        <w:left w:val="single" w:sz="4" w:space="0" w:color="auto"/>
      </w:pBdr>
      <w:spacing w:before="100" w:beforeAutospacing="1" w:after="100" w:afterAutospacing="1" w:line="240" w:lineRule="auto"/>
      <w:jc w:val="center"/>
    </w:pPr>
    <w:rPr>
      <w:rFonts w:ascii="YU L Swiss" w:eastAsia="Arial Unicode MS" w:hAnsi="YU L Swiss" w:cs="Arial Unicode MS"/>
      <w:b/>
      <w:bCs/>
      <w:sz w:val="24"/>
      <w:szCs w:val="24"/>
    </w:rPr>
  </w:style>
  <w:style w:type="paragraph" w:customStyle="1" w:styleId="xl47">
    <w:name w:val="xl47"/>
    <w:basedOn w:val="Normal"/>
    <w:rsid w:val="00013324"/>
    <w:pPr>
      <w:pBdr>
        <w:left w:val="single" w:sz="4" w:space="0" w:color="auto"/>
      </w:pBdr>
      <w:shd w:val="clear" w:color="auto" w:fill="FF9900"/>
      <w:spacing w:before="100" w:beforeAutospacing="1" w:after="100" w:afterAutospacing="1" w:line="240" w:lineRule="auto"/>
      <w:jc w:val="center"/>
    </w:pPr>
    <w:rPr>
      <w:rFonts w:ascii="YU L Swiss" w:eastAsia="Arial Unicode MS" w:hAnsi="YU L Swiss" w:cs="Arial Unicode MS"/>
      <w:b/>
      <w:bCs/>
      <w:sz w:val="24"/>
      <w:szCs w:val="24"/>
    </w:rPr>
  </w:style>
  <w:style w:type="paragraph" w:customStyle="1" w:styleId="xl48">
    <w:name w:val="xl48"/>
    <w:basedOn w:val="Normal"/>
    <w:rsid w:val="00013324"/>
    <w:pP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49">
    <w:name w:val="xl49"/>
    <w:basedOn w:val="Normal"/>
    <w:rsid w:val="00013324"/>
    <w:pPr>
      <w:pBdr>
        <w:righ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50">
    <w:name w:val="xl50"/>
    <w:basedOn w:val="Normal"/>
    <w:rsid w:val="00013324"/>
    <w:pPr>
      <w:pBdr>
        <w:left w:val="single" w:sz="4" w:space="0" w:color="auto"/>
        <w:bottom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51">
    <w:name w:val="xl51"/>
    <w:basedOn w:val="Normal"/>
    <w:rsid w:val="00013324"/>
    <w:pPr>
      <w:pBdr>
        <w:bottom w:val="single" w:sz="4" w:space="0" w:color="auto"/>
        <w:right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52">
    <w:name w:val="xl52"/>
    <w:basedOn w:val="Normal"/>
    <w:rsid w:val="00013324"/>
    <w:pPr>
      <w:pBdr>
        <w:left w:val="single" w:sz="4" w:space="0" w:color="auto"/>
        <w:bottom w:val="single" w:sz="4" w:space="0" w:color="auto"/>
      </w:pBdr>
      <w:spacing w:before="100" w:beforeAutospacing="1" w:after="100" w:afterAutospacing="1" w:line="240" w:lineRule="auto"/>
      <w:jc w:val="center"/>
    </w:pPr>
    <w:rPr>
      <w:rFonts w:ascii="YU L Swiss" w:eastAsia="Arial Unicode MS" w:hAnsi="YU L Swiss" w:cs="Arial Unicode MS"/>
      <w:b/>
      <w:bCs/>
      <w:sz w:val="24"/>
      <w:szCs w:val="24"/>
    </w:rPr>
  </w:style>
  <w:style w:type="paragraph" w:customStyle="1" w:styleId="xl53">
    <w:name w:val="xl53"/>
    <w:basedOn w:val="Normal"/>
    <w:rsid w:val="00013324"/>
    <w:pPr>
      <w:pBdr>
        <w:bottom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54">
    <w:name w:val="xl54"/>
    <w:basedOn w:val="Normal"/>
    <w:rsid w:val="00013324"/>
    <w:pPr>
      <w:pBdr>
        <w:bottom w:val="single" w:sz="4" w:space="0" w:color="auto"/>
      </w:pBdr>
      <w:spacing w:before="100" w:beforeAutospacing="1" w:after="100" w:afterAutospacing="1" w:line="240" w:lineRule="auto"/>
      <w:jc w:val="both"/>
    </w:pPr>
    <w:rPr>
      <w:rFonts w:ascii="YU L Swiss" w:eastAsia="Arial Unicode MS" w:hAnsi="YU L Swiss" w:cs="Arial Unicode MS"/>
      <w:sz w:val="24"/>
      <w:szCs w:val="24"/>
    </w:rPr>
  </w:style>
  <w:style w:type="paragraph" w:customStyle="1" w:styleId="xl55">
    <w:name w:val="xl55"/>
    <w:basedOn w:val="Normal"/>
    <w:rsid w:val="00013324"/>
    <w:pPr>
      <w:numPr>
        <w:ilvl w:val="1"/>
        <w:numId w:val="13"/>
      </w:numPr>
      <w:pBdr>
        <w:left w:val="single" w:sz="4" w:space="0" w:color="auto"/>
        <w:bottom w:val="single" w:sz="4" w:space="0" w:color="auto"/>
      </w:pBdr>
      <w:shd w:val="clear" w:color="auto" w:fill="FF9900"/>
      <w:spacing w:before="100" w:beforeAutospacing="1" w:after="100" w:afterAutospacing="1" w:line="240" w:lineRule="auto"/>
      <w:ind w:left="0"/>
      <w:jc w:val="center"/>
    </w:pPr>
    <w:rPr>
      <w:rFonts w:ascii="YU L Swiss" w:eastAsia="Arial Unicode MS" w:hAnsi="YU L Swiss" w:cs="Arial Unicode MS"/>
      <w:b/>
      <w:bCs/>
      <w:sz w:val="24"/>
      <w:szCs w:val="24"/>
    </w:rPr>
  </w:style>
  <w:style w:type="paragraph" w:customStyle="1" w:styleId="xl56">
    <w:name w:val="xl56"/>
    <w:basedOn w:val="Normal"/>
    <w:rsid w:val="00013324"/>
    <w:pPr>
      <w:pBdr>
        <w:bottom w:val="single" w:sz="4" w:space="0" w:color="auto"/>
      </w:pBdr>
      <w:spacing w:before="100" w:beforeAutospacing="1" w:after="100" w:afterAutospacing="1" w:line="240" w:lineRule="auto"/>
      <w:jc w:val="center"/>
    </w:pPr>
    <w:rPr>
      <w:rFonts w:ascii="YU L Swiss" w:eastAsia="Arial Unicode MS" w:hAnsi="YU L Swiss" w:cs="Arial Unicode MS"/>
      <w:sz w:val="24"/>
      <w:szCs w:val="24"/>
    </w:rPr>
  </w:style>
  <w:style w:type="paragraph" w:customStyle="1" w:styleId="xl57">
    <w:name w:val="xl57"/>
    <w:basedOn w:val="Normal"/>
    <w:rsid w:val="00013324"/>
    <w:pPr>
      <w:numPr>
        <w:numId w:val="14"/>
      </w:numPr>
      <w:pBdr>
        <w:bottom w:val="single" w:sz="4" w:space="0" w:color="auto"/>
        <w:right w:val="single" w:sz="4" w:space="0" w:color="auto"/>
      </w:pBdr>
      <w:spacing w:before="100" w:beforeAutospacing="1" w:after="100" w:afterAutospacing="1" w:line="240" w:lineRule="auto"/>
      <w:ind w:left="0"/>
      <w:jc w:val="center"/>
    </w:pPr>
    <w:rPr>
      <w:rFonts w:ascii="YU L Swiss" w:eastAsia="Arial Unicode MS" w:hAnsi="YU L Swiss" w:cs="Arial Unicode MS"/>
      <w:sz w:val="24"/>
      <w:szCs w:val="24"/>
    </w:rPr>
  </w:style>
  <w:style w:type="paragraph" w:customStyle="1" w:styleId="StyleHeading3Arial">
    <w:name w:val="Style Heading 3 + Arial"/>
    <w:basedOn w:val="Heading3"/>
    <w:rsid w:val="00013324"/>
    <w:pPr>
      <w:numPr>
        <w:numId w:val="13"/>
      </w:numPr>
      <w:ind w:left="0"/>
    </w:pPr>
  </w:style>
  <w:style w:type="paragraph" w:customStyle="1" w:styleId="StyleHeading2Arial">
    <w:name w:val="Style Heading 2 + Arial"/>
    <w:basedOn w:val="Heading2"/>
    <w:rsid w:val="00013324"/>
  </w:style>
  <w:style w:type="paragraph" w:customStyle="1" w:styleId="StyleArialLeft063cm">
    <w:name w:val="Style Arial Left:  0.63 cm"/>
    <w:basedOn w:val="Normal"/>
    <w:rsid w:val="00013324"/>
    <w:pPr>
      <w:tabs>
        <w:tab w:val="left" w:pos="927"/>
      </w:tabs>
      <w:spacing w:after="0" w:line="240" w:lineRule="auto"/>
      <w:ind w:left="360" w:hanging="340"/>
      <w:jc w:val="both"/>
    </w:pPr>
    <w:rPr>
      <w:rFonts w:ascii="Calibri" w:eastAsia="Times New Roman" w:hAnsi="Calibri" w:cs="Times New Roman"/>
      <w:szCs w:val="20"/>
    </w:rPr>
  </w:style>
  <w:style w:type="paragraph" w:customStyle="1" w:styleId="Style1">
    <w:name w:val="Style1"/>
    <w:basedOn w:val="Heading1"/>
    <w:rsid w:val="00013324"/>
  </w:style>
  <w:style w:type="paragraph" w:customStyle="1" w:styleId="StyleHeading1Arial">
    <w:name w:val="Style Heading 1 + Arial"/>
    <w:basedOn w:val="Heading1"/>
    <w:rsid w:val="00013324"/>
  </w:style>
  <w:style w:type="paragraph" w:customStyle="1" w:styleId="StyleHeading1ArialLeft05cm">
    <w:name w:val="Style Heading 1 + Arial Left:  0.5 cm"/>
    <w:basedOn w:val="Heading1"/>
    <w:rsid w:val="00013324"/>
  </w:style>
  <w:style w:type="paragraph" w:customStyle="1" w:styleId="StyleHeading2Arial1">
    <w:name w:val="Style Heading 2 + Arial1"/>
    <w:basedOn w:val="Heading2"/>
    <w:rsid w:val="00013324"/>
  </w:style>
  <w:style w:type="paragraph" w:customStyle="1" w:styleId="StyleHeading5LatinArial">
    <w:name w:val="Style Heading 5 + (Latin) Arial"/>
    <w:basedOn w:val="Heading5"/>
    <w:rsid w:val="00013324"/>
  </w:style>
  <w:style w:type="paragraph" w:customStyle="1" w:styleId="StyleHeading3CHelvPlainBefore0ptAfter0pt">
    <w:name w:val="Style Heading 3 + CHelvPlain Before:  0 pt After:  0 pt"/>
    <w:basedOn w:val="Heading3"/>
    <w:rsid w:val="00013324"/>
  </w:style>
  <w:style w:type="character" w:customStyle="1" w:styleId="Heading3CharCharCharChar">
    <w:name w:val="Heading 3 Char Char Char Char"/>
    <w:rsid w:val="00013324"/>
    <w:rPr>
      <w:rFonts w:ascii="Arial" w:hAnsi="Arial"/>
      <w:bCs/>
      <w:snapToGrid w:val="0"/>
      <w:color w:val="000000"/>
      <w:sz w:val="22"/>
      <w:szCs w:val="24"/>
      <w:lang w:val="en-AU" w:eastAsia="en-US" w:bidi="ar-SA"/>
    </w:rPr>
  </w:style>
  <w:style w:type="paragraph" w:customStyle="1" w:styleId="StyleHeading3NotAllcaps">
    <w:name w:val="Style Heading 3 + Not All caps"/>
    <w:basedOn w:val="Heading3"/>
    <w:rsid w:val="00013324"/>
  </w:style>
  <w:style w:type="paragraph" w:customStyle="1" w:styleId="StyleStyleHeading3NotAllcapsNotAllcaps">
    <w:name w:val="Style Style Heading 3 + Not All caps + Not All caps"/>
    <w:basedOn w:val="StyleHeading3NotAllcaps"/>
    <w:rsid w:val="00013324"/>
  </w:style>
  <w:style w:type="paragraph" w:customStyle="1" w:styleId="2NORMALPARAGRAPH">
    <w:name w:val="2_NORMAL PARAGRAPH"/>
    <w:rsid w:val="00013324"/>
    <w:pPr>
      <w:numPr>
        <w:ilvl w:val="2"/>
        <w:numId w:val="15"/>
      </w:numPr>
      <w:tabs>
        <w:tab w:val="clear" w:pos="720"/>
      </w:tabs>
      <w:spacing w:before="240" w:after="0" w:line="280" w:lineRule="exact"/>
      <w:ind w:left="0" w:firstLine="0"/>
      <w:jc w:val="center"/>
    </w:pPr>
    <w:rPr>
      <w:rFonts w:ascii="Bookman" w:eastAsia="Times New Roman" w:hAnsi="Bookman" w:cs="Times New Roman"/>
      <w:b/>
      <w:sz w:val="24"/>
      <w:szCs w:val="20"/>
    </w:rPr>
  </w:style>
  <w:style w:type="paragraph" w:customStyle="1" w:styleId="StyleHeading1Before12ptAfter3pt">
    <w:name w:val="Style Heading 1 + Before:  12 pt After:  3 pt"/>
    <w:basedOn w:val="Heading1"/>
    <w:rsid w:val="00013324"/>
  </w:style>
  <w:style w:type="paragraph" w:customStyle="1" w:styleId="StyleHeading3TimesNewRoman">
    <w:name w:val="Style Heading 3 + Times New Roman"/>
    <w:basedOn w:val="Heading3"/>
    <w:rsid w:val="00013324"/>
  </w:style>
  <w:style w:type="paragraph" w:customStyle="1" w:styleId="StyleHeading3Heading3CharHeading3CharCharCharLeftBef">
    <w:name w:val="Style Heading 3Heading 3 CharHeading 3 Char Char Char + Left Bef..."/>
    <w:basedOn w:val="Heading3"/>
    <w:rsid w:val="00013324"/>
  </w:style>
  <w:style w:type="paragraph" w:customStyle="1" w:styleId="StyleCaptionCentered">
    <w:name w:val="Style Caption + Centered"/>
    <w:basedOn w:val="Caption"/>
    <w:rsid w:val="00013324"/>
    <w:pPr>
      <w:spacing w:before="120" w:after="120"/>
    </w:pPr>
    <w:rPr>
      <w:rFonts w:eastAsia="Times New Roman"/>
      <w:bCs w:val="0"/>
      <w:i w:val="0"/>
      <w:sz w:val="22"/>
      <w:szCs w:val="20"/>
      <w:lang w:val="sr-Cyrl-CS" w:eastAsia="ko-KR"/>
    </w:rPr>
  </w:style>
  <w:style w:type="paragraph" w:customStyle="1" w:styleId="1">
    <w:name w:val="А 1"/>
    <w:basedOn w:val="Heading1"/>
    <w:rsid w:val="00013324"/>
  </w:style>
  <w:style w:type="paragraph" w:customStyle="1" w:styleId="HeadingA1">
    <w:name w:val="Heading A1"/>
    <w:basedOn w:val="Heading1"/>
    <w:rsid w:val="00013324"/>
  </w:style>
  <w:style w:type="paragraph" w:customStyle="1" w:styleId="NAB1">
    <w:name w:val="NAB1"/>
    <w:basedOn w:val="Normal"/>
    <w:rsid w:val="00013324"/>
    <w:pPr>
      <w:numPr>
        <w:numId w:val="16"/>
      </w:numPr>
      <w:tabs>
        <w:tab w:val="left" w:pos="0"/>
      </w:tabs>
      <w:spacing w:before="120" w:after="0" w:line="240" w:lineRule="auto"/>
      <w:ind w:right="1134"/>
      <w:jc w:val="both"/>
    </w:pPr>
    <w:rPr>
      <w:rFonts w:ascii="YU L Swiss" w:eastAsia="Times New Roman" w:hAnsi="YU L Swiss" w:cs="Times New Roman"/>
      <w:szCs w:val="20"/>
    </w:rPr>
  </w:style>
  <w:style w:type="paragraph" w:customStyle="1" w:styleId="Style2">
    <w:name w:val="Style2"/>
    <w:rsid w:val="00013324"/>
    <w:pPr>
      <w:numPr>
        <w:numId w:val="17"/>
      </w:numPr>
      <w:spacing w:before="240" w:after="120" w:line="240" w:lineRule="auto"/>
    </w:pPr>
    <w:rPr>
      <w:rFonts w:ascii="YU C Swiss" w:eastAsia="Times New Roman" w:hAnsi="YU C Swiss" w:cs="Times New Roman"/>
      <w:sz w:val="20"/>
      <w:szCs w:val="20"/>
    </w:rPr>
  </w:style>
  <w:style w:type="paragraph" w:customStyle="1" w:styleId="Nabrajanje">
    <w:name w:val="Nabrajanje"/>
    <w:basedOn w:val="Normal"/>
    <w:rsid w:val="00013324"/>
    <w:pPr>
      <w:numPr>
        <w:numId w:val="18"/>
      </w:numPr>
      <w:spacing w:after="0" w:line="240" w:lineRule="auto"/>
      <w:jc w:val="both"/>
    </w:pPr>
    <w:rPr>
      <w:rFonts w:ascii="YU C Swiss" w:eastAsia="Times New Roman" w:hAnsi="YU C Swiss" w:cs="Times New Roman"/>
      <w:szCs w:val="20"/>
    </w:rPr>
  </w:style>
  <w:style w:type="character" w:customStyle="1" w:styleId="DocumentMapChar1">
    <w:name w:val="Document Map Char1"/>
    <w:basedOn w:val="DefaultParagraphFont"/>
    <w:uiPriority w:val="99"/>
    <w:semiHidden/>
    <w:rsid w:val="00013324"/>
    <w:rPr>
      <w:rFonts w:ascii="Tahoma" w:hAnsi="Tahoma" w:cs="Tahoma"/>
      <w:sz w:val="16"/>
      <w:szCs w:val="16"/>
    </w:rPr>
  </w:style>
  <w:style w:type="paragraph" w:customStyle="1" w:styleId="naslov">
    <w:name w:val="naslov"/>
    <w:basedOn w:val="Normal"/>
    <w:rsid w:val="00013324"/>
    <w:pPr>
      <w:suppressAutoHyphens/>
      <w:spacing w:after="0" w:line="240" w:lineRule="auto"/>
      <w:jc w:val="center"/>
    </w:pPr>
    <w:rPr>
      <w:rFonts w:ascii="YU L Swiss" w:eastAsia="Times New Roman" w:hAnsi="YU L Swiss" w:cs="Times New Roman"/>
      <w:bCs/>
      <w:caps/>
      <w:snapToGrid w:val="0"/>
      <w:color w:val="000000"/>
      <w:sz w:val="32"/>
      <w:lang w:val="en-AU"/>
    </w:rPr>
  </w:style>
  <w:style w:type="paragraph" w:customStyle="1" w:styleId="1NORMALPARAGRAPH">
    <w:name w:val="1_NORMAL PARAGRAPH"/>
    <w:uiPriority w:val="99"/>
    <w:rsid w:val="00013324"/>
    <w:pPr>
      <w:spacing w:before="240" w:after="0" w:line="280" w:lineRule="exact"/>
      <w:jc w:val="center"/>
    </w:pPr>
    <w:rPr>
      <w:rFonts w:ascii="Bookman" w:eastAsia="Times New Roman" w:hAnsi="Bookman" w:cs="Times New Roman"/>
      <w:b/>
      <w:sz w:val="28"/>
      <w:szCs w:val="20"/>
    </w:rPr>
  </w:style>
  <w:style w:type="paragraph" w:customStyle="1" w:styleId="PictureText">
    <w:name w:val="PictureText"/>
    <w:basedOn w:val="Normal"/>
    <w:rsid w:val="00013324"/>
    <w:pPr>
      <w:spacing w:before="120" w:after="120" w:line="240" w:lineRule="auto"/>
      <w:jc w:val="center"/>
    </w:pPr>
    <w:rPr>
      <w:rFonts w:ascii="YU L Swiss" w:eastAsia="Times New Roman" w:hAnsi="YU L Swiss" w:cs="Times New Roman"/>
      <w:i/>
      <w:szCs w:val="20"/>
      <w:lang w:val="hr-HR"/>
    </w:rPr>
  </w:style>
  <w:style w:type="paragraph" w:customStyle="1" w:styleId="Text">
    <w:name w:val="Text"/>
    <w:basedOn w:val="Normal"/>
    <w:rsid w:val="00013324"/>
    <w:pPr>
      <w:spacing w:after="0" w:line="240" w:lineRule="auto"/>
      <w:ind w:firstLine="567"/>
      <w:jc w:val="both"/>
    </w:pPr>
    <w:rPr>
      <w:rFonts w:ascii="YU L Swiss" w:eastAsia="Times New Roman" w:hAnsi="YU L Swiss" w:cs="Times New Roman"/>
      <w:color w:val="000000"/>
      <w:szCs w:val="20"/>
      <w:lang w:val="hr-HR"/>
    </w:rPr>
  </w:style>
  <w:style w:type="paragraph" w:customStyle="1" w:styleId="TableText">
    <w:name w:val="TableText"/>
    <w:basedOn w:val="Normal"/>
    <w:rsid w:val="00013324"/>
    <w:pPr>
      <w:spacing w:before="60" w:after="60" w:line="240" w:lineRule="auto"/>
      <w:jc w:val="both"/>
    </w:pPr>
    <w:rPr>
      <w:rFonts w:ascii="YU L Swiss" w:eastAsia="Times New Roman" w:hAnsi="YU L Swiss" w:cs="Times New Roman"/>
      <w:szCs w:val="20"/>
      <w:lang w:val="hr-HR"/>
    </w:rPr>
  </w:style>
  <w:style w:type="character" w:customStyle="1" w:styleId="CommentTextChar1">
    <w:name w:val="Comment Text Char1"/>
    <w:basedOn w:val="DefaultParagraphFont"/>
    <w:uiPriority w:val="99"/>
    <w:semiHidden/>
    <w:rsid w:val="00013324"/>
    <w:rPr>
      <w:rFonts w:ascii="Arial" w:hAnsi="Arial"/>
      <w:sz w:val="20"/>
      <w:szCs w:val="20"/>
    </w:rPr>
  </w:style>
  <w:style w:type="paragraph" w:customStyle="1" w:styleId="Tablica">
    <w:name w:val="Tablica"/>
    <w:basedOn w:val="Normal"/>
    <w:rsid w:val="00013324"/>
    <w:pPr>
      <w:spacing w:after="0" w:line="240" w:lineRule="auto"/>
      <w:jc w:val="both"/>
    </w:pPr>
    <w:rPr>
      <w:rFonts w:ascii="YU L Swiss" w:eastAsia="Times New Roman" w:hAnsi="YU L Swiss" w:cs="Times New Roman"/>
      <w:sz w:val="18"/>
      <w:szCs w:val="20"/>
      <w:lang w:val="en-GB"/>
    </w:rPr>
  </w:style>
  <w:style w:type="paragraph" w:customStyle="1" w:styleId="abpodela">
    <w:name w:val="a.b.podela"/>
    <w:basedOn w:val="tekstdokumentacije"/>
    <w:rsid w:val="00013324"/>
  </w:style>
  <w:style w:type="paragraph" w:customStyle="1" w:styleId="tekstdokumentacije">
    <w:name w:val="tekst dokumentacije"/>
    <w:basedOn w:val="Normal"/>
    <w:rsid w:val="00013324"/>
    <w:pPr>
      <w:spacing w:after="0" w:line="360" w:lineRule="auto"/>
      <w:ind w:firstLine="720"/>
      <w:jc w:val="both"/>
    </w:pPr>
    <w:rPr>
      <w:rFonts w:ascii="Times Roman Cirilica" w:eastAsia="Times New Roman" w:hAnsi="Times Roman Cirilica" w:cs="Times New Roman"/>
      <w:szCs w:val="20"/>
    </w:rPr>
  </w:style>
  <w:style w:type="paragraph" w:customStyle="1" w:styleId="naslov20">
    <w:name w:val="naslov 2"/>
    <w:basedOn w:val="Header"/>
    <w:rsid w:val="00013324"/>
    <w:pPr>
      <w:tabs>
        <w:tab w:val="clear" w:pos="4153"/>
        <w:tab w:val="clear" w:pos="8306"/>
      </w:tabs>
      <w:spacing w:before="0" w:after="0" w:line="240" w:lineRule="auto"/>
    </w:pPr>
    <w:rPr>
      <w:rFonts w:ascii="YU L Swiss" w:hAnsi="YU L Swiss"/>
      <w:b/>
      <w:sz w:val="22"/>
      <w:lang w:val="zh-CN"/>
    </w:rPr>
  </w:style>
  <w:style w:type="paragraph" w:customStyle="1" w:styleId="tablica0">
    <w:name w:val="tablica"/>
    <w:basedOn w:val="Header"/>
    <w:rsid w:val="00013324"/>
    <w:pPr>
      <w:tabs>
        <w:tab w:val="clear" w:pos="4153"/>
        <w:tab w:val="clear" w:pos="8306"/>
      </w:tabs>
      <w:spacing w:before="0" w:after="0" w:line="240" w:lineRule="auto"/>
    </w:pPr>
    <w:rPr>
      <w:rFonts w:ascii="YU L Swiss" w:hAnsi="YU L Swiss"/>
      <w:sz w:val="18"/>
      <w:lang w:val="zh-CN"/>
    </w:rPr>
  </w:style>
  <w:style w:type="paragraph" w:customStyle="1" w:styleId="xl22">
    <w:name w:val="xl22"/>
    <w:basedOn w:val="Normal"/>
    <w:uiPriority w:val="99"/>
    <w:rsid w:val="00013324"/>
    <w:pPr>
      <w:spacing w:before="100" w:beforeAutospacing="1" w:after="100" w:afterAutospacing="1" w:line="240" w:lineRule="auto"/>
      <w:jc w:val="both"/>
    </w:pPr>
    <w:rPr>
      <w:rFonts w:ascii="YU L Swiss" w:eastAsia="Arial Unicode MS" w:hAnsi="YU L Swiss" w:cs="Arial Unicode MS"/>
      <w:szCs w:val="20"/>
    </w:rPr>
  </w:style>
  <w:style w:type="paragraph" w:customStyle="1" w:styleId="xl23">
    <w:name w:val="xl23"/>
    <w:basedOn w:val="Normal"/>
    <w:uiPriority w:val="99"/>
    <w:rsid w:val="00013324"/>
    <w:pPr>
      <w:spacing w:before="100" w:beforeAutospacing="1" w:after="100" w:afterAutospacing="1" w:line="240" w:lineRule="auto"/>
      <w:jc w:val="both"/>
    </w:pPr>
    <w:rPr>
      <w:rFonts w:ascii="YU L Swiss" w:eastAsia="Arial Unicode MS" w:hAnsi="YU L Swiss" w:cs="Arial Unicode MS"/>
      <w:szCs w:val="20"/>
    </w:rPr>
  </w:style>
  <w:style w:type="paragraph" w:customStyle="1" w:styleId="xl58">
    <w:name w:val="xl58"/>
    <w:basedOn w:val="Normal"/>
    <w:rsid w:val="00013324"/>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both"/>
    </w:pPr>
    <w:rPr>
      <w:rFonts w:ascii="YuTimes" w:eastAsia="Arial Unicode MS" w:hAnsi="YuTimes" w:cs="Arial Unicode MS"/>
      <w:szCs w:val="20"/>
    </w:rPr>
  </w:style>
  <w:style w:type="paragraph" w:customStyle="1" w:styleId="xl59">
    <w:name w:val="xl59"/>
    <w:basedOn w:val="Normal"/>
    <w:rsid w:val="0001332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both"/>
    </w:pPr>
    <w:rPr>
      <w:rFonts w:ascii="YuTimes" w:eastAsia="Arial Unicode MS" w:hAnsi="YuTimes" w:cs="Arial Unicode MS"/>
      <w:szCs w:val="20"/>
    </w:rPr>
  </w:style>
  <w:style w:type="paragraph" w:customStyle="1" w:styleId="xl60">
    <w:name w:val="xl60"/>
    <w:basedOn w:val="Normal"/>
    <w:rsid w:val="00013324"/>
    <w:pPr>
      <w:pBdr>
        <w:bottom w:val="single" w:sz="8" w:space="0" w:color="auto"/>
      </w:pBdr>
      <w:spacing w:before="100" w:beforeAutospacing="1" w:after="100" w:afterAutospacing="1" w:line="240" w:lineRule="auto"/>
      <w:jc w:val="both"/>
    </w:pPr>
    <w:rPr>
      <w:rFonts w:ascii="YU L Swiss" w:eastAsia="Arial Unicode MS" w:hAnsi="YU L Swiss" w:cs="Arial Unicode MS"/>
      <w:b/>
      <w:bCs/>
      <w:szCs w:val="20"/>
    </w:rPr>
  </w:style>
  <w:style w:type="paragraph" w:customStyle="1" w:styleId="xl61">
    <w:name w:val="xl61"/>
    <w:basedOn w:val="Normal"/>
    <w:rsid w:val="00013324"/>
    <w:pPr>
      <w:spacing w:before="100" w:beforeAutospacing="1" w:after="100" w:afterAutospacing="1" w:line="240" w:lineRule="auto"/>
      <w:jc w:val="center"/>
    </w:pPr>
    <w:rPr>
      <w:rFonts w:ascii="YU L Swiss" w:eastAsia="Arial Unicode MS" w:hAnsi="YU L Swiss" w:cs="Arial Unicode MS"/>
      <w:szCs w:val="20"/>
    </w:rPr>
  </w:style>
  <w:style w:type="paragraph" w:customStyle="1" w:styleId="xl62">
    <w:name w:val="xl62"/>
    <w:basedOn w:val="Normal"/>
    <w:rsid w:val="00013324"/>
    <w:pPr>
      <w:pBdr>
        <w:top w:val="single" w:sz="4" w:space="0" w:color="auto"/>
        <w:left w:val="single" w:sz="4" w:space="0" w:color="auto"/>
      </w:pBdr>
      <w:spacing w:before="100" w:beforeAutospacing="1" w:after="100" w:afterAutospacing="1" w:line="240" w:lineRule="auto"/>
      <w:jc w:val="both"/>
    </w:pPr>
    <w:rPr>
      <w:rFonts w:ascii="YU L Swiss" w:eastAsia="Arial Unicode MS" w:hAnsi="YU L Swiss" w:cs="Arial Unicode MS"/>
      <w:szCs w:val="20"/>
    </w:rPr>
  </w:style>
  <w:style w:type="paragraph" w:customStyle="1" w:styleId="StyleHeading4Arial1CharCharChar">
    <w:name w:val="Style Heading 4 + Arial1 Char Char Char"/>
    <w:basedOn w:val="Heading4"/>
    <w:next w:val="Heading4"/>
    <w:link w:val="StyleHeading4Arial1CharCharCharChar"/>
    <w:rsid w:val="00013324"/>
  </w:style>
  <w:style w:type="character" w:customStyle="1" w:styleId="StyleHeading4Arial1CharCharCharChar">
    <w:name w:val="Style Heading 4 + Arial1 Char Char Char Char"/>
    <w:link w:val="StyleHeading4Arial1CharCharChar"/>
    <w:rsid w:val="00013324"/>
    <w:rPr>
      <w:rFonts w:ascii="Arial Bold" w:eastAsia="SimSun" w:hAnsi="Arial Bold" w:cs="Times New Roman"/>
      <w:b/>
      <w:bCs/>
      <w:iCs/>
      <w:sz w:val="24"/>
      <w:lang w:val="sr-Latn-RS"/>
    </w:rPr>
  </w:style>
  <w:style w:type="character" w:customStyle="1" w:styleId="Heading4CharCharCharChar">
    <w:name w:val="Heading 4 Char Char Char Char"/>
    <w:rsid w:val="00013324"/>
    <w:rPr>
      <w:rFonts w:ascii="Arial" w:hAnsi="Arial"/>
      <w:sz w:val="22"/>
      <w:lang w:val="en-US" w:eastAsia="en-US" w:bidi="ar-SA"/>
    </w:rPr>
  </w:style>
  <w:style w:type="paragraph" w:customStyle="1" w:styleId="StyleHeading4Arial1Char">
    <w:name w:val="Style Heading 4 + Arial1 Char"/>
    <w:basedOn w:val="Heading4"/>
    <w:next w:val="Heading4"/>
    <w:rsid w:val="00013324"/>
  </w:style>
  <w:style w:type="paragraph" w:customStyle="1" w:styleId="Default">
    <w:name w:val="Default"/>
    <w:rsid w:val="00013324"/>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Heading1CharChar">
    <w:name w:val="Heading 1 Char Char"/>
    <w:rsid w:val="00013324"/>
    <w:rPr>
      <w:rFonts w:ascii="Arial" w:hAnsi="Arial"/>
      <w:b/>
      <w:sz w:val="24"/>
      <w:lang w:val="en-US" w:eastAsia="sr-Cyrl-CS" w:bidi="ar-SA"/>
    </w:rPr>
  </w:style>
  <w:style w:type="paragraph" w:customStyle="1" w:styleId="Heading1A">
    <w:name w:val="Heading 1A"/>
    <w:basedOn w:val="StyleHeading1"/>
    <w:link w:val="Heading1ACharChar"/>
    <w:rsid w:val="00013324"/>
  </w:style>
  <w:style w:type="character" w:customStyle="1" w:styleId="Heading1ACharChar">
    <w:name w:val="Heading 1A Char Char"/>
    <w:link w:val="Heading1A"/>
    <w:rsid w:val="00013324"/>
    <w:rPr>
      <w:rFonts w:ascii="Arial Bold" w:eastAsia="SimSun" w:hAnsi="Arial Bold" w:cs="Times New Roman"/>
      <w:b/>
      <w:bCs/>
      <w:caps/>
      <w:sz w:val="24"/>
      <w:szCs w:val="28"/>
      <w:lang w:val="sr-Latn-RS"/>
    </w:rPr>
  </w:style>
  <w:style w:type="paragraph" w:customStyle="1" w:styleId="StyleHeading2ArialLeft0cmHanging25cm">
    <w:name w:val="Style Heading 2 + Arial Left:  0 cm Hanging:  2.5 cm"/>
    <w:basedOn w:val="Heading1"/>
    <w:link w:val="StyleHeading2ArialLeft0cmHanging25cmChar"/>
    <w:rsid w:val="00013324"/>
  </w:style>
  <w:style w:type="character" w:customStyle="1" w:styleId="StyleHeading2ArialLeft0cmHanging25cmChar">
    <w:name w:val="Style Heading 2 + Arial Left:  0 cm Hanging:  2.5 cm Char"/>
    <w:link w:val="StyleHeading2ArialLeft0cmHanging25cm"/>
    <w:rsid w:val="00013324"/>
    <w:rPr>
      <w:rFonts w:ascii="Arial Bold" w:eastAsia="SimSun" w:hAnsi="Arial Bold" w:cs="Times New Roman"/>
      <w:b/>
      <w:bCs/>
      <w:caps/>
      <w:sz w:val="24"/>
      <w:szCs w:val="28"/>
      <w:lang w:val="sr-Latn-RS"/>
    </w:rPr>
  </w:style>
  <w:style w:type="paragraph" w:customStyle="1" w:styleId="NORMAL1">
    <w:name w:val="NORMAL1"/>
    <w:basedOn w:val="Normal"/>
    <w:rsid w:val="00013324"/>
    <w:pPr>
      <w:spacing w:after="0" w:line="240" w:lineRule="auto"/>
      <w:jc w:val="both"/>
    </w:pPr>
    <w:rPr>
      <w:rFonts w:ascii="Arial" w:eastAsia="Times New Roman" w:hAnsi="Arial" w:cs="Times New Roman"/>
      <w:i/>
      <w:caps/>
      <w:sz w:val="20"/>
      <w:szCs w:val="20"/>
    </w:rPr>
  </w:style>
  <w:style w:type="paragraph" w:customStyle="1" w:styleId="StyleHeading112ptNotBoldNotItalicLeft05cm">
    <w:name w:val="Style Heading 1 + 12 pt Not Bold Not Italic Left:  0.5 cm"/>
    <w:basedOn w:val="Heading1"/>
    <w:uiPriority w:val="99"/>
    <w:rsid w:val="00013324"/>
  </w:style>
  <w:style w:type="paragraph" w:customStyle="1" w:styleId="font5">
    <w:name w:val="font5"/>
    <w:basedOn w:val="Normal"/>
    <w:rsid w:val="00013324"/>
    <w:pPr>
      <w:spacing w:before="100" w:beforeAutospacing="1" w:after="100" w:afterAutospacing="1" w:line="240" w:lineRule="auto"/>
    </w:pPr>
    <w:rPr>
      <w:rFonts w:ascii="Arial" w:eastAsia="Arial Unicode MS" w:hAnsi="Arial" w:cs="Arial"/>
      <w:szCs w:val="20"/>
    </w:rPr>
  </w:style>
  <w:style w:type="paragraph" w:customStyle="1" w:styleId="normallat0">
    <w:name w:val="normal lat"/>
    <w:basedOn w:val="Normal"/>
    <w:uiPriority w:val="99"/>
    <w:rsid w:val="00013324"/>
    <w:pPr>
      <w:spacing w:after="0" w:line="240" w:lineRule="auto"/>
      <w:jc w:val="both"/>
    </w:pPr>
    <w:rPr>
      <w:rFonts w:ascii="Arial" w:eastAsia="Times New Roman" w:hAnsi="Arial" w:cs="Times New Roman"/>
    </w:rPr>
  </w:style>
  <w:style w:type="paragraph" w:customStyle="1" w:styleId="BORA">
    <w:name w:val="BORA"/>
    <w:basedOn w:val="Normal"/>
    <w:rsid w:val="00013324"/>
    <w:pPr>
      <w:spacing w:after="0" w:line="240" w:lineRule="auto"/>
      <w:ind w:hanging="360"/>
      <w:jc w:val="both"/>
    </w:pPr>
    <w:rPr>
      <w:rFonts w:ascii="CTimesRoman" w:eastAsia="Times New Roman" w:hAnsi="CTimesRoman" w:cs="Times New Roman"/>
      <w:color w:val="FF0000"/>
      <w:szCs w:val="24"/>
    </w:rPr>
  </w:style>
  <w:style w:type="character" w:customStyle="1" w:styleId="NormallatCharChar">
    <w:name w:val="Normal lat Char Char"/>
    <w:rsid w:val="00013324"/>
    <w:rPr>
      <w:rFonts w:ascii="Arial" w:hAnsi="Arial"/>
      <w:sz w:val="22"/>
      <w:szCs w:val="24"/>
      <w:lang w:val="en-US" w:eastAsia="en-US" w:bidi="ar-SA"/>
    </w:rPr>
  </w:style>
  <w:style w:type="paragraph" w:customStyle="1" w:styleId="NORMALPARAGRAPH">
    <w:name w:val="NORMAL PARAGRAPH"/>
    <w:uiPriority w:val="99"/>
    <w:rsid w:val="00013324"/>
    <w:pPr>
      <w:tabs>
        <w:tab w:val="left" w:pos="567"/>
        <w:tab w:val="left" w:pos="851"/>
      </w:tabs>
      <w:overflowPunct w:val="0"/>
      <w:autoSpaceDE w:val="0"/>
      <w:autoSpaceDN w:val="0"/>
      <w:adjustRightInd w:val="0"/>
      <w:spacing w:before="240" w:after="0" w:line="280" w:lineRule="exact"/>
      <w:ind w:left="851" w:hanging="851"/>
      <w:jc w:val="both"/>
      <w:textAlignment w:val="baseline"/>
    </w:pPr>
    <w:rPr>
      <w:rFonts w:ascii="Bookman" w:eastAsia="Times New Roman" w:hAnsi="Bookman" w:cs="Times New Roman"/>
      <w:sz w:val="24"/>
      <w:szCs w:val="20"/>
    </w:rPr>
  </w:style>
  <w:style w:type="paragraph" w:customStyle="1" w:styleId="Normal10">
    <w:name w:val="Normal 1"/>
    <w:basedOn w:val="Normal"/>
    <w:uiPriority w:val="99"/>
    <w:rsid w:val="00013324"/>
    <w:pPr>
      <w:tabs>
        <w:tab w:val="left" w:pos="1134"/>
      </w:tabs>
      <w:spacing w:after="0" w:line="240" w:lineRule="auto"/>
      <w:ind w:left="1134" w:firstLine="1134"/>
      <w:jc w:val="both"/>
    </w:pPr>
    <w:rPr>
      <w:rFonts w:ascii="Arial" w:eastAsia="Times New Roman" w:hAnsi="Arial" w:cs="Times New Roman"/>
      <w:szCs w:val="20"/>
      <w:lang w:val="en-GB"/>
    </w:rPr>
  </w:style>
  <w:style w:type="paragraph" w:customStyle="1" w:styleId="NASLOV11">
    <w:name w:val="NASLOV 1"/>
    <w:basedOn w:val="NASLOV0"/>
    <w:rsid w:val="00013324"/>
    <w:pPr>
      <w:spacing w:before="0" w:after="0"/>
    </w:pPr>
  </w:style>
  <w:style w:type="paragraph" w:customStyle="1" w:styleId="NASLOV0">
    <w:name w:val="NASLOV"/>
    <w:basedOn w:val="Normal"/>
    <w:rsid w:val="00013324"/>
    <w:pPr>
      <w:keepNext/>
      <w:spacing w:before="360" w:after="120" w:line="240" w:lineRule="auto"/>
      <w:jc w:val="center"/>
      <w:outlineLvl w:val="0"/>
    </w:pPr>
    <w:rPr>
      <w:rFonts w:ascii="Arial" w:eastAsia="Times New Roman" w:hAnsi="Arial" w:cs="Times New Roman"/>
      <w:b/>
      <w:sz w:val="32"/>
      <w:szCs w:val="20"/>
    </w:rPr>
  </w:style>
  <w:style w:type="paragraph" w:customStyle="1" w:styleId="Objekti">
    <w:name w:val="Objekti"/>
    <w:basedOn w:val="Normal"/>
    <w:uiPriority w:val="99"/>
    <w:rsid w:val="00013324"/>
    <w:pPr>
      <w:spacing w:after="0" w:line="240" w:lineRule="auto"/>
      <w:jc w:val="center"/>
    </w:pPr>
    <w:rPr>
      <w:rFonts w:ascii="Arial" w:eastAsia="Times New Roman" w:hAnsi="Arial" w:cs="Times New Roman"/>
      <w:caps/>
      <w:color w:val="000000"/>
      <w:sz w:val="16"/>
      <w:szCs w:val="20"/>
    </w:rPr>
  </w:style>
  <w:style w:type="paragraph" w:customStyle="1" w:styleId="xl63">
    <w:name w:val="xl63"/>
    <w:basedOn w:val="Normal"/>
    <w:rsid w:val="00013324"/>
    <w:pPr>
      <w:pBdr>
        <w:top w:val="double" w:sz="6" w:space="0" w:color="auto"/>
        <w:left w:val="single" w:sz="8" w:space="0" w:color="auto"/>
      </w:pBdr>
      <w:spacing w:before="100" w:beforeAutospacing="1" w:after="100" w:afterAutospacing="1" w:line="240" w:lineRule="auto"/>
      <w:jc w:val="both"/>
      <w:textAlignment w:val="center"/>
    </w:pPr>
    <w:rPr>
      <w:rFonts w:ascii="Arial" w:eastAsia="Arial Unicode MS" w:hAnsi="Arial" w:cs="Arial Unicode MS"/>
      <w:sz w:val="16"/>
      <w:szCs w:val="16"/>
      <w:lang w:val="en-GB"/>
    </w:rPr>
  </w:style>
  <w:style w:type="paragraph" w:customStyle="1" w:styleId="xl64">
    <w:name w:val="xl64"/>
    <w:basedOn w:val="Normal"/>
    <w:rsid w:val="00013324"/>
    <w:pPr>
      <w:pBdr>
        <w:top w:val="double" w:sz="6" w:space="0" w:color="auto"/>
        <w:right w:val="single" w:sz="8" w:space="0" w:color="auto"/>
      </w:pBdr>
      <w:spacing w:before="100" w:beforeAutospacing="1" w:after="100" w:afterAutospacing="1" w:line="240" w:lineRule="auto"/>
      <w:jc w:val="both"/>
      <w:textAlignment w:val="center"/>
    </w:pPr>
    <w:rPr>
      <w:rFonts w:ascii="Arial" w:eastAsia="Arial Unicode MS" w:hAnsi="Arial" w:cs="Arial Unicode MS"/>
      <w:sz w:val="16"/>
      <w:szCs w:val="16"/>
      <w:lang w:val="en-GB"/>
    </w:rPr>
  </w:style>
  <w:style w:type="paragraph" w:customStyle="1" w:styleId="xl65">
    <w:name w:val="xl65"/>
    <w:basedOn w:val="Normal"/>
    <w:rsid w:val="00013324"/>
    <w:pPr>
      <w:pBdr>
        <w:top w:val="double" w:sz="6"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66">
    <w:name w:val="xl66"/>
    <w:basedOn w:val="Normal"/>
    <w:rsid w:val="00013324"/>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67">
    <w:name w:val="xl67"/>
    <w:basedOn w:val="Normal"/>
    <w:rsid w:val="00013324"/>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68">
    <w:name w:val="xl68"/>
    <w:basedOn w:val="Normal"/>
    <w:rsid w:val="00013324"/>
    <w:pPr>
      <w:pBdr>
        <w:top w:val="double" w:sz="6" w:space="0" w:color="auto"/>
        <w:left w:val="single" w:sz="4"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69">
    <w:name w:val="xl69"/>
    <w:basedOn w:val="Normal"/>
    <w:rsid w:val="00013324"/>
    <w:pPr>
      <w:pBdr>
        <w:top w:val="double" w:sz="6"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70">
    <w:name w:val="xl70"/>
    <w:basedOn w:val="Normal"/>
    <w:rsid w:val="00013324"/>
    <w:pPr>
      <w:pBdr>
        <w:left w:val="single" w:sz="8" w:space="0" w:color="auto"/>
        <w:bottom w:val="single" w:sz="8" w:space="0" w:color="auto"/>
      </w:pBdr>
      <w:spacing w:before="100" w:beforeAutospacing="1" w:after="100" w:afterAutospacing="1" w:line="240" w:lineRule="auto"/>
      <w:jc w:val="both"/>
      <w:textAlignment w:val="center"/>
    </w:pPr>
    <w:rPr>
      <w:rFonts w:ascii="Arial" w:eastAsia="Arial Unicode MS" w:hAnsi="Arial" w:cs="Arial Unicode MS"/>
      <w:sz w:val="16"/>
      <w:szCs w:val="16"/>
      <w:lang w:val="en-GB"/>
    </w:rPr>
  </w:style>
  <w:style w:type="paragraph" w:customStyle="1" w:styleId="xl71">
    <w:name w:val="xl71"/>
    <w:basedOn w:val="Normal"/>
    <w:rsid w:val="00013324"/>
    <w:pPr>
      <w:pBdr>
        <w:bottom w:val="single" w:sz="8" w:space="0" w:color="auto"/>
        <w:right w:val="single" w:sz="8" w:space="0" w:color="auto"/>
      </w:pBdr>
      <w:spacing w:before="100" w:beforeAutospacing="1" w:after="100" w:afterAutospacing="1" w:line="240" w:lineRule="auto"/>
      <w:jc w:val="both"/>
      <w:textAlignment w:val="center"/>
    </w:pPr>
    <w:rPr>
      <w:rFonts w:ascii="Arial" w:eastAsia="Arial Unicode MS" w:hAnsi="Arial" w:cs="Arial Unicode MS"/>
      <w:sz w:val="16"/>
      <w:szCs w:val="16"/>
      <w:lang w:val="en-GB"/>
    </w:rPr>
  </w:style>
  <w:style w:type="paragraph" w:customStyle="1" w:styleId="xl72">
    <w:name w:val="xl72"/>
    <w:basedOn w:val="Normal"/>
    <w:rsid w:val="00013324"/>
    <w:pPr>
      <w:pBdr>
        <w:top w:val="single" w:sz="4" w:space="0" w:color="auto"/>
        <w:bottom w:val="single" w:sz="8"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73">
    <w:name w:val="xl73"/>
    <w:basedOn w:val="Normal"/>
    <w:rsid w:val="00013324"/>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paragraph" w:customStyle="1" w:styleId="xl74">
    <w:name w:val="xl74"/>
    <w:basedOn w:val="Normal"/>
    <w:rsid w:val="00013324"/>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Arial Unicode MS" w:hAnsi="Arial" w:cs="Arial Unicode MS"/>
      <w:sz w:val="16"/>
      <w:szCs w:val="16"/>
      <w:lang w:val="en-GB"/>
    </w:rPr>
  </w:style>
  <w:style w:type="character" w:customStyle="1" w:styleId="2">
    <w:name w:val="хеадинг2"/>
    <w:rsid w:val="00013324"/>
    <w:rPr>
      <w:rFonts w:ascii="Times New Roman" w:hAnsi="Times New Roman"/>
      <w:caps/>
      <w:kern w:val="32"/>
      <w:sz w:val="24"/>
      <w:szCs w:val="22"/>
      <w:lang w:val="en-US" w:eastAsia="en-US" w:bidi="ar-SA"/>
    </w:rPr>
  </w:style>
  <w:style w:type="paragraph" w:customStyle="1" w:styleId="20">
    <w:name w:val="Хеадинг 2 нови"/>
    <w:basedOn w:val="Heading2"/>
    <w:link w:val="2Char"/>
    <w:rsid w:val="00013324"/>
  </w:style>
  <w:style w:type="character" w:customStyle="1" w:styleId="2Char">
    <w:name w:val="Хеадинг 2 нови Char"/>
    <w:link w:val="20"/>
    <w:rsid w:val="00013324"/>
    <w:rPr>
      <w:rFonts w:ascii="Arial" w:eastAsia="SimSun" w:hAnsi="Arial" w:cs="Times New Roman"/>
      <w:b/>
      <w:bCs/>
      <w:sz w:val="24"/>
      <w:szCs w:val="26"/>
      <w:lang w:val="sr-Latn-RS"/>
    </w:rPr>
  </w:style>
  <w:style w:type="paragraph" w:customStyle="1" w:styleId="NormalYUcSviss">
    <w:name w:val="Normal +YU c Sviss"/>
    <w:basedOn w:val="Normal"/>
    <w:rsid w:val="00013324"/>
    <w:pPr>
      <w:spacing w:after="0" w:line="240" w:lineRule="auto"/>
    </w:pPr>
    <w:rPr>
      <w:rFonts w:ascii="Calibri" w:eastAsia="Times New Roman" w:hAnsi="Calibri" w:cs="Times New Roman"/>
      <w:szCs w:val="20"/>
      <w:lang w:val="en-GB"/>
    </w:rPr>
  </w:style>
  <w:style w:type="paragraph" w:customStyle="1" w:styleId="Normal11">
    <w:name w:val="Normal1"/>
    <w:basedOn w:val="Normal"/>
    <w:uiPriority w:val="99"/>
    <w:rsid w:val="00013324"/>
    <w:pPr>
      <w:spacing w:after="0" w:line="240" w:lineRule="auto"/>
      <w:jc w:val="both"/>
    </w:pPr>
    <w:rPr>
      <w:rFonts w:ascii="Calibri" w:eastAsia="Times New Roman" w:hAnsi="Calibri" w:cs="Times New Roman"/>
      <w:sz w:val="20"/>
      <w:szCs w:val="20"/>
      <w:lang w:val="en-GB"/>
    </w:rPr>
  </w:style>
  <w:style w:type="paragraph" w:customStyle="1" w:styleId="drugi">
    <w:name w:val="drugi"/>
    <w:basedOn w:val="Heading1"/>
    <w:rsid w:val="00013324"/>
  </w:style>
  <w:style w:type="paragraph" w:customStyle="1" w:styleId="Style3">
    <w:name w:val="Style3"/>
    <w:basedOn w:val="Heading1"/>
    <w:rsid w:val="00013324"/>
  </w:style>
  <w:style w:type="paragraph" w:customStyle="1" w:styleId="StyleHeading1Arial12pt">
    <w:name w:val="Style Heading 1 + Arial 12 pt"/>
    <w:basedOn w:val="Heading1"/>
    <w:rsid w:val="00013324"/>
  </w:style>
  <w:style w:type="character" w:customStyle="1" w:styleId="EquationCaption">
    <w:name w:val="_Equation Caption"/>
    <w:rsid w:val="00013324"/>
  </w:style>
  <w:style w:type="paragraph" w:customStyle="1" w:styleId="HEADINGA">
    <w:name w:val="HEADING A"/>
    <w:basedOn w:val="Normal"/>
    <w:rsid w:val="00013324"/>
    <w:pPr>
      <w:numPr>
        <w:numId w:val="19"/>
      </w:numPr>
      <w:spacing w:after="0" w:line="240" w:lineRule="auto"/>
      <w:jc w:val="both"/>
    </w:pPr>
    <w:rPr>
      <w:rFonts w:ascii="Calibri" w:eastAsia="Times New Roman" w:hAnsi="Calibri" w:cs="Arial"/>
      <w:b/>
      <w:caps/>
      <w:szCs w:val="24"/>
      <w:lang w:val="sr-Cyrl-CS"/>
    </w:rPr>
  </w:style>
  <w:style w:type="paragraph" w:customStyle="1" w:styleId="AHEADING1">
    <w:name w:val="A HEADING 1"/>
    <w:basedOn w:val="Heading1"/>
    <w:link w:val="AHEADING1CharChar"/>
    <w:rsid w:val="00013324"/>
    <w:pPr>
      <w:numPr>
        <w:numId w:val="20"/>
      </w:numPr>
    </w:pPr>
  </w:style>
  <w:style w:type="character" w:customStyle="1" w:styleId="AHEADING1CharChar">
    <w:name w:val="A HEADING 1 Char Char"/>
    <w:link w:val="AHEADING1"/>
    <w:rsid w:val="00013324"/>
    <w:rPr>
      <w:rFonts w:ascii="Arial Bold" w:eastAsia="SimSun" w:hAnsi="Arial Bold" w:cs="Times New Roman"/>
      <w:b/>
      <w:bCs/>
      <w:caps/>
      <w:sz w:val="24"/>
      <w:szCs w:val="28"/>
      <w:lang w:val="sr-Latn-RS"/>
    </w:rPr>
  </w:style>
  <w:style w:type="character" w:customStyle="1" w:styleId="longtext1">
    <w:name w:val="long_text1"/>
    <w:rsid w:val="00013324"/>
    <w:rPr>
      <w:sz w:val="20"/>
      <w:szCs w:val="20"/>
    </w:rPr>
  </w:style>
  <w:style w:type="paragraph" w:customStyle="1" w:styleId="TableText0">
    <w:name w:val="Table Text"/>
    <w:basedOn w:val="Normal"/>
    <w:uiPriority w:val="99"/>
    <w:rsid w:val="00013324"/>
    <w:pPr>
      <w:spacing w:before="120" w:after="120" w:line="280" w:lineRule="atLeast"/>
      <w:jc w:val="both"/>
    </w:pPr>
    <w:rPr>
      <w:rFonts w:ascii="Arial" w:eastAsia="Times New Roman" w:hAnsi="Arial" w:cs="Times New Roman"/>
      <w:sz w:val="16"/>
      <w:szCs w:val="24"/>
      <w:lang w:val="en-GB"/>
    </w:rPr>
  </w:style>
  <w:style w:type="paragraph" w:customStyle="1" w:styleId="10">
    <w:name w:val="поднаслов 1"/>
    <w:basedOn w:val="Normal"/>
    <w:rsid w:val="00013324"/>
    <w:pPr>
      <w:spacing w:before="120" w:after="120"/>
      <w:jc w:val="both"/>
    </w:pPr>
    <w:rPr>
      <w:rFonts w:ascii="Arial" w:eastAsia="Times New Roman" w:hAnsi="Arial" w:cs="Arial"/>
      <w:b/>
      <w:bCs/>
      <w:szCs w:val="24"/>
      <w:lang w:val="sr-Cyrl-CS"/>
    </w:rPr>
  </w:style>
  <w:style w:type="character" w:customStyle="1" w:styleId="CharacterStyle19">
    <w:name w:val="Character Style 19"/>
    <w:rsid w:val="00013324"/>
    <w:rPr>
      <w:sz w:val="20"/>
      <w:szCs w:val="20"/>
    </w:rPr>
  </w:style>
  <w:style w:type="paragraph" w:customStyle="1" w:styleId="a0">
    <w:name w:val="Текст"/>
    <w:basedOn w:val="Normal"/>
    <w:link w:val="Char"/>
    <w:rsid w:val="00013324"/>
    <w:pPr>
      <w:widowControl w:val="0"/>
      <w:kinsoku w:val="0"/>
      <w:spacing w:before="120" w:after="120"/>
      <w:jc w:val="both"/>
    </w:pPr>
    <w:rPr>
      <w:rFonts w:ascii="Arial" w:eastAsia="Times New Roman" w:hAnsi="Arial" w:cs="Times New Roman"/>
      <w:bCs/>
      <w:sz w:val="24"/>
      <w:szCs w:val="24"/>
      <w:lang w:val="pl-PL"/>
    </w:rPr>
  </w:style>
  <w:style w:type="character" w:customStyle="1" w:styleId="Char">
    <w:name w:val="Текст Char"/>
    <w:link w:val="a0"/>
    <w:rsid w:val="00013324"/>
    <w:rPr>
      <w:rFonts w:ascii="Arial" w:eastAsia="Times New Roman" w:hAnsi="Arial" w:cs="Times New Roman"/>
      <w:bCs/>
      <w:sz w:val="24"/>
      <w:szCs w:val="24"/>
      <w:lang w:val="pl-PL"/>
    </w:rPr>
  </w:style>
  <w:style w:type="character" w:customStyle="1" w:styleId="IntenseEmphasis1">
    <w:name w:val="Intense Emphasis1"/>
    <w:qFormat/>
    <w:rsid w:val="00013324"/>
    <w:rPr>
      <w:rFonts w:ascii="Arial" w:hAnsi="Arial" w:cs="Arial" w:hint="default"/>
      <w:b/>
      <w:bCs/>
      <w:iCs/>
      <w:color w:val="auto"/>
      <w:sz w:val="28"/>
      <w:u w:val="single"/>
    </w:rPr>
  </w:style>
  <w:style w:type="paragraph" w:customStyle="1" w:styleId="msonormalcxspmiddle">
    <w:name w:val="msonormalcxspmiddle"/>
    <w:basedOn w:val="Normal"/>
    <w:rsid w:val="00013324"/>
    <w:pPr>
      <w:spacing w:before="100" w:beforeAutospacing="1" w:after="100" w:afterAutospacing="1"/>
      <w:jc w:val="both"/>
    </w:pPr>
    <w:rPr>
      <w:rFonts w:ascii="Arial" w:eastAsia="Times New Roman" w:hAnsi="Arial" w:cs="Times New Roman"/>
      <w:szCs w:val="24"/>
    </w:rPr>
  </w:style>
  <w:style w:type="character" w:customStyle="1" w:styleId="CharChar1">
    <w:name w:val="Char Char1"/>
    <w:locked/>
    <w:rsid w:val="00013324"/>
    <w:rPr>
      <w:lang w:val="en-US" w:eastAsia="en-US" w:bidi="ar-SA"/>
    </w:rPr>
  </w:style>
  <w:style w:type="character" w:customStyle="1" w:styleId="CharChar11">
    <w:name w:val="Char Char11"/>
    <w:locked/>
    <w:rsid w:val="00013324"/>
    <w:rPr>
      <w:sz w:val="24"/>
      <w:szCs w:val="24"/>
      <w:lang w:val="en-US" w:eastAsia="en-US" w:bidi="ar-SA"/>
    </w:rPr>
  </w:style>
  <w:style w:type="character" w:customStyle="1" w:styleId="CharChar3">
    <w:name w:val="Char Char3"/>
    <w:locked/>
    <w:rsid w:val="00013324"/>
    <w:rPr>
      <w:lang w:val="en-US" w:eastAsia="en-US" w:bidi="ar-SA"/>
    </w:rPr>
  </w:style>
  <w:style w:type="paragraph" w:customStyle="1" w:styleId="Char0">
    <w:name w:val="Char"/>
    <w:basedOn w:val="Normal"/>
    <w:rsid w:val="00013324"/>
    <w:pPr>
      <w:tabs>
        <w:tab w:val="left" w:pos="709"/>
      </w:tabs>
      <w:spacing w:before="120" w:after="120"/>
      <w:jc w:val="both"/>
    </w:pPr>
    <w:rPr>
      <w:rFonts w:ascii="Tahoma" w:eastAsia="Times New Roman" w:hAnsi="Tahoma" w:cs="Times New Roman"/>
      <w:szCs w:val="24"/>
      <w:lang w:val="pl-PL" w:eastAsia="pl-PL"/>
    </w:rPr>
  </w:style>
  <w:style w:type="character" w:customStyle="1" w:styleId="CharChar2">
    <w:name w:val="Char Char2"/>
    <w:locked/>
    <w:rsid w:val="00013324"/>
    <w:rPr>
      <w:lang w:val="en-US" w:eastAsia="en-US" w:bidi="ar-SA"/>
    </w:rPr>
  </w:style>
  <w:style w:type="paragraph" w:customStyle="1" w:styleId="scfbrieftext">
    <w:name w:val="scfbrieftext"/>
    <w:basedOn w:val="Normal"/>
    <w:rsid w:val="00013324"/>
    <w:pPr>
      <w:spacing w:before="120" w:after="120"/>
      <w:jc w:val="both"/>
    </w:pPr>
    <w:rPr>
      <w:rFonts w:ascii="Arial" w:eastAsia="Times New Roman" w:hAnsi="Arial" w:cs="Tahoma"/>
      <w:szCs w:val="20"/>
      <w:lang w:val="de-DE" w:eastAsia="de-DE"/>
    </w:rPr>
  </w:style>
  <w:style w:type="paragraph" w:customStyle="1" w:styleId="Buchstabierung">
    <w:name w:val="Buchstabierung"/>
    <w:basedOn w:val="Normal"/>
    <w:rsid w:val="00013324"/>
    <w:pPr>
      <w:widowControl w:val="0"/>
      <w:tabs>
        <w:tab w:val="left" w:pos="708"/>
        <w:tab w:val="left" w:pos="1842"/>
      </w:tabs>
      <w:suppressAutoHyphens/>
      <w:spacing w:before="120" w:after="120"/>
      <w:ind w:left="708"/>
      <w:jc w:val="both"/>
    </w:pPr>
    <w:rPr>
      <w:rFonts w:ascii="Arial" w:eastAsia="Arial Unicode MS" w:hAnsi="Arial" w:cs="Times New Roman"/>
      <w:szCs w:val="24"/>
      <w:lang w:val="de-DE" w:eastAsia="ar-SA"/>
    </w:rPr>
  </w:style>
  <w:style w:type="paragraph" w:customStyle="1" w:styleId="Standard">
    <w:name w:val="Standard"/>
    <w:basedOn w:val="Default"/>
    <w:next w:val="Default"/>
    <w:rsid w:val="00013324"/>
    <w:pPr>
      <w:widowControl/>
    </w:pPr>
    <w:rPr>
      <w:rFonts w:ascii="CGHBKH+Arial" w:hAnsi="CGHBKH+Arial"/>
      <w:color w:val="auto"/>
    </w:rPr>
  </w:style>
  <w:style w:type="paragraph" w:customStyle="1" w:styleId="Aufzhlung2">
    <w:name w:val="Aufzählung 2"/>
    <w:basedOn w:val="Default"/>
    <w:next w:val="Default"/>
    <w:rsid w:val="00013324"/>
    <w:pPr>
      <w:widowControl/>
    </w:pPr>
    <w:rPr>
      <w:rFonts w:ascii="CGHBKH+Arial" w:hAnsi="CGHBKH+Arial"/>
      <w:color w:val="auto"/>
    </w:rPr>
  </w:style>
  <w:style w:type="paragraph" w:customStyle="1" w:styleId="TechnischeDaten">
    <w:name w:val="Technische Daten"/>
    <w:basedOn w:val="Default"/>
    <w:next w:val="Default"/>
    <w:rsid w:val="00013324"/>
    <w:pPr>
      <w:widowControl/>
    </w:pPr>
    <w:rPr>
      <w:rFonts w:ascii="CGHBKH+Arial" w:hAnsi="CGHBKH+Arial"/>
      <w:color w:val="auto"/>
    </w:rPr>
  </w:style>
  <w:style w:type="paragraph" w:customStyle="1" w:styleId="Char1">
    <w:name w:val="Char1"/>
    <w:basedOn w:val="Normal"/>
    <w:rsid w:val="00013324"/>
    <w:pPr>
      <w:tabs>
        <w:tab w:val="left" w:pos="709"/>
      </w:tabs>
      <w:spacing w:before="120" w:after="120"/>
      <w:jc w:val="both"/>
    </w:pPr>
    <w:rPr>
      <w:rFonts w:ascii="Tahoma" w:eastAsia="Times New Roman" w:hAnsi="Tahoma" w:cs="Times New Roman"/>
      <w:szCs w:val="24"/>
      <w:lang w:val="pl-PL" w:eastAsia="pl-PL"/>
    </w:rPr>
  </w:style>
  <w:style w:type="character" w:customStyle="1" w:styleId="small">
    <w:name w:val="small"/>
    <w:rsid w:val="00013324"/>
    <w:rPr>
      <w:sz w:val="19"/>
      <w:szCs w:val="19"/>
    </w:rPr>
  </w:style>
  <w:style w:type="paragraph" w:customStyle="1" w:styleId="Char11">
    <w:name w:val="Char11"/>
    <w:basedOn w:val="Normal"/>
    <w:rsid w:val="00013324"/>
    <w:pPr>
      <w:tabs>
        <w:tab w:val="left" w:pos="709"/>
      </w:tabs>
      <w:spacing w:before="120" w:after="120"/>
      <w:jc w:val="both"/>
    </w:pPr>
    <w:rPr>
      <w:rFonts w:ascii="Tahoma" w:eastAsia="Times New Roman" w:hAnsi="Tahoma" w:cs="Times New Roman"/>
      <w:szCs w:val="24"/>
      <w:lang w:val="pl-PL" w:eastAsia="pl-PL"/>
    </w:rPr>
  </w:style>
  <w:style w:type="character" w:customStyle="1" w:styleId="CharChar">
    <w:name w:val="Char Char"/>
    <w:locked/>
    <w:rsid w:val="00013324"/>
    <w:rPr>
      <w:lang w:val="en-GB" w:eastAsia="en-US" w:bidi="ar-SA"/>
    </w:rPr>
  </w:style>
  <w:style w:type="character" w:customStyle="1" w:styleId="BalloonTextChar1">
    <w:name w:val="Balloon Text Char1"/>
    <w:uiPriority w:val="99"/>
    <w:semiHidden/>
    <w:rsid w:val="00013324"/>
    <w:rPr>
      <w:rFonts w:ascii="Tahoma" w:hAnsi="Tahoma" w:cs="Tahoma"/>
      <w:sz w:val="16"/>
      <w:szCs w:val="16"/>
    </w:rPr>
  </w:style>
  <w:style w:type="character" w:customStyle="1" w:styleId="CommentSubjectChar">
    <w:name w:val="Comment Subject Char"/>
    <w:basedOn w:val="CommentTextChar1"/>
    <w:link w:val="CommentSubject"/>
    <w:uiPriority w:val="99"/>
    <w:rsid w:val="00013324"/>
    <w:rPr>
      <w:rFonts w:ascii="Arial" w:hAnsi="Arial"/>
      <w:sz w:val="20"/>
      <w:szCs w:val="20"/>
    </w:rPr>
  </w:style>
  <w:style w:type="paragraph" w:customStyle="1" w:styleId="TELOTEKSTA">
    <w:name w:val="TELO TEKSTA"/>
    <w:basedOn w:val="Normal"/>
    <w:rsid w:val="00013324"/>
    <w:pPr>
      <w:spacing w:before="120" w:after="120"/>
      <w:jc w:val="both"/>
    </w:pPr>
    <w:rPr>
      <w:rFonts w:ascii="HelvCiril" w:eastAsia="Times New Roman" w:hAnsi="HelvCiril" w:cs="Times New Roman"/>
      <w:szCs w:val="20"/>
      <w:lang w:val="sr-Cyrl-CS"/>
    </w:rPr>
  </w:style>
  <w:style w:type="paragraph" w:customStyle="1" w:styleId="medtxt">
    <w:name w:val="medtxt"/>
    <w:basedOn w:val="Normal"/>
    <w:rsid w:val="00013324"/>
    <w:pPr>
      <w:spacing w:before="100" w:beforeAutospacing="1" w:after="100" w:afterAutospacing="1"/>
      <w:jc w:val="both"/>
    </w:pPr>
    <w:rPr>
      <w:rFonts w:ascii="Arial" w:eastAsia="Times New Roman" w:hAnsi="Arial" w:cs="Arial"/>
      <w:sz w:val="18"/>
      <w:szCs w:val="18"/>
    </w:rPr>
  </w:style>
  <w:style w:type="paragraph" w:customStyle="1" w:styleId="font6">
    <w:name w:val="font6"/>
    <w:basedOn w:val="Normal"/>
    <w:rsid w:val="00013324"/>
    <w:pPr>
      <w:spacing w:before="100" w:beforeAutospacing="1" w:after="100" w:afterAutospacing="1"/>
      <w:jc w:val="both"/>
    </w:pPr>
    <w:rPr>
      <w:rFonts w:ascii="Tahoma" w:eastAsia="Times New Roman" w:hAnsi="Tahoma" w:cs="Tahoma"/>
      <w:color w:val="000000"/>
      <w:sz w:val="16"/>
      <w:szCs w:val="16"/>
    </w:rPr>
  </w:style>
  <w:style w:type="paragraph" w:customStyle="1" w:styleId="xl75">
    <w:name w:val="xl75"/>
    <w:basedOn w:val="Normal"/>
    <w:rsid w:val="0001332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76">
    <w:name w:val="xl76"/>
    <w:basedOn w:val="Normal"/>
    <w:rsid w:val="00013324"/>
    <w:pPr>
      <w:pBdr>
        <w:top w:val="single" w:sz="4" w:space="0" w:color="auto"/>
        <w:left w:val="single" w:sz="8" w:space="0" w:color="auto"/>
        <w:bottom w:val="single" w:sz="8" w:space="0" w:color="auto"/>
        <w:right w:val="single" w:sz="4" w:space="0" w:color="auto"/>
      </w:pBdr>
      <w:spacing w:before="100" w:beforeAutospacing="1" w:after="100" w:afterAutospacing="1"/>
      <w:jc w:val="both"/>
    </w:pPr>
    <w:rPr>
      <w:rFonts w:ascii="Arial" w:eastAsia="Arial Unicode MS" w:hAnsi="Arial" w:cs="Arial"/>
      <w:szCs w:val="24"/>
      <w:lang w:val="en-GB"/>
    </w:rPr>
  </w:style>
  <w:style w:type="paragraph" w:customStyle="1" w:styleId="xl77">
    <w:name w:val="xl77"/>
    <w:basedOn w:val="Normal"/>
    <w:rsid w:val="00013324"/>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Arial Unicode MS" w:hAnsi="Arial" w:cs="Arial"/>
      <w:szCs w:val="24"/>
      <w:lang w:val="en-GB"/>
    </w:rPr>
  </w:style>
  <w:style w:type="paragraph" w:customStyle="1" w:styleId="xl78">
    <w:name w:val="xl78"/>
    <w:basedOn w:val="Normal"/>
    <w:rsid w:val="00013324"/>
    <w:pPr>
      <w:spacing w:before="100" w:beforeAutospacing="1" w:after="100" w:afterAutospacing="1"/>
      <w:jc w:val="both"/>
    </w:pPr>
    <w:rPr>
      <w:rFonts w:ascii="Arial" w:eastAsia="Arial Unicode MS" w:hAnsi="Arial" w:cs="Arial"/>
      <w:szCs w:val="24"/>
      <w:lang w:val="en-GB"/>
    </w:rPr>
  </w:style>
  <w:style w:type="paragraph" w:customStyle="1" w:styleId="xl79">
    <w:name w:val="xl79"/>
    <w:basedOn w:val="Normal"/>
    <w:rsid w:val="00013324"/>
    <w:pPr>
      <w:spacing w:before="100" w:beforeAutospacing="1" w:after="100" w:afterAutospacing="1"/>
      <w:jc w:val="center"/>
      <w:textAlignment w:val="top"/>
    </w:pPr>
    <w:rPr>
      <w:rFonts w:ascii="Arial" w:eastAsia="Arial Unicode MS" w:hAnsi="Arial" w:cs="Arial"/>
      <w:szCs w:val="24"/>
      <w:lang w:val="en-GB"/>
    </w:rPr>
  </w:style>
  <w:style w:type="paragraph" w:customStyle="1" w:styleId="xl80">
    <w:name w:val="xl80"/>
    <w:basedOn w:val="Normal"/>
    <w:rsid w:val="00013324"/>
    <w:pPr>
      <w:spacing w:before="100" w:beforeAutospacing="1" w:after="100" w:afterAutospacing="1"/>
      <w:jc w:val="both"/>
      <w:textAlignment w:val="top"/>
    </w:pPr>
    <w:rPr>
      <w:rFonts w:ascii="Arial" w:eastAsia="Arial Unicode MS" w:hAnsi="Arial" w:cs="Arial"/>
      <w:szCs w:val="24"/>
      <w:lang w:val="en-GB"/>
    </w:rPr>
  </w:style>
  <w:style w:type="paragraph" w:customStyle="1" w:styleId="xl81">
    <w:name w:val="xl81"/>
    <w:basedOn w:val="Normal"/>
    <w:rsid w:val="00013324"/>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2">
    <w:name w:val="xl82"/>
    <w:basedOn w:val="Normal"/>
    <w:rsid w:val="00013324"/>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3">
    <w:name w:val="xl83"/>
    <w:basedOn w:val="Normal"/>
    <w:rsid w:val="0001332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4">
    <w:name w:val="xl84"/>
    <w:basedOn w:val="Normal"/>
    <w:rsid w:val="000133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5">
    <w:name w:val="xl85"/>
    <w:basedOn w:val="Normal"/>
    <w:rsid w:val="0001332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6">
    <w:name w:val="xl86"/>
    <w:basedOn w:val="Normal"/>
    <w:rsid w:val="0001332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87">
    <w:name w:val="xl87"/>
    <w:basedOn w:val="Normal"/>
    <w:rsid w:val="00013324"/>
    <w:pPr>
      <w:spacing w:before="100" w:beforeAutospacing="1" w:after="100" w:afterAutospacing="1"/>
      <w:jc w:val="center"/>
      <w:textAlignment w:val="top"/>
    </w:pPr>
    <w:rPr>
      <w:rFonts w:ascii="Arial" w:eastAsia="Arial Unicode MS" w:hAnsi="Arial" w:cs="Arial"/>
      <w:szCs w:val="24"/>
      <w:lang w:val="en-GB"/>
    </w:rPr>
  </w:style>
  <w:style w:type="paragraph" w:customStyle="1" w:styleId="xl89">
    <w:name w:val="xl89"/>
    <w:basedOn w:val="Normal"/>
    <w:rsid w:val="00013324"/>
    <w:pPr>
      <w:spacing w:before="100" w:beforeAutospacing="1" w:after="100" w:afterAutospacing="1"/>
      <w:jc w:val="both"/>
      <w:textAlignment w:val="top"/>
    </w:pPr>
    <w:rPr>
      <w:rFonts w:ascii="Arial" w:eastAsia="Arial Unicode MS" w:hAnsi="Arial" w:cs="Arial"/>
      <w:szCs w:val="24"/>
      <w:lang w:val="en-GB"/>
    </w:rPr>
  </w:style>
  <w:style w:type="paragraph" w:customStyle="1" w:styleId="xl90">
    <w:name w:val="xl90"/>
    <w:basedOn w:val="Normal"/>
    <w:rsid w:val="0001332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91">
    <w:name w:val="xl91"/>
    <w:basedOn w:val="Normal"/>
    <w:rsid w:val="00013324"/>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92">
    <w:name w:val="xl92"/>
    <w:basedOn w:val="Normal"/>
    <w:rsid w:val="00013324"/>
    <w:pPr>
      <w:pBdr>
        <w:left w:val="single" w:sz="8" w:space="0" w:color="auto"/>
      </w:pBdr>
      <w:spacing w:before="100" w:beforeAutospacing="1" w:after="100" w:afterAutospacing="1"/>
      <w:jc w:val="center"/>
      <w:textAlignment w:val="top"/>
    </w:pPr>
    <w:rPr>
      <w:rFonts w:ascii="Arial" w:eastAsia="Arial Unicode MS" w:hAnsi="Arial" w:cs="Arial"/>
      <w:szCs w:val="24"/>
      <w:lang w:val="en-GB"/>
    </w:rPr>
  </w:style>
  <w:style w:type="paragraph" w:customStyle="1" w:styleId="xl97">
    <w:name w:val="xl97"/>
    <w:basedOn w:val="Normal"/>
    <w:rsid w:val="00013324"/>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98">
    <w:name w:val="xl98"/>
    <w:basedOn w:val="Normal"/>
    <w:rsid w:val="00013324"/>
    <w:pPr>
      <w:pBdr>
        <w:top w:val="single" w:sz="8" w:space="0" w:color="auto"/>
        <w:left w:val="single" w:sz="4" w:space="0" w:color="auto"/>
        <w:bottom w:val="single" w:sz="4"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99">
    <w:name w:val="xl99"/>
    <w:basedOn w:val="Normal"/>
    <w:rsid w:val="00013324"/>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01">
    <w:name w:val="xl101"/>
    <w:basedOn w:val="Normal"/>
    <w:rsid w:val="00013324"/>
    <w:pPr>
      <w:pBdr>
        <w:top w:val="single" w:sz="4" w:space="0" w:color="auto"/>
        <w:left w:val="single" w:sz="4" w:space="0" w:color="auto"/>
        <w:bottom w:val="single" w:sz="8"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02">
    <w:name w:val="xl102"/>
    <w:basedOn w:val="Normal"/>
    <w:rsid w:val="00013324"/>
    <w:pPr>
      <w:pBdr>
        <w:left w:val="single" w:sz="8"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03">
    <w:name w:val="xl103"/>
    <w:basedOn w:val="Normal"/>
    <w:rsid w:val="0001332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i/>
      <w:iCs/>
      <w:szCs w:val="24"/>
      <w:lang w:val="en-GB"/>
    </w:rPr>
  </w:style>
  <w:style w:type="paragraph" w:customStyle="1" w:styleId="xl104">
    <w:name w:val="xl104"/>
    <w:basedOn w:val="Normal"/>
    <w:rsid w:val="00013324"/>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Arial" w:eastAsia="Arial Unicode MS" w:hAnsi="Arial" w:cs="Arial"/>
      <w:i/>
      <w:iCs/>
      <w:szCs w:val="24"/>
      <w:lang w:val="en-GB"/>
    </w:rPr>
  </w:style>
  <w:style w:type="paragraph" w:customStyle="1" w:styleId="xl105">
    <w:name w:val="xl105"/>
    <w:basedOn w:val="Normal"/>
    <w:rsid w:val="00013324"/>
    <w:pPr>
      <w:pBdr>
        <w:top w:val="single" w:sz="8" w:space="0" w:color="auto"/>
        <w:left w:val="single" w:sz="8" w:space="0" w:color="auto"/>
        <w:bottom w:val="double" w:sz="6" w:space="0" w:color="auto"/>
        <w:right w:val="single" w:sz="8" w:space="0" w:color="auto"/>
      </w:pBdr>
      <w:spacing w:before="100" w:beforeAutospacing="1" w:after="100" w:afterAutospacing="1"/>
      <w:jc w:val="center"/>
    </w:pPr>
    <w:rPr>
      <w:rFonts w:ascii="Arial" w:eastAsia="Arial Unicode MS" w:hAnsi="Arial" w:cs="Arial"/>
      <w:b/>
      <w:bCs/>
      <w:i/>
      <w:iCs/>
      <w:szCs w:val="24"/>
      <w:lang w:val="en-GB"/>
    </w:rPr>
  </w:style>
  <w:style w:type="paragraph" w:customStyle="1" w:styleId="xl106">
    <w:name w:val="xl106"/>
    <w:basedOn w:val="Normal"/>
    <w:rsid w:val="00013324"/>
    <w:pPr>
      <w:pBdr>
        <w:top w:val="single" w:sz="8" w:space="0" w:color="auto"/>
        <w:left w:val="single" w:sz="8" w:space="0" w:color="auto"/>
        <w:bottom w:val="double" w:sz="6" w:space="0" w:color="auto"/>
        <w:right w:val="double" w:sz="6" w:space="0" w:color="auto"/>
      </w:pBdr>
      <w:spacing w:before="100" w:beforeAutospacing="1" w:after="100" w:afterAutospacing="1"/>
      <w:jc w:val="center"/>
    </w:pPr>
    <w:rPr>
      <w:rFonts w:ascii="Arial" w:eastAsia="Arial Unicode MS" w:hAnsi="Arial" w:cs="Arial"/>
      <w:b/>
      <w:bCs/>
      <w:i/>
      <w:iCs/>
      <w:szCs w:val="24"/>
      <w:lang w:val="en-GB"/>
    </w:rPr>
  </w:style>
  <w:style w:type="paragraph" w:customStyle="1" w:styleId="xl107">
    <w:name w:val="xl107"/>
    <w:basedOn w:val="Normal"/>
    <w:rsid w:val="00013324"/>
    <w:pPr>
      <w:pBdr>
        <w:left w:val="double" w:sz="6" w:space="0" w:color="auto"/>
        <w:bottom w:val="double" w:sz="6" w:space="0" w:color="auto"/>
      </w:pBdr>
      <w:spacing w:before="100" w:beforeAutospacing="1" w:after="100" w:afterAutospacing="1"/>
      <w:jc w:val="center"/>
    </w:pPr>
    <w:rPr>
      <w:rFonts w:ascii="Arial" w:eastAsia="Arial Unicode MS" w:hAnsi="Arial" w:cs="Arial"/>
      <w:b/>
      <w:bCs/>
      <w:szCs w:val="24"/>
      <w:lang w:val="en-GB"/>
    </w:rPr>
  </w:style>
  <w:style w:type="paragraph" w:customStyle="1" w:styleId="xl108">
    <w:name w:val="xl108"/>
    <w:basedOn w:val="Normal"/>
    <w:rsid w:val="00013324"/>
    <w:pPr>
      <w:pBdr>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szCs w:val="24"/>
      <w:lang w:val="en-GB"/>
    </w:rPr>
  </w:style>
  <w:style w:type="paragraph" w:customStyle="1" w:styleId="xl109">
    <w:name w:val="xl109"/>
    <w:basedOn w:val="Normal"/>
    <w:rsid w:val="00013324"/>
    <w:pPr>
      <w:pBdr>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szCs w:val="24"/>
      <w:lang w:val="en-GB"/>
    </w:rPr>
  </w:style>
  <w:style w:type="paragraph" w:customStyle="1" w:styleId="xl110">
    <w:name w:val="xl110"/>
    <w:basedOn w:val="Normal"/>
    <w:rsid w:val="00013324"/>
    <w:pPr>
      <w:pBdr>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szCs w:val="24"/>
      <w:lang w:val="en-GB"/>
    </w:rPr>
  </w:style>
  <w:style w:type="paragraph" w:customStyle="1" w:styleId="xl111">
    <w:name w:val="xl111"/>
    <w:basedOn w:val="Normal"/>
    <w:rsid w:val="00013324"/>
    <w:pPr>
      <w:pBdr>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szCs w:val="24"/>
      <w:lang w:val="en-GB"/>
    </w:rPr>
  </w:style>
  <w:style w:type="paragraph" w:customStyle="1" w:styleId="xl113">
    <w:name w:val="xl113"/>
    <w:basedOn w:val="Normal"/>
    <w:rsid w:val="00013324"/>
    <w:pPr>
      <w:pBdr>
        <w:left w:val="single" w:sz="8" w:space="0" w:color="auto"/>
        <w:bottom w:val="double" w:sz="6" w:space="0" w:color="auto"/>
        <w:right w:val="double" w:sz="6" w:space="0" w:color="auto"/>
      </w:pBdr>
      <w:spacing w:before="100" w:beforeAutospacing="1" w:after="100" w:afterAutospacing="1"/>
      <w:jc w:val="center"/>
    </w:pPr>
    <w:rPr>
      <w:rFonts w:ascii="Arial" w:eastAsia="Arial Unicode MS" w:hAnsi="Arial" w:cs="Arial"/>
      <w:b/>
      <w:bCs/>
      <w:szCs w:val="24"/>
      <w:lang w:val="en-GB"/>
    </w:rPr>
  </w:style>
  <w:style w:type="paragraph" w:customStyle="1" w:styleId="xl114">
    <w:name w:val="xl114"/>
    <w:basedOn w:val="Normal"/>
    <w:rsid w:val="00013324"/>
    <w:pPr>
      <w:pBdr>
        <w:left w:val="single" w:sz="8" w:space="0" w:color="auto"/>
        <w:bottom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16">
    <w:name w:val="xl116"/>
    <w:basedOn w:val="Normal"/>
    <w:rsid w:val="00013324"/>
    <w:pPr>
      <w:pBdr>
        <w:bottom w:val="single" w:sz="8" w:space="0" w:color="auto"/>
      </w:pBdr>
      <w:spacing w:before="100" w:beforeAutospacing="1" w:after="100" w:afterAutospacing="1"/>
      <w:jc w:val="both"/>
      <w:textAlignment w:val="top"/>
    </w:pPr>
    <w:rPr>
      <w:rFonts w:ascii="Arial" w:eastAsia="Arial Unicode MS" w:hAnsi="Arial" w:cs="Arial"/>
      <w:szCs w:val="24"/>
      <w:lang w:val="en-GB"/>
    </w:rPr>
  </w:style>
  <w:style w:type="paragraph" w:customStyle="1" w:styleId="xl117">
    <w:name w:val="xl117"/>
    <w:basedOn w:val="Normal"/>
    <w:rsid w:val="00013324"/>
    <w:pPr>
      <w:pBdr>
        <w:bottom w:val="single" w:sz="8" w:space="0" w:color="auto"/>
      </w:pBdr>
      <w:spacing w:before="100" w:beforeAutospacing="1" w:after="100" w:afterAutospacing="1"/>
      <w:jc w:val="both"/>
      <w:textAlignment w:val="top"/>
    </w:pPr>
    <w:rPr>
      <w:rFonts w:ascii="Arial" w:eastAsia="Arial Unicode MS" w:hAnsi="Arial" w:cs="Arial"/>
      <w:szCs w:val="24"/>
      <w:lang w:val="en-GB"/>
    </w:rPr>
  </w:style>
  <w:style w:type="paragraph" w:customStyle="1" w:styleId="xl118">
    <w:name w:val="xl118"/>
    <w:basedOn w:val="Normal"/>
    <w:rsid w:val="00013324"/>
    <w:pPr>
      <w:pBdr>
        <w:bottom w:val="single" w:sz="8" w:space="0" w:color="auto"/>
        <w:right w:val="single" w:sz="8" w:space="0" w:color="auto"/>
      </w:pBdr>
      <w:spacing w:before="100" w:beforeAutospacing="1" w:after="100" w:afterAutospacing="1"/>
      <w:jc w:val="right"/>
      <w:textAlignment w:val="center"/>
    </w:pPr>
    <w:rPr>
      <w:rFonts w:ascii="Arial" w:eastAsia="Arial Unicode MS" w:hAnsi="Arial" w:cs="Arial"/>
      <w:szCs w:val="24"/>
      <w:lang w:val="en-GB"/>
    </w:rPr>
  </w:style>
  <w:style w:type="paragraph" w:customStyle="1" w:styleId="xl119">
    <w:name w:val="xl119"/>
    <w:basedOn w:val="Normal"/>
    <w:rsid w:val="00013324"/>
    <w:pPr>
      <w:pBdr>
        <w:top w:val="single" w:sz="8" w:space="0" w:color="auto"/>
        <w:bottom w:val="single" w:sz="4"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20">
    <w:name w:val="xl120"/>
    <w:basedOn w:val="Normal"/>
    <w:rsid w:val="00013324"/>
    <w:pPr>
      <w:pBdr>
        <w:top w:val="single" w:sz="4" w:space="0" w:color="auto"/>
        <w:bottom w:val="single" w:sz="4"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21">
    <w:name w:val="xl121"/>
    <w:basedOn w:val="Normal"/>
    <w:rsid w:val="00013324"/>
    <w:pPr>
      <w:pBdr>
        <w:top w:val="single" w:sz="4" w:space="0" w:color="auto"/>
        <w:bottom w:val="single" w:sz="8"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22">
    <w:name w:val="xl122"/>
    <w:basedOn w:val="Normal"/>
    <w:rsid w:val="00013324"/>
    <w:pPr>
      <w:pBdr>
        <w:top w:val="single" w:sz="8" w:space="0" w:color="auto"/>
        <w:left w:val="single" w:sz="8" w:space="0" w:color="auto"/>
        <w:bottom w:val="single" w:sz="8" w:space="0" w:color="auto"/>
        <w:right w:val="single" w:sz="8" w:space="0" w:color="auto"/>
      </w:pBdr>
      <w:spacing w:before="100" w:beforeAutospacing="1" w:after="100" w:afterAutospacing="1"/>
      <w:jc w:val="both"/>
    </w:pPr>
    <w:rPr>
      <w:rFonts w:ascii="Arial" w:eastAsia="Arial Unicode MS" w:hAnsi="Arial" w:cs="Arial"/>
      <w:szCs w:val="24"/>
      <w:lang w:val="en-GB"/>
    </w:rPr>
  </w:style>
  <w:style w:type="paragraph" w:customStyle="1" w:styleId="xl123">
    <w:name w:val="xl123"/>
    <w:basedOn w:val="Normal"/>
    <w:rsid w:val="00013324"/>
    <w:pPr>
      <w:pBdr>
        <w:top w:val="single" w:sz="4" w:space="0" w:color="auto"/>
        <w:bottom w:val="single" w:sz="4" w:space="0" w:color="auto"/>
        <w:right w:val="single" w:sz="8" w:space="0" w:color="auto"/>
      </w:pBdr>
      <w:spacing w:before="100" w:beforeAutospacing="1" w:after="100" w:afterAutospacing="1"/>
      <w:jc w:val="both"/>
    </w:pPr>
    <w:rPr>
      <w:rFonts w:ascii="Arial" w:eastAsia="Arial Unicode MS" w:hAnsi="Arial" w:cs="Arial"/>
      <w:i/>
      <w:iCs/>
      <w:szCs w:val="24"/>
      <w:lang w:val="en-GB"/>
    </w:rPr>
  </w:style>
  <w:style w:type="paragraph" w:customStyle="1" w:styleId="xl124">
    <w:name w:val="xl124"/>
    <w:basedOn w:val="Normal"/>
    <w:rsid w:val="00013324"/>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top"/>
    </w:pPr>
    <w:rPr>
      <w:rFonts w:ascii="Arial" w:eastAsia="Arial Unicode MS" w:hAnsi="Arial" w:cs="Arial"/>
      <w:szCs w:val="24"/>
      <w:lang w:val="en-GB"/>
    </w:rPr>
  </w:style>
  <w:style w:type="paragraph" w:customStyle="1" w:styleId="xl125">
    <w:name w:val="xl125"/>
    <w:basedOn w:val="Normal"/>
    <w:rsid w:val="00013324"/>
    <w:pPr>
      <w:pBdr>
        <w:top w:val="single" w:sz="4" w:space="0" w:color="auto"/>
        <w:left w:val="single" w:sz="8"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26">
    <w:name w:val="xl126"/>
    <w:basedOn w:val="Normal"/>
    <w:rsid w:val="00013324"/>
    <w:pPr>
      <w:pBdr>
        <w:top w:val="single" w:sz="4"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27">
    <w:name w:val="xl127"/>
    <w:basedOn w:val="Normal"/>
    <w:rsid w:val="00013324"/>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28">
    <w:name w:val="xl128"/>
    <w:basedOn w:val="Normal"/>
    <w:rsid w:val="00013324"/>
    <w:pPr>
      <w:pBdr>
        <w:top w:val="single" w:sz="4" w:space="0" w:color="auto"/>
        <w:left w:val="single" w:sz="8"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29">
    <w:name w:val="xl129"/>
    <w:basedOn w:val="Normal"/>
    <w:rsid w:val="00013324"/>
    <w:pPr>
      <w:pBdr>
        <w:top w:val="single" w:sz="4"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30">
    <w:name w:val="xl130"/>
    <w:basedOn w:val="Normal"/>
    <w:rsid w:val="00013324"/>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31">
    <w:name w:val="xl131"/>
    <w:basedOn w:val="Normal"/>
    <w:rsid w:val="00013324"/>
    <w:pPr>
      <w:pBdr>
        <w:top w:val="single" w:sz="4" w:space="0" w:color="auto"/>
        <w:bottom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32">
    <w:name w:val="xl132"/>
    <w:basedOn w:val="Normal"/>
    <w:rsid w:val="00013324"/>
    <w:pPr>
      <w:pBdr>
        <w:top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33">
    <w:name w:val="xl133"/>
    <w:basedOn w:val="Normal"/>
    <w:rsid w:val="00013324"/>
    <w:pPr>
      <w:pBdr>
        <w:top w:val="double" w:sz="6" w:space="0" w:color="auto"/>
        <w:left w:val="single" w:sz="8" w:space="0" w:color="auto"/>
        <w:bottom w:val="single" w:sz="8" w:space="0" w:color="auto"/>
      </w:pBdr>
      <w:spacing w:before="100" w:beforeAutospacing="1" w:after="100" w:afterAutospacing="1"/>
      <w:jc w:val="center"/>
      <w:textAlignment w:val="center"/>
    </w:pPr>
    <w:rPr>
      <w:rFonts w:ascii="Arial" w:eastAsia="Arial Unicode MS" w:hAnsi="Arial" w:cs="Arial"/>
      <w:b/>
      <w:bCs/>
      <w:i/>
      <w:iCs/>
      <w:szCs w:val="24"/>
      <w:lang w:val="en-GB"/>
    </w:rPr>
  </w:style>
  <w:style w:type="paragraph" w:customStyle="1" w:styleId="xl134">
    <w:name w:val="xl134"/>
    <w:basedOn w:val="Normal"/>
    <w:rsid w:val="00013324"/>
    <w:pPr>
      <w:pBdr>
        <w:top w:val="double" w:sz="6" w:space="0" w:color="auto"/>
        <w:bottom w:val="single" w:sz="8" w:space="0" w:color="auto"/>
      </w:pBdr>
      <w:spacing w:before="100" w:beforeAutospacing="1" w:after="100" w:afterAutospacing="1"/>
      <w:jc w:val="center"/>
      <w:textAlignment w:val="center"/>
    </w:pPr>
    <w:rPr>
      <w:rFonts w:ascii="Arial" w:eastAsia="Arial Unicode MS" w:hAnsi="Arial" w:cs="Arial"/>
      <w:b/>
      <w:bCs/>
      <w:i/>
      <w:iCs/>
      <w:szCs w:val="24"/>
      <w:lang w:val="en-GB"/>
    </w:rPr>
  </w:style>
  <w:style w:type="paragraph" w:customStyle="1" w:styleId="xl135">
    <w:name w:val="xl135"/>
    <w:basedOn w:val="Normal"/>
    <w:rsid w:val="00013324"/>
    <w:pPr>
      <w:pBdr>
        <w:top w:val="double" w:sz="6" w:space="0" w:color="auto"/>
        <w:bottom w:val="single" w:sz="8" w:space="0" w:color="auto"/>
        <w:right w:val="double" w:sz="6" w:space="0" w:color="auto"/>
      </w:pBdr>
      <w:spacing w:before="100" w:beforeAutospacing="1" w:after="100" w:afterAutospacing="1"/>
      <w:jc w:val="center"/>
      <w:textAlignment w:val="center"/>
    </w:pPr>
    <w:rPr>
      <w:rFonts w:ascii="Arial" w:eastAsia="Arial Unicode MS" w:hAnsi="Arial" w:cs="Arial"/>
      <w:b/>
      <w:bCs/>
      <w:i/>
      <w:iCs/>
      <w:szCs w:val="24"/>
      <w:lang w:val="en-GB"/>
    </w:rPr>
  </w:style>
  <w:style w:type="paragraph" w:customStyle="1" w:styleId="xl136">
    <w:name w:val="xl136"/>
    <w:basedOn w:val="Normal"/>
    <w:rsid w:val="00013324"/>
    <w:pPr>
      <w:pBdr>
        <w:top w:val="double" w:sz="6"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37">
    <w:name w:val="xl137"/>
    <w:basedOn w:val="Normal"/>
    <w:rsid w:val="00013324"/>
    <w:pPr>
      <w:pBdr>
        <w:top w:val="single" w:sz="4" w:space="0" w:color="auto"/>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38">
    <w:name w:val="xl138"/>
    <w:basedOn w:val="Normal"/>
    <w:rsid w:val="00013324"/>
    <w:pPr>
      <w:pBdr>
        <w:top w:val="double" w:sz="6"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39">
    <w:name w:val="xl139"/>
    <w:basedOn w:val="Normal"/>
    <w:rsid w:val="00013324"/>
    <w:pPr>
      <w:pBdr>
        <w:top w:val="single" w:sz="4" w:space="0" w:color="auto"/>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0">
    <w:name w:val="xl140"/>
    <w:basedOn w:val="Normal"/>
    <w:rsid w:val="00013324"/>
    <w:pPr>
      <w:pBdr>
        <w:top w:val="double" w:sz="6"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1">
    <w:name w:val="xl141"/>
    <w:basedOn w:val="Normal"/>
    <w:rsid w:val="00013324"/>
    <w:pPr>
      <w:pBdr>
        <w:top w:val="single" w:sz="4" w:space="0" w:color="auto"/>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2">
    <w:name w:val="xl142"/>
    <w:basedOn w:val="Normal"/>
    <w:rsid w:val="00013324"/>
    <w:pPr>
      <w:pBdr>
        <w:top w:val="double" w:sz="6" w:space="0" w:color="auto"/>
        <w:left w:val="single" w:sz="8"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3">
    <w:name w:val="xl143"/>
    <w:basedOn w:val="Normal"/>
    <w:rsid w:val="00013324"/>
    <w:pPr>
      <w:pBdr>
        <w:left w:val="single" w:sz="8" w:space="0" w:color="auto"/>
        <w:bottom w:val="double" w:sz="6"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4">
    <w:name w:val="xl144"/>
    <w:basedOn w:val="Normal"/>
    <w:rsid w:val="00013324"/>
    <w:pPr>
      <w:pBdr>
        <w:top w:val="double" w:sz="6" w:space="0" w:color="auto"/>
        <w:left w:val="double" w:sz="6" w:space="0" w:color="auto"/>
        <w:right w:val="single" w:sz="8" w:space="0" w:color="auto"/>
      </w:pBdr>
      <w:spacing w:before="100" w:beforeAutospacing="1" w:after="100" w:afterAutospacing="1"/>
      <w:jc w:val="center"/>
    </w:pPr>
    <w:rPr>
      <w:rFonts w:ascii="Arial" w:eastAsia="Arial Unicode MS" w:hAnsi="Arial" w:cs="Arial"/>
      <w:b/>
      <w:bCs/>
      <w:i/>
      <w:iCs/>
      <w:szCs w:val="24"/>
      <w:lang w:val="en-GB"/>
    </w:rPr>
  </w:style>
  <w:style w:type="paragraph" w:customStyle="1" w:styleId="xl145">
    <w:name w:val="xl145"/>
    <w:basedOn w:val="Normal"/>
    <w:rsid w:val="00013324"/>
    <w:pPr>
      <w:pBdr>
        <w:left w:val="double" w:sz="6" w:space="0" w:color="auto"/>
        <w:bottom w:val="double" w:sz="6" w:space="0" w:color="auto"/>
        <w:right w:val="single" w:sz="8" w:space="0" w:color="auto"/>
      </w:pBdr>
      <w:spacing w:before="100" w:beforeAutospacing="1" w:after="100" w:afterAutospacing="1"/>
      <w:jc w:val="center"/>
    </w:pPr>
    <w:rPr>
      <w:rFonts w:ascii="Arial" w:eastAsia="Arial Unicode MS" w:hAnsi="Arial" w:cs="Arial"/>
      <w:b/>
      <w:bCs/>
      <w:i/>
      <w:iCs/>
      <w:szCs w:val="24"/>
      <w:lang w:val="en-GB"/>
    </w:rPr>
  </w:style>
  <w:style w:type="paragraph" w:customStyle="1" w:styleId="xl146">
    <w:name w:val="xl146"/>
    <w:basedOn w:val="Normal"/>
    <w:rsid w:val="00013324"/>
    <w:pPr>
      <w:pBdr>
        <w:top w:val="double" w:sz="6"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Arial"/>
      <w:b/>
      <w:bCs/>
      <w:i/>
      <w:iCs/>
      <w:szCs w:val="24"/>
      <w:lang w:val="en-GB"/>
    </w:rPr>
  </w:style>
  <w:style w:type="paragraph" w:customStyle="1" w:styleId="xl147">
    <w:name w:val="xl147"/>
    <w:basedOn w:val="Normal"/>
    <w:rsid w:val="00013324"/>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8">
    <w:name w:val="xl148"/>
    <w:basedOn w:val="Normal"/>
    <w:rsid w:val="00013324"/>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49">
    <w:name w:val="xl149"/>
    <w:basedOn w:val="Normal"/>
    <w:rsid w:val="00013324"/>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Arial" w:eastAsia="Arial Unicode MS" w:hAnsi="Arial" w:cs="Arial"/>
      <w:b/>
      <w:bCs/>
      <w:i/>
      <w:iCs/>
      <w:szCs w:val="24"/>
      <w:lang w:val="en-GB"/>
    </w:rPr>
  </w:style>
  <w:style w:type="paragraph" w:customStyle="1" w:styleId="xl150">
    <w:name w:val="xl150"/>
    <w:basedOn w:val="Normal"/>
    <w:rsid w:val="00013324"/>
    <w:pPr>
      <w:pBdr>
        <w:top w:val="single" w:sz="4" w:space="0" w:color="auto"/>
        <w:bottom w:val="single" w:sz="4" w:space="0" w:color="auto"/>
      </w:pBdr>
      <w:spacing w:before="100" w:beforeAutospacing="1" w:after="100" w:afterAutospacing="1"/>
      <w:jc w:val="center"/>
    </w:pPr>
    <w:rPr>
      <w:rFonts w:ascii="Arial" w:eastAsia="Arial Unicode MS" w:hAnsi="Arial" w:cs="Arial"/>
      <w:i/>
      <w:iCs/>
      <w:szCs w:val="24"/>
      <w:lang w:val="en-GB"/>
    </w:rPr>
  </w:style>
  <w:style w:type="paragraph" w:customStyle="1" w:styleId="xl151">
    <w:name w:val="xl151"/>
    <w:basedOn w:val="Normal"/>
    <w:rsid w:val="00013324"/>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i/>
      <w:iCs/>
      <w:szCs w:val="24"/>
      <w:lang w:val="en-GB"/>
    </w:rPr>
  </w:style>
  <w:style w:type="paragraph" w:customStyle="1" w:styleId="xl152">
    <w:name w:val="xl152"/>
    <w:basedOn w:val="Normal"/>
    <w:rsid w:val="00013324"/>
    <w:pPr>
      <w:pBdr>
        <w:top w:val="single" w:sz="4" w:space="0" w:color="auto"/>
        <w:left w:val="single" w:sz="8"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53">
    <w:name w:val="xl153"/>
    <w:basedOn w:val="Normal"/>
    <w:rsid w:val="00013324"/>
    <w:pPr>
      <w:pBdr>
        <w:top w:val="single" w:sz="4"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54">
    <w:name w:val="xl154"/>
    <w:basedOn w:val="Normal"/>
    <w:rsid w:val="00013324"/>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xl155">
    <w:name w:val="xl155"/>
    <w:basedOn w:val="Normal"/>
    <w:rsid w:val="00013324"/>
    <w:pPr>
      <w:pBdr>
        <w:top w:val="single" w:sz="4" w:space="0" w:color="auto"/>
        <w:left w:val="single" w:sz="8"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56">
    <w:name w:val="xl156"/>
    <w:basedOn w:val="Normal"/>
    <w:rsid w:val="00013324"/>
    <w:pPr>
      <w:pBdr>
        <w:top w:val="single" w:sz="4" w:space="0" w:color="auto"/>
        <w:bottom w:val="single" w:sz="4" w:space="0" w:color="auto"/>
      </w:pBdr>
      <w:spacing w:before="100" w:beforeAutospacing="1" w:after="100" w:afterAutospacing="1"/>
      <w:jc w:val="center"/>
    </w:pPr>
    <w:rPr>
      <w:rFonts w:ascii="Arial" w:eastAsia="Arial Unicode MS" w:hAnsi="Arial" w:cs="Arial"/>
      <w:szCs w:val="24"/>
      <w:lang w:val="en-GB"/>
    </w:rPr>
  </w:style>
  <w:style w:type="paragraph" w:customStyle="1" w:styleId="xl157">
    <w:name w:val="xl157"/>
    <w:basedOn w:val="Normal"/>
    <w:rsid w:val="00013324"/>
    <w:pPr>
      <w:pBdr>
        <w:top w:val="single" w:sz="4" w:space="0" w:color="auto"/>
        <w:bottom w:val="single" w:sz="4" w:space="0" w:color="auto"/>
        <w:right w:val="single" w:sz="8" w:space="0" w:color="auto"/>
      </w:pBdr>
      <w:spacing w:before="100" w:beforeAutospacing="1" w:after="100" w:afterAutospacing="1"/>
      <w:jc w:val="center"/>
    </w:pPr>
    <w:rPr>
      <w:rFonts w:ascii="Arial" w:eastAsia="Arial Unicode MS" w:hAnsi="Arial" w:cs="Arial"/>
      <w:szCs w:val="24"/>
      <w:lang w:val="en-GB"/>
    </w:rPr>
  </w:style>
  <w:style w:type="paragraph" w:customStyle="1" w:styleId="text0">
    <w:name w:val="text"/>
    <w:basedOn w:val="Normal"/>
    <w:rsid w:val="00013324"/>
    <w:pPr>
      <w:spacing w:before="120" w:after="120"/>
      <w:jc w:val="both"/>
    </w:pPr>
    <w:rPr>
      <w:rFonts w:ascii="Swiss-Roman" w:eastAsia="Times New Roman" w:hAnsi="Swiss-Roman" w:cs="Times New Roman"/>
      <w:sz w:val="20"/>
      <w:szCs w:val="20"/>
      <w:lang w:val="sr-Latn-CS"/>
    </w:rPr>
  </w:style>
  <w:style w:type="paragraph" w:customStyle="1" w:styleId="DRZAVNI2">
    <w:name w:val="DRZAVNI 2"/>
    <w:basedOn w:val="Heading2"/>
    <w:next w:val="Normal"/>
    <w:rsid w:val="00013324"/>
  </w:style>
  <w:style w:type="paragraph" w:customStyle="1" w:styleId="DRZAVNI3">
    <w:name w:val="DRZAVNI 3"/>
    <w:basedOn w:val="Heading3"/>
    <w:next w:val="Normal"/>
    <w:rsid w:val="00013324"/>
  </w:style>
  <w:style w:type="paragraph" w:customStyle="1" w:styleId="DRZAVNI">
    <w:name w:val="DRZAVNI"/>
    <w:basedOn w:val="Normal"/>
    <w:next w:val="Normal"/>
    <w:rsid w:val="00013324"/>
    <w:pPr>
      <w:spacing w:before="120" w:after="120" w:line="300" w:lineRule="auto"/>
      <w:ind w:left="851" w:hanging="851"/>
      <w:jc w:val="both"/>
    </w:pPr>
    <w:rPr>
      <w:rFonts w:ascii="CHelvBold" w:eastAsia="Times New Roman" w:hAnsi="CHelvBold" w:cs="Times New Roman"/>
      <w:color w:val="000080"/>
      <w:szCs w:val="20"/>
      <w:lang w:val="en-GB" w:eastAsia="en-GB"/>
    </w:rPr>
  </w:style>
  <w:style w:type="paragraph" w:customStyle="1" w:styleId="StyleHeading3Left087cm">
    <w:name w:val="Style Heading 3 + Left:  0.87 cm"/>
    <w:basedOn w:val="Heading3"/>
    <w:rsid w:val="00013324"/>
  </w:style>
  <w:style w:type="paragraph" w:customStyle="1" w:styleId="StyleHeading1DarkBlueLinespacingMultiple125li">
    <w:name w:val="Style Heading 1 + Dark Blue Line spacing:  Multiple 1.25 li"/>
    <w:basedOn w:val="Heading1"/>
    <w:rsid w:val="00013324"/>
    <w:pPr>
      <w:numPr>
        <w:numId w:val="21"/>
      </w:numPr>
      <w:tabs>
        <w:tab w:val="clear" w:pos="360"/>
      </w:tabs>
      <w:ind w:left="0" w:firstLine="0"/>
    </w:pPr>
  </w:style>
  <w:style w:type="paragraph" w:customStyle="1" w:styleId="UgDoc">
    <w:name w:val="UgDoc"/>
    <w:basedOn w:val="Normal"/>
    <w:rsid w:val="00013324"/>
    <w:pPr>
      <w:spacing w:before="120" w:after="120"/>
      <w:jc w:val="both"/>
    </w:pPr>
    <w:rPr>
      <w:rFonts w:ascii="CHelvPlain" w:eastAsia="Times New Roman" w:hAnsi="CHelvPlain" w:cs="Times New Roman"/>
      <w:szCs w:val="20"/>
      <w:lang w:val="sr-Latn-CS" w:eastAsia="en-GB"/>
    </w:rPr>
  </w:style>
  <w:style w:type="paragraph" w:customStyle="1" w:styleId="StyleHeading2DarkBlue">
    <w:name w:val="Style Heading 2 + Dark Blue"/>
    <w:basedOn w:val="Heading2"/>
    <w:link w:val="StyleHeading2DarkBlueChar"/>
    <w:rsid w:val="00013324"/>
    <w:pPr>
      <w:numPr>
        <w:ilvl w:val="1"/>
        <w:numId w:val="22"/>
      </w:numPr>
      <w:tabs>
        <w:tab w:val="clear" w:pos="720"/>
      </w:tabs>
      <w:ind w:left="0" w:firstLine="0"/>
    </w:pPr>
  </w:style>
  <w:style w:type="character" w:customStyle="1" w:styleId="StyleHeading2DarkBlueChar">
    <w:name w:val="Style Heading 2 + Dark Blue Char"/>
    <w:link w:val="StyleHeading2DarkBlue"/>
    <w:rsid w:val="00013324"/>
    <w:rPr>
      <w:rFonts w:ascii="Arial" w:eastAsia="SimSun" w:hAnsi="Arial" w:cs="Times New Roman"/>
      <w:b/>
      <w:bCs/>
      <w:sz w:val="24"/>
      <w:szCs w:val="26"/>
      <w:lang w:val="sr-Latn-RS"/>
    </w:rPr>
  </w:style>
  <w:style w:type="paragraph" w:customStyle="1" w:styleId="StyleHeading4DarkBlueLinespacingMultiple125li">
    <w:name w:val="Style Heading 4 + Dark Blue Line spacing:  Multiple 1.25 li"/>
    <w:basedOn w:val="Heading4"/>
    <w:rsid w:val="00013324"/>
  </w:style>
  <w:style w:type="paragraph" w:customStyle="1" w:styleId="Beleska">
    <w:name w:val="Beleska"/>
    <w:basedOn w:val="Normal"/>
    <w:rsid w:val="00013324"/>
    <w:pPr>
      <w:keepNext/>
      <w:keepLines/>
      <w:widowControl w:val="0"/>
      <w:tabs>
        <w:tab w:val="left" w:pos="454"/>
      </w:tabs>
      <w:spacing w:before="180" w:after="120"/>
      <w:jc w:val="both"/>
    </w:pPr>
    <w:rPr>
      <w:rFonts w:ascii="Arial" w:eastAsia="Times New Roman" w:hAnsi="Arial" w:cs="Times New Roman"/>
      <w:kern w:val="28"/>
      <w:szCs w:val="20"/>
      <w:lang w:val="sr-Cyrl-CS"/>
    </w:rPr>
  </w:style>
  <w:style w:type="character" w:customStyle="1" w:styleId="bold">
    <w:name w:val="bold"/>
    <w:basedOn w:val="DefaultParagraphFont"/>
    <w:rsid w:val="00013324"/>
  </w:style>
  <w:style w:type="character" w:customStyle="1" w:styleId="BodyTextChar1">
    <w:name w:val="Body Text Char1"/>
    <w:uiPriority w:val="99"/>
    <w:rsid w:val="00013324"/>
    <w:rPr>
      <w:rFonts w:ascii="Arial" w:eastAsia="Times New Roman" w:hAnsi="Arial" w:cs="Times New Roman"/>
      <w:sz w:val="20"/>
      <w:szCs w:val="20"/>
      <w:lang w:val="en-GB"/>
    </w:rPr>
  </w:style>
  <w:style w:type="character" w:customStyle="1" w:styleId="BodyTextIndentChar1">
    <w:name w:val="Body Text Indent Char1"/>
    <w:rsid w:val="00013324"/>
    <w:rPr>
      <w:rFonts w:ascii="YU C Swiss" w:eastAsia="Times New Roman" w:hAnsi="YU C Swiss" w:cs="Times New Roman"/>
      <w:sz w:val="20"/>
      <w:szCs w:val="20"/>
      <w:lang w:val="en-US"/>
    </w:rPr>
  </w:style>
  <w:style w:type="paragraph" w:customStyle="1" w:styleId="sanja">
    <w:name w:val="sanja"/>
    <w:rsid w:val="00013324"/>
    <w:pPr>
      <w:spacing w:after="0" w:line="360" w:lineRule="auto"/>
      <w:jc w:val="both"/>
    </w:pPr>
    <w:rPr>
      <w:rFonts w:ascii="HelveticaPlain" w:eastAsia="Times New Roman" w:hAnsi="HelveticaPlain" w:cs="Times New Roman"/>
      <w:sz w:val="24"/>
      <w:szCs w:val="20"/>
    </w:rPr>
  </w:style>
  <w:style w:type="character" w:customStyle="1" w:styleId="CharCharChar1">
    <w:name w:val="Char Char Char1"/>
    <w:locked/>
    <w:rsid w:val="00013324"/>
    <w:rPr>
      <w:lang w:val="en-US" w:eastAsia="en-US" w:bidi="ar-SA"/>
    </w:rPr>
  </w:style>
  <w:style w:type="paragraph" w:customStyle="1" w:styleId="TableContents">
    <w:name w:val="Table Contents"/>
    <w:basedOn w:val="Normal"/>
    <w:rsid w:val="00013324"/>
    <w:pPr>
      <w:suppressLineNumbers/>
      <w:suppressAutoHyphens/>
      <w:spacing w:before="120" w:after="120" w:line="100" w:lineRule="atLeast"/>
      <w:jc w:val="both"/>
    </w:pPr>
    <w:rPr>
      <w:rFonts w:ascii="Arial" w:eastAsia="Arial Unicode MS" w:hAnsi="Arial" w:cs="Times New Roman"/>
      <w:color w:val="000000"/>
      <w:kern w:val="2"/>
      <w:szCs w:val="24"/>
      <w:lang w:eastAsia="ar-SA"/>
    </w:rPr>
  </w:style>
  <w:style w:type="character" w:customStyle="1" w:styleId="CharCharChar">
    <w:name w:val="Char Char Char"/>
    <w:locked/>
    <w:rsid w:val="00013324"/>
    <w:rPr>
      <w:lang w:val="en-US" w:eastAsia="en-US" w:bidi="ar-SA"/>
    </w:rPr>
  </w:style>
  <w:style w:type="character" w:customStyle="1" w:styleId="SubtitleChar1">
    <w:name w:val="Subtitle Char1"/>
    <w:locked/>
    <w:rsid w:val="00013324"/>
    <w:rPr>
      <w:rFonts w:ascii="Arial" w:hAnsi="Arial" w:cs="Arial"/>
      <w:sz w:val="24"/>
      <w:szCs w:val="24"/>
    </w:rPr>
  </w:style>
  <w:style w:type="character" w:customStyle="1" w:styleId="C-LS1111Char">
    <w:name w:val="C-LS 1.1.1.1 Char"/>
    <w:link w:val="C-LS1111"/>
    <w:locked/>
    <w:rsid w:val="00013324"/>
    <w:rPr>
      <w:rFonts w:ascii="Arial" w:hAnsi="Arial" w:cs="Arial"/>
      <w:b/>
      <w:szCs w:val="24"/>
    </w:rPr>
  </w:style>
  <w:style w:type="paragraph" w:customStyle="1" w:styleId="C-LS1111">
    <w:name w:val="C-LS 1.1.1.1"/>
    <w:basedOn w:val="Normal"/>
    <w:next w:val="Normal"/>
    <w:link w:val="C-LS1111Char"/>
    <w:rsid w:val="00013324"/>
    <w:pPr>
      <w:spacing w:before="120" w:after="120"/>
      <w:ind w:left="851" w:hanging="567"/>
      <w:jc w:val="both"/>
    </w:pPr>
    <w:rPr>
      <w:rFonts w:ascii="Arial" w:hAnsi="Arial" w:cs="Arial"/>
      <w:b/>
      <w:szCs w:val="24"/>
    </w:rPr>
  </w:style>
  <w:style w:type="character" w:customStyle="1" w:styleId="s2Char">
    <w:name w:val="s2 Char"/>
    <w:link w:val="s2"/>
    <w:locked/>
    <w:rsid w:val="00013324"/>
    <w:rPr>
      <w:rFonts w:ascii="Arial" w:hAnsi="Arial" w:cs="Arial"/>
      <w:caps/>
      <w:sz w:val="28"/>
      <w:szCs w:val="24"/>
      <w:lang w:val="sr-Cyrl-CS"/>
    </w:rPr>
  </w:style>
  <w:style w:type="paragraph" w:customStyle="1" w:styleId="s2">
    <w:name w:val="s2"/>
    <w:basedOn w:val="Normal"/>
    <w:link w:val="s2Char"/>
    <w:rsid w:val="00013324"/>
    <w:pPr>
      <w:spacing w:before="120" w:after="240"/>
      <w:jc w:val="center"/>
    </w:pPr>
    <w:rPr>
      <w:rFonts w:ascii="Arial" w:hAnsi="Arial" w:cs="Arial"/>
      <w:caps/>
      <w:sz w:val="28"/>
      <w:szCs w:val="24"/>
      <w:lang w:val="sr-Cyrl-CS"/>
    </w:rPr>
  </w:style>
  <w:style w:type="character" w:customStyle="1" w:styleId="s3Char">
    <w:name w:val="s3 Char"/>
    <w:link w:val="s3"/>
    <w:locked/>
    <w:rsid w:val="00013324"/>
    <w:rPr>
      <w:rFonts w:ascii="Arial" w:hAnsi="Arial" w:cs="Arial"/>
      <w:b/>
      <w:sz w:val="24"/>
      <w:szCs w:val="24"/>
      <w:lang w:val="sr-Cyrl-CS"/>
    </w:rPr>
  </w:style>
  <w:style w:type="paragraph" w:customStyle="1" w:styleId="s3">
    <w:name w:val="s3"/>
    <w:basedOn w:val="Normal"/>
    <w:link w:val="s3Char"/>
    <w:rsid w:val="00013324"/>
    <w:pPr>
      <w:spacing w:before="120" w:after="120"/>
      <w:ind w:left="425" w:hanging="425"/>
      <w:jc w:val="both"/>
    </w:pPr>
    <w:rPr>
      <w:rFonts w:ascii="Arial" w:hAnsi="Arial" w:cs="Arial"/>
      <w:b/>
      <w:sz w:val="24"/>
      <w:szCs w:val="24"/>
      <w:lang w:val="sr-Cyrl-CS"/>
    </w:rPr>
  </w:style>
  <w:style w:type="character" w:customStyle="1" w:styleId="s4Char">
    <w:name w:val="s4 Char"/>
    <w:link w:val="s4"/>
    <w:locked/>
    <w:rsid w:val="00013324"/>
    <w:rPr>
      <w:rFonts w:ascii="Arial" w:hAnsi="Arial" w:cs="Arial"/>
      <w:b/>
      <w:szCs w:val="24"/>
    </w:rPr>
  </w:style>
  <w:style w:type="paragraph" w:customStyle="1" w:styleId="s4">
    <w:name w:val="s4"/>
    <w:basedOn w:val="C-LS1111"/>
    <w:link w:val="s4Char"/>
    <w:rsid w:val="00013324"/>
  </w:style>
  <w:style w:type="paragraph" w:customStyle="1" w:styleId="TOCHeading1">
    <w:name w:val="TOC Heading1"/>
    <w:basedOn w:val="Heading1"/>
    <w:next w:val="Normal"/>
    <w:uiPriority w:val="39"/>
    <w:qFormat/>
    <w:rsid w:val="00013324"/>
  </w:style>
  <w:style w:type="paragraph" w:customStyle="1" w:styleId="ToR1">
    <w:name w:val="ToR 1"/>
    <w:basedOn w:val="Normal"/>
    <w:link w:val="ToR1Char"/>
    <w:qFormat/>
    <w:rsid w:val="00013324"/>
    <w:pPr>
      <w:keepNext/>
      <w:spacing w:before="120" w:after="240"/>
      <w:jc w:val="both"/>
    </w:pPr>
    <w:rPr>
      <w:rFonts w:ascii="Arial Bold" w:eastAsia="Calibri" w:hAnsi="Arial Bold" w:cs="Times New Roman"/>
      <w:b/>
      <w:caps/>
      <w:sz w:val="24"/>
    </w:rPr>
  </w:style>
  <w:style w:type="paragraph" w:customStyle="1" w:styleId="ToR11">
    <w:name w:val="ToR 1.1"/>
    <w:basedOn w:val="Normal"/>
    <w:link w:val="ToR11Char"/>
    <w:qFormat/>
    <w:rsid w:val="00013324"/>
    <w:pPr>
      <w:keepNext/>
      <w:spacing w:before="120" w:after="120"/>
    </w:pPr>
    <w:rPr>
      <w:rFonts w:ascii="Arial Bold" w:eastAsia="Calibri" w:hAnsi="Arial Bold" w:cs="Times New Roman"/>
      <w:b/>
      <w:caps/>
    </w:rPr>
  </w:style>
  <w:style w:type="paragraph" w:customStyle="1" w:styleId="ToR111">
    <w:name w:val="ToR 1.1.1"/>
    <w:basedOn w:val="Normal"/>
    <w:next w:val="Normal"/>
    <w:link w:val="ToR111Char"/>
    <w:qFormat/>
    <w:rsid w:val="00013324"/>
    <w:pPr>
      <w:keepNext/>
      <w:spacing w:before="120" w:after="180"/>
      <w:ind w:left="1418" w:hanging="851"/>
    </w:pPr>
    <w:rPr>
      <w:rFonts w:ascii="Arial Bold" w:eastAsia="Calibri" w:hAnsi="Arial Bold" w:cs="Times New Roman"/>
      <w:b/>
    </w:rPr>
  </w:style>
  <w:style w:type="paragraph" w:customStyle="1" w:styleId="Pogavlja">
    <w:name w:val="Pogavlja"/>
    <w:basedOn w:val="Heading1"/>
    <w:link w:val="PogavljaChar"/>
    <w:qFormat/>
    <w:rsid w:val="00013324"/>
  </w:style>
  <w:style w:type="character" w:customStyle="1" w:styleId="FontStyle305">
    <w:name w:val="Font Style305"/>
    <w:uiPriority w:val="99"/>
    <w:rsid w:val="00013324"/>
    <w:rPr>
      <w:rFonts w:ascii="Garamond" w:hAnsi="Garamond" w:cs="Garamond"/>
      <w:b/>
      <w:bCs/>
      <w:sz w:val="20"/>
      <w:szCs w:val="20"/>
    </w:rPr>
  </w:style>
  <w:style w:type="character" w:customStyle="1" w:styleId="FontStyle306">
    <w:name w:val="Font Style306"/>
    <w:uiPriority w:val="99"/>
    <w:rsid w:val="00013324"/>
    <w:rPr>
      <w:rFonts w:ascii="Garamond" w:hAnsi="Garamond" w:cs="Garamond"/>
      <w:sz w:val="20"/>
      <w:szCs w:val="20"/>
    </w:rPr>
  </w:style>
  <w:style w:type="paragraph" w:customStyle="1" w:styleId="Style103">
    <w:name w:val="Style103"/>
    <w:basedOn w:val="Normal"/>
    <w:uiPriority w:val="99"/>
    <w:rsid w:val="00013324"/>
    <w:pPr>
      <w:widowControl w:val="0"/>
      <w:autoSpaceDE w:val="0"/>
      <w:autoSpaceDN w:val="0"/>
      <w:adjustRightInd w:val="0"/>
      <w:spacing w:before="120" w:after="120" w:line="248" w:lineRule="exact"/>
      <w:jc w:val="both"/>
    </w:pPr>
    <w:rPr>
      <w:rFonts w:ascii="Garamond" w:eastAsia="Times New Roman" w:hAnsi="Garamond" w:cs="Times New Roman"/>
      <w:sz w:val="20"/>
      <w:szCs w:val="24"/>
    </w:rPr>
  </w:style>
  <w:style w:type="paragraph" w:customStyle="1" w:styleId="Style97">
    <w:name w:val="Style97"/>
    <w:basedOn w:val="Normal"/>
    <w:uiPriority w:val="99"/>
    <w:rsid w:val="00013324"/>
    <w:pPr>
      <w:widowControl w:val="0"/>
      <w:autoSpaceDE w:val="0"/>
      <w:autoSpaceDN w:val="0"/>
      <w:adjustRightInd w:val="0"/>
      <w:spacing w:before="120" w:after="120"/>
    </w:pPr>
    <w:rPr>
      <w:rFonts w:ascii="Garamond" w:eastAsia="Times New Roman" w:hAnsi="Garamond" w:cs="Times New Roman"/>
      <w:sz w:val="20"/>
      <w:szCs w:val="24"/>
    </w:rPr>
  </w:style>
  <w:style w:type="paragraph" w:customStyle="1" w:styleId="Title1">
    <w:name w:val="Title 1"/>
    <w:basedOn w:val="Normal"/>
    <w:rsid w:val="00013324"/>
    <w:pPr>
      <w:tabs>
        <w:tab w:val="left" w:pos="601"/>
        <w:tab w:val="left" w:pos="1202"/>
      </w:tabs>
      <w:spacing w:before="120" w:after="120" w:line="480" w:lineRule="exact"/>
      <w:jc w:val="both"/>
    </w:pPr>
    <w:rPr>
      <w:rFonts w:ascii="Arial" w:eastAsia="Times New Roman" w:hAnsi="Arial" w:cs="Times New Roman"/>
      <w:b/>
      <w:sz w:val="28"/>
      <w:szCs w:val="20"/>
      <w:lang w:val="en-GB"/>
    </w:rPr>
  </w:style>
  <w:style w:type="character" w:customStyle="1" w:styleId="apple-converted-space">
    <w:name w:val="apple-converted-space"/>
    <w:rsid w:val="00013324"/>
  </w:style>
  <w:style w:type="character" w:customStyle="1" w:styleId="SubtleEmphasis1">
    <w:name w:val="Subtle Emphasis1"/>
    <w:basedOn w:val="DefaultParagraphFont"/>
    <w:uiPriority w:val="19"/>
    <w:qFormat/>
    <w:rsid w:val="00013324"/>
    <w:rPr>
      <w:rFonts w:ascii="Arial" w:eastAsia="Times New Roman" w:hAnsi="Arial" w:cs="Times New Roman"/>
      <w:b/>
      <w:bCs/>
      <w:i/>
      <w:iCs/>
      <w:sz w:val="22"/>
      <w:szCs w:val="22"/>
      <w:lang w:val="en-US" w:bidi="en-US"/>
    </w:rPr>
  </w:style>
  <w:style w:type="character" w:customStyle="1" w:styleId="Header2">
    <w:name w:val="Header 2"/>
    <w:rsid w:val="00013324"/>
    <w:rPr>
      <w:rFonts w:ascii="Arial" w:hAnsi="Arial"/>
      <w:color w:val="auto"/>
      <w:spacing w:val="2"/>
      <w:sz w:val="16"/>
      <w:vertAlign w:val="baseline"/>
    </w:rPr>
  </w:style>
  <w:style w:type="character" w:customStyle="1" w:styleId="NoSpacingChar">
    <w:name w:val="No Spacing Char"/>
    <w:aliases w:val="ТЕКСТ Char,TABELA Char"/>
    <w:basedOn w:val="DefaultParagraphFont"/>
    <w:link w:val="NoSpacing"/>
    <w:uiPriority w:val="1"/>
    <w:rsid w:val="00013324"/>
    <w:rPr>
      <w:rFonts w:ascii="Arial" w:eastAsia="Calibri" w:hAnsi="Arial" w:cs="Arial"/>
      <w:sz w:val="24"/>
      <w:szCs w:val="24"/>
      <w:lang w:val="ru-RU"/>
    </w:rPr>
  </w:style>
  <w:style w:type="paragraph" w:customStyle="1" w:styleId="TableParagraph">
    <w:name w:val="Table Paragraph"/>
    <w:basedOn w:val="Normal"/>
    <w:uiPriority w:val="1"/>
    <w:qFormat/>
    <w:rsid w:val="00013324"/>
    <w:pPr>
      <w:autoSpaceDE w:val="0"/>
      <w:autoSpaceDN w:val="0"/>
      <w:adjustRightInd w:val="0"/>
      <w:spacing w:after="0" w:line="240" w:lineRule="auto"/>
      <w:jc w:val="both"/>
    </w:pPr>
    <w:rPr>
      <w:rFonts w:ascii="Times New Roman" w:eastAsia="Batang" w:hAnsi="Times New Roman" w:cs="Times New Roman"/>
      <w:sz w:val="24"/>
      <w:szCs w:val="24"/>
    </w:rPr>
  </w:style>
  <w:style w:type="paragraph" w:customStyle="1" w:styleId="Heading32">
    <w:name w:val="Heading 32"/>
    <w:basedOn w:val="Heading3"/>
    <w:rsid w:val="00013324"/>
  </w:style>
  <w:style w:type="character" w:customStyle="1" w:styleId="Bodytext20">
    <w:name w:val="Body text (2)_"/>
    <w:link w:val="Bodytext210"/>
    <w:rsid w:val="00013324"/>
    <w:rPr>
      <w:rFonts w:ascii="Arial" w:hAnsi="Arial" w:cs="Arial"/>
      <w:shd w:val="clear" w:color="auto" w:fill="FFFFFF"/>
    </w:rPr>
  </w:style>
  <w:style w:type="paragraph" w:customStyle="1" w:styleId="Bodytext210">
    <w:name w:val="Body text (2)1"/>
    <w:basedOn w:val="Normal"/>
    <w:link w:val="Bodytext20"/>
    <w:rsid w:val="00013324"/>
    <w:pPr>
      <w:widowControl w:val="0"/>
      <w:shd w:val="clear" w:color="auto" w:fill="FFFFFF"/>
      <w:spacing w:before="120" w:after="120" w:line="250" w:lineRule="exact"/>
      <w:ind w:hanging="620"/>
      <w:jc w:val="both"/>
    </w:pPr>
    <w:rPr>
      <w:rFonts w:ascii="Arial" w:hAnsi="Arial" w:cs="Arial"/>
    </w:rPr>
  </w:style>
  <w:style w:type="character" w:customStyle="1" w:styleId="Bodytext22">
    <w:name w:val="Body text (2)"/>
    <w:basedOn w:val="Bodytext20"/>
    <w:rsid w:val="00013324"/>
    <w:rPr>
      <w:rFonts w:ascii="Arial" w:hAnsi="Arial" w:cs="Arial"/>
      <w:shd w:val="clear" w:color="auto" w:fill="FFFFFF"/>
    </w:rPr>
  </w:style>
  <w:style w:type="character" w:customStyle="1" w:styleId="Tablecaption">
    <w:name w:val="Table caption_"/>
    <w:link w:val="Tablecaption1"/>
    <w:rsid w:val="00013324"/>
    <w:rPr>
      <w:rFonts w:ascii="Arial" w:hAnsi="Arial" w:cs="Arial"/>
      <w:i/>
      <w:iCs/>
      <w:shd w:val="clear" w:color="auto" w:fill="FFFFFF"/>
    </w:rPr>
  </w:style>
  <w:style w:type="paragraph" w:customStyle="1" w:styleId="Tablecaption1">
    <w:name w:val="Table caption1"/>
    <w:basedOn w:val="Normal"/>
    <w:link w:val="Tablecaption"/>
    <w:rsid w:val="00013324"/>
    <w:pPr>
      <w:widowControl w:val="0"/>
      <w:shd w:val="clear" w:color="auto" w:fill="FFFFFF"/>
      <w:spacing w:before="120" w:after="120" w:line="240" w:lineRule="atLeast"/>
    </w:pPr>
    <w:rPr>
      <w:rFonts w:ascii="Arial" w:hAnsi="Arial" w:cs="Arial"/>
      <w:i/>
      <w:iCs/>
    </w:rPr>
  </w:style>
  <w:style w:type="paragraph" w:customStyle="1" w:styleId="Revision1">
    <w:name w:val="Revision1"/>
    <w:hidden/>
    <w:uiPriority w:val="99"/>
    <w:semiHidden/>
    <w:rsid w:val="00013324"/>
    <w:pPr>
      <w:spacing w:after="0" w:line="240" w:lineRule="auto"/>
    </w:pPr>
    <w:rPr>
      <w:rFonts w:ascii="Arial" w:eastAsia="Times New Roman" w:hAnsi="Arial" w:cs="Times New Roman"/>
      <w:szCs w:val="24"/>
    </w:rPr>
  </w:style>
  <w:style w:type="paragraph" w:customStyle="1" w:styleId="ReportList2">
    <w:name w:val="Report List 2"/>
    <w:basedOn w:val="Normal"/>
    <w:uiPriority w:val="99"/>
    <w:rsid w:val="00013324"/>
    <w:pPr>
      <w:numPr>
        <w:numId w:val="23"/>
      </w:numPr>
      <w:tabs>
        <w:tab w:val="left" w:pos="720"/>
      </w:tabs>
      <w:spacing w:before="120" w:after="120" w:line="260" w:lineRule="atLeast"/>
      <w:ind w:left="720" w:hanging="720"/>
    </w:pPr>
    <w:rPr>
      <w:rFonts w:ascii="Times New Roman" w:eastAsia="SimSun" w:hAnsi="Times New Roman" w:cs="Times New Roman"/>
      <w:sz w:val="24"/>
      <w:szCs w:val="24"/>
      <w:lang w:val="en-GB" w:eastAsia="zh-CN"/>
    </w:rPr>
  </w:style>
  <w:style w:type="paragraph" w:customStyle="1" w:styleId="Bullet">
    <w:name w:val="Bullet"/>
    <w:qFormat/>
    <w:rsid w:val="00013324"/>
    <w:pPr>
      <w:numPr>
        <w:numId w:val="24"/>
      </w:numPr>
      <w:tabs>
        <w:tab w:val="left" w:pos="567"/>
      </w:tabs>
      <w:spacing w:before="120" w:after="120" w:line="240" w:lineRule="auto"/>
      <w:contextualSpacing/>
      <w:jc w:val="both"/>
    </w:pPr>
    <w:rPr>
      <w:rFonts w:ascii="Arial" w:eastAsia="Times New Roman" w:hAnsi="Arial" w:cs="Arial"/>
      <w:lang w:val="sr-Cyrl-RS"/>
    </w:rPr>
  </w:style>
  <w:style w:type="paragraph" w:customStyle="1" w:styleId="Tab1">
    <w:name w:val="Tab1"/>
    <w:qFormat/>
    <w:rsid w:val="00013324"/>
    <w:pPr>
      <w:spacing w:before="60" w:after="60" w:line="240" w:lineRule="auto"/>
    </w:pPr>
    <w:rPr>
      <w:rFonts w:ascii="Arial" w:eastAsia="Times New Roman" w:hAnsi="Arial" w:cs="Arial"/>
      <w:i/>
      <w:lang w:val="sr-Cyrl-RS"/>
    </w:rPr>
  </w:style>
  <w:style w:type="paragraph" w:customStyle="1" w:styleId="Bullets">
    <w:name w:val="Bullets"/>
    <w:uiPriority w:val="99"/>
    <w:qFormat/>
    <w:rsid w:val="00013324"/>
    <w:pPr>
      <w:tabs>
        <w:tab w:val="left" w:pos="567"/>
      </w:tabs>
      <w:spacing w:before="120" w:after="120" w:line="240" w:lineRule="auto"/>
      <w:ind w:left="567" w:hanging="567"/>
      <w:contextualSpacing/>
      <w:jc w:val="both"/>
    </w:pPr>
    <w:rPr>
      <w:rFonts w:ascii="Arial" w:eastAsia="Times New Roman" w:hAnsi="Arial" w:cs="Arial"/>
      <w:szCs w:val="24"/>
      <w:lang w:val="sr-Cyrl-RS"/>
    </w:rPr>
  </w:style>
  <w:style w:type="paragraph" w:customStyle="1" w:styleId="11">
    <w:name w:val="Хеадинг 1"/>
    <w:basedOn w:val="ToR1"/>
    <w:link w:val="1Char"/>
    <w:qFormat/>
    <w:rsid w:val="00013324"/>
    <w:pPr>
      <w:spacing w:after="120" w:line="240" w:lineRule="auto"/>
    </w:pPr>
    <w:rPr>
      <w:bCs/>
      <w:lang w:val="sr-Cyrl-RS"/>
    </w:rPr>
  </w:style>
  <w:style w:type="paragraph" w:customStyle="1" w:styleId="PERS2">
    <w:name w:val="PERS 2"/>
    <w:basedOn w:val="ToR11"/>
    <w:link w:val="PERS2Char"/>
    <w:qFormat/>
    <w:rsid w:val="00013324"/>
    <w:pPr>
      <w:spacing w:line="240" w:lineRule="auto"/>
    </w:pPr>
  </w:style>
  <w:style w:type="character" w:customStyle="1" w:styleId="ToR1Char">
    <w:name w:val="ToR 1 Char"/>
    <w:link w:val="ToR1"/>
    <w:rsid w:val="00013324"/>
    <w:rPr>
      <w:rFonts w:ascii="Arial Bold" w:eastAsia="Calibri" w:hAnsi="Arial Bold" w:cs="Times New Roman"/>
      <w:b/>
      <w:caps/>
      <w:sz w:val="24"/>
    </w:rPr>
  </w:style>
  <w:style w:type="character" w:customStyle="1" w:styleId="1Char">
    <w:name w:val="Хеадинг 1 Char"/>
    <w:link w:val="11"/>
    <w:rsid w:val="00013324"/>
    <w:rPr>
      <w:rFonts w:ascii="Arial Bold" w:eastAsia="Calibri" w:hAnsi="Arial Bold" w:cs="Times New Roman"/>
      <w:b/>
      <w:bCs/>
      <w:caps/>
      <w:sz w:val="24"/>
      <w:lang w:val="sr-Cyrl-RS"/>
    </w:rPr>
  </w:style>
  <w:style w:type="paragraph" w:customStyle="1" w:styleId="PERS3">
    <w:name w:val="PERS 3"/>
    <w:basedOn w:val="ToR111"/>
    <w:link w:val="PERS3Char"/>
    <w:qFormat/>
    <w:rsid w:val="00013324"/>
    <w:pPr>
      <w:spacing w:line="240" w:lineRule="auto"/>
      <w:ind w:left="851"/>
    </w:pPr>
    <w:rPr>
      <w:lang w:val="sr-Cyrl-RS"/>
    </w:rPr>
  </w:style>
  <w:style w:type="character" w:customStyle="1" w:styleId="ToR11Char">
    <w:name w:val="ToR 1.1 Char"/>
    <w:link w:val="ToR11"/>
    <w:rsid w:val="00013324"/>
    <w:rPr>
      <w:rFonts w:ascii="Arial Bold" w:eastAsia="Calibri" w:hAnsi="Arial Bold" w:cs="Times New Roman"/>
      <w:b/>
      <w:caps/>
    </w:rPr>
  </w:style>
  <w:style w:type="character" w:customStyle="1" w:styleId="PERS2Char">
    <w:name w:val="PERS 2 Char"/>
    <w:basedOn w:val="ToR11Char"/>
    <w:link w:val="PERS2"/>
    <w:rsid w:val="00013324"/>
    <w:rPr>
      <w:rFonts w:ascii="Arial Bold" w:eastAsia="Calibri" w:hAnsi="Arial Bold" w:cs="Times New Roman"/>
      <w:b/>
      <w:caps/>
    </w:rPr>
  </w:style>
  <w:style w:type="paragraph" w:customStyle="1" w:styleId="ReportText">
    <w:name w:val="Report Text"/>
    <w:link w:val="ReportTextChar"/>
    <w:qFormat/>
    <w:rsid w:val="00013324"/>
    <w:pPr>
      <w:spacing w:before="170" w:after="170" w:line="260" w:lineRule="atLeast"/>
    </w:pPr>
    <w:rPr>
      <w:rFonts w:ascii="Times New Roman" w:eastAsia="SimSun" w:hAnsi="Times New Roman" w:cs="Times New Roman"/>
      <w:sz w:val="24"/>
      <w:szCs w:val="20"/>
      <w:lang w:val="en-GB"/>
    </w:rPr>
  </w:style>
  <w:style w:type="character" w:customStyle="1" w:styleId="ToR111Char">
    <w:name w:val="ToR 1.1.1 Char"/>
    <w:link w:val="ToR111"/>
    <w:rsid w:val="00013324"/>
    <w:rPr>
      <w:rFonts w:ascii="Arial Bold" w:eastAsia="Calibri" w:hAnsi="Arial Bold" w:cs="Times New Roman"/>
      <w:b/>
    </w:rPr>
  </w:style>
  <w:style w:type="character" w:customStyle="1" w:styleId="PERS3Char">
    <w:name w:val="PERS 3 Char"/>
    <w:link w:val="PERS3"/>
    <w:rsid w:val="00013324"/>
    <w:rPr>
      <w:rFonts w:ascii="Arial Bold" w:eastAsia="Calibri" w:hAnsi="Arial Bold" w:cs="Times New Roman"/>
      <w:b/>
      <w:lang w:val="sr-Cyrl-RS"/>
    </w:rPr>
  </w:style>
  <w:style w:type="character" w:customStyle="1" w:styleId="ReportTextChar">
    <w:name w:val="Report Text Char"/>
    <w:link w:val="ReportText"/>
    <w:rsid w:val="00013324"/>
    <w:rPr>
      <w:rFonts w:ascii="Times New Roman" w:eastAsia="SimSun" w:hAnsi="Times New Roman" w:cs="Times New Roman"/>
      <w:sz w:val="24"/>
      <w:szCs w:val="20"/>
      <w:lang w:val="en-GB"/>
    </w:rPr>
  </w:style>
  <w:style w:type="paragraph" w:customStyle="1" w:styleId="gmail-bodytext21">
    <w:name w:val="gmail-bodytext21"/>
    <w:basedOn w:val="Normal"/>
    <w:rsid w:val="00013324"/>
    <w:pPr>
      <w:spacing w:before="100" w:beforeAutospacing="1" w:after="100" w:afterAutospacing="1" w:line="240" w:lineRule="auto"/>
    </w:pPr>
    <w:rPr>
      <w:rFonts w:ascii="Times New Roman" w:eastAsia="Calibri" w:hAnsi="Times New Roman" w:cs="Times New Roman"/>
      <w:sz w:val="24"/>
      <w:szCs w:val="24"/>
      <w:lang w:val="en-GB" w:eastAsia="en-GB"/>
    </w:rPr>
  </w:style>
  <w:style w:type="character" w:customStyle="1" w:styleId="gmail-bodytext2">
    <w:name w:val="gmail-bodytext2"/>
    <w:rsid w:val="00013324"/>
  </w:style>
  <w:style w:type="paragraph" w:customStyle="1" w:styleId="TORstavke">
    <w:name w:val="TOR stavke"/>
    <w:basedOn w:val="Normal"/>
    <w:link w:val="TORstavkeChar"/>
    <w:qFormat/>
    <w:rsid w:val="00013324"/>
    <w:pPr>
      <w:numPr>
        <w:numId w:val="25"/>
      </w:numPr>
      <w:tabs>
        <w:tab w:val="left" w:pos="567"/>
      </w:tabs>
      <w:spacing w:before="120" w:after="120" w:line="240" w:lineRule="auto"/>
      <w:ind w:left="567" w:hanging="207"/>
      <w:contextualSpacing/>
      <w:jc w:val="both"/>
    </w:pPr>
    <w:rPr>
      <w:rFonts w:ascii="Arial" w:eastAsia="Times New Roman" w:hAnsi="Arial" w:cs="Arial"/>
      <w:lang w:val="sr-Cyrl-RS"/>
    </w:rPr>
  </w:style>
  <w:style w:type="character" w:customStyle="1" w:styleId="TORstavkeChar">
    <w:name w:val="TOR stavke Char"/>
    <w:link w:val="TORstavke"/>
    <w:rsid w:val="00013324"/>
    <w:rPr>
      <w:rFonts w:ascii="Arial" w:eastAsia="Times New Roman" w:hAnsi="Arial" w:cs="Arial"/>
      <w:lang w:val="sr-Cyrl-RS"/>
    </w:rPr>
  </w:style>
  <w:style w:type="paragraph" w:customStyle="1" w:styleId="head1">
    <w:name w:val="head1"/>
    <w:basedOn w:val="Heading1"/>
    <w:link w:val="head1Char"/>
    <w:qFormat/>
    <w:rsid w:val="00013324"/>
  </w:style>
  <w:style w:type="paragraph" w:customStyle="1" w:styleId="head2">
    <w:name w:val="head2"/>
    <w:basedOn w:val="Heading2"/>
    <w:link w:val="head2Char"/>
    <w:qFormat/>
    <w:rsid w:val="00013324"/>
  </w:style>
  <w:style w:type="character" w:customStyle="1" w:styleId="head1Char">
    <w:name w:val="head1 Char"/>
    <w:basedOn w:val="Heading1Char"/>
    <w:link w:val="head1"/>
    <w:rsid w:val="00013324"/>
    <w:rPr>
      <w:rFonts w:ascii="Arial Bold" w:eastAsia="SimSun" w:hAnsi="Arial Bold" w:cs="Times New Roman"/>
      <w:b/>
      <w:bCs/>
      <w:caps/>
      <w:sz w:val="24"/>
      <w:szCs w:val="28"/>
      <w:lang w:val="sr-Latn-RS"/>
    </w:rPr>
  </w:style>
  <w:style w:type="paragraph" w:customStyle="1" w:styleId="head3">
    <w:name w:val="head3"/>
    <w:basedOn w:val="Heading3"/>
    <w:link w:val="head3Char"/>
    <w:qFormat/>
    <w:rsid w:val="00013324"/>
  </w:style>
  <w:style w:type="character" w:customStyle="1" w:styleId="head2Char">
    <w:name w:val="head2 Char"/>
    <w:basedOn w:val="Heading2Char"/>
    <w:link w:val="head2"/>
    <w:rsid w:val="00013324"/>
    <w:rPr>
      <w:rFonts w:ascii="Arial" w:eastAsia="SimSun" w:hAnsi="Arial" w:cs="Times New Roman"/>
      <w:b/>
      <w:bCs/>
      <w:sz w:val="24"/>
      <w:szCs w:val="26"/>
      <w:lang w:val="sr-Latn-RS"/>
    </w:rPr>
  </w:style>
  <w:style w:type="character" w:customStyle="1" w:styleId="head3Char">
    <w:name w:val="head3 Char"/>
    <w:basedOn w:val="DefaultParagraphFont"/>
    <w:link w:val="head3"/>
    <w:rsid w:val="00013324"/>
    <w:rPr>
      <w:rFonts w:ascii="Arial Bold" w:eastAsia="SimSun" w:hAnsi="Arial Bold" w:cs="Times New Roman"/>
      <w:b/>
      <w:bCs/>
      <w:spacing w:val="20"/>
      <w:sz w:val="24"/>
      <w:lang w:val="sr-Latn-RS"/>
    </w:rPr>
  </w:style>
  <w:style w:type="character" w:styleId="PlaceholderText">
    <w:name w:val="Placeholder Text"/>
    <w:basedOn w:val="DefaultParagraphFont"/>
    <w:uiPriority w:val="99"/>
    <w:semiHidden/>
    <w:rsid w:val="00013324"/>
    <w:rPr>
      <w:color w:val="808080"/>
    </w:rPr>
  </w:style>
  <w:style w:type="paragraph" w:customStyle="1" w:styleId="Section8Heading2">
    <w:name w:val="Section 8. Heading2"/>
    <w:next w:val="Normal"/>
    <w:uiPriority w:val="99"/>
    <w:qFormat/>
    <w:rsid w:val="00013324"/>
    <w:pPr>
      <w:numPr>
        <w:numId w:val="26"/>
      </w:numPr>
      <w:spacing w:after="200" w:line="240" w:lineRule="auto"/>
      <w:ind w:left="360"/>
    </w:pPr>
    <w:rPr>
      <w:rFonts w:ascii="Times New Roman" w:eastAsia="Times New Roman" w:hAnsi="Times New Roman" w:cs="Times New Roman"/>
      <w:b/>
      <w:bCs/>
      <w:sz w:val="24"/>
      <w:szCs w:val="24"/>
    </w:rPr>
  </w:style>
  <w:style w:type="paragraph" w:customStyle="1" w:styleId="a1">
    <w:name w:val="Радни"/>
    <w:basedOn w:val="Normal"/>
    <w:link w:val="Char2"/>
    <w:qFormat/>
    <w:rsid w:val="00013324"/>
    <w:pPr>
      <w:spacing w:after="0" w:line="240" w:lineRule="auto"/>
      <w:ind w:firstLine="284"/>
      <w:jc w:val="center"/>
    </w:pPr>
    <w:rPr>
      <w:rFonts w:ascii="Times New Roman" w:eastAsia="Times New Roman" w:hAnsi="Times New Roman" w:cs="Times New Roman"/>
      <w:sz w:val="24"/>
      <w:szCs w:val="20"/>
      <w:lang w:val="sr-Cyrl-CS" w:eastAsia="zh-CN" w:bidi="he-IL"/>
    </w:rPr>
  </w:style>
  <w:style w:type="character" w:customStyle="1" w:styleId="Char2">
    <w:name w:val="Радни Char"/>
    <w:link w:val="a1"/>
    <w:rsid w:val="00013324"/>
    <w:rPr>
      <w:rFonts w:ascii="Times New Roman" w:eastAsia="Times New Roman" w:hAnsi="Times New Roman" w:cs="Times New Roman"/>
      <w:sz w:val="24"/>
      <w:szCs w:val="20"/>
      <w:lang w:val="sr-Cyrl-CS" w:eastAsia="zh-CN" w:bidi="he-IL"/>
    </w:rPr>
  </w:style>
  <w:style w:type="paragraph" w:customStyle="1" w:styleId="CM1">
    <w:name w:val="CM1"/>
    <w:basedOn w:val="Default"/>
    <w:next w:val="Default"/>
    <w:uiPriority w:val="99"/>
    <w:rsid w:val="00013324"/>
    <w:pPr>
      <w:spacing w:before="120" w:after="120" w:line="218" w:lineRule="atLeast"/>
      <w:jc w:val="center"/>
    </w:pPr>
    <w:rPr>
      <w:rFonts w:ascii="Arial" w:eastAsia="SimSun" w:hAnsi="Arial" w:cs="Arial"/>
      <w:color w:val="auto"/>
    </w:rPr>
  </w:style>
  <w:style w:type="paragraph" w:customStyle="1" w:styleId="CM14">
    <w:name w:val="CM14"/>
    <w:basedOn w:val="Default"/>
    <w:next w:val="Default"/>
    <w:uiPriority w:val="99"/>
    <w:rsid w:val="00013324"/>
    <w:pPr>
      <w:spacing w:before="120" w:after="120" w:line="276" w:lineRule="auto"/>
      <w:jc w:val="center"/>
    </w:pPr>
    <w:rPr>
      <w:rFonts w:ascii="Arial" w:eastAsia="SimSun" w:hAnsi="Arial" w:cs="Arial"/>
      <w:color w:val="auto"/>
    </w:rPr>
  </w:style>
  <w:style w:type="character" w:customStyle="1" w:styleId="qug">
    <w:name w:val="_qug"/>
    <w:basedOn w:val="DefaultParagraphFont"/>
    <w:rsid w:val="00013324"/>
  </w:style>
  <w:style w:type="paragraph" w:customStyle="1" w:styleId="font7">
    <w:name w:val="font7"/>
    <w:basedOn w:val="Normal"/>
    <w:rsid w:val="00013324"/>
    <w:pPr>
      <w:spacing w:before="100" w:beforeAutospacing="1" w:after="100" w:afterAutospacing="1" w:line="240" w:lineRule="auto"/>
    </w:pPr>
    <w:rPr>
      <w:rFonts w:ascii="Calibri" w:eastAsia="Times New Roman" w:hAnsi="Calibri" w:cs="Times New Roman"/>
      <w:b/>
      <w:bCs/>
      <w:color w:val="000000"/>
      <w:sz w:val="20"/>
      <w:szCs w:val="20"/>
    </w:rPr>
  </w:style>
  <w:style w:type="paragraph" w:customStyle="1" w:styleId="m1532771814869807992gmail-msolistparagraph">
    <w:name w:val="m_1532771814869807992gmail-msolistparagraph"/>
    <w:basedOn w:val="Normal"/>
    <w:rsid w:val="00013324"/>
    <w:pPr>
      <w:spacing w:before="100" w:beforeAutospacing="1" w:after="100" w:afterAutospacing="1" w:line="240" w:lineRule="auto"/>
    </w:pPr>
    <w:rPr>
      <w:rFonts w:ascii="Times New Roman" w:eastAsia="Times New Roman" w:hAnsi="Times New Roman" w:cs="Times New Roman"/>
      <w:sz w:val="24"/>
      <w:szCs w:val="24"/>
      <w:lang w:val="sr-Latn-RS" w:eastAsia="sr-Latn-RS"/>
    </w:rPr>
  </w:style>
  <w:style w:type="character" w:customStyle="1" w:styleId="IremMetin">
    <w:name w:val="Irem Metin"/>
    <w:semiHidden/>
    <w:rsid w:val="00013324"/>
    <w:rPr>
      <w:rFonts w:ascii="Arial" w:hAnsi="Arial" w:cs="Arial"/>
      <w:color w:val="auto"/>
      <w:sz w:val="20"/>
      <w:szCs w:val="20"/>
    </w:rPr>
  </w:style>
  <w:style w:type="paragraph" w:customStyle="1" w:styleId="Adresse">
    <w:name w:val="Adresse"/>
    <w:basedOn w:val="Normal"/>
    <w:rsid w:val="00013324"/>
    <w:pPr>
      <w:spacing w:after="0" w:line="240" w:lineRule="auto"/>
      <w:ind w:left="6237"/>
    </w:pPr>
    <w:rPr>
      <w:rFonts w:ascii="Times New Roman" w:eastAsia="Times New Roman" w:hAnsi="Times New Roman" w:cs="Times New Roman"/>
      <w:b/>
      <w:lang w:val="en-GB" w:eastAsia="en-GB"/>
    </w:rPr>
  </w:style>
  <w:style w:type="paragraph" w:customStyle="1" w:styleId="Date1">
    <w:name w:val="Date1"/>
    <w:basedOn w:val="Adresse"/>
    <w:rsid w:val="00013324"/>
    <w:rPr>
      <w:b w:val="0"/>
    </w:rPr>
  </w:style>
  <w:style w:type="paragraph" w:customStyle="1" w:styleId="List1">
    <w:name w:val="List1"/>
    <w:basedOn w:val="Normal"/>
    <w:rsid w:val="00013324"/>
    <w:pPr>
      <w:spacing w:before="240" w:after="0" w:line="240" w:lineRule="auto"/>
      <w:ind w:left="2268" w:hanging="567"/>
      <w:jc w:val="both"/>
    </w:pPr>
    <w:rPr>
      <w:rFonts w:ascii="Optima" w:eastAsia="Times New Roman" w:hAnsi="Optima" w:cs="Times New Roman"/>
      <w:szCs w:val="20"/>
      <w:lang w:val="en-GB"/>
    </w:rPr>
  </w:style>
  <w:style w:type="character" w:customStyle="1" w:styleId="Utente">
    <w:name w:val="Utente"/>
    <w:semiHidden/>
    <w:rsid w:val="00013324"/>
    <w:rPr>
      <w:rFonts w:ascii="Arial" w:hAnsi="Arial" w:cs="Arial"/>
      <w:color w:val="000080"/>
      <w:sz w:val="20"/>
      <w:szCs w:val="20"/>
    </w:rPr>
  </w:style>
  <w:style w:type="paragraph" w:customStyle="1" w:styleId="contact-position">
    <w:name w:val="contact-position"/>
    <w:basedOn w:val="Normal"/>
    <w:rsid w:val="0001332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act-street">
    <w:name w:val="contact-street"/>
    <w:rsid w:val="00013324"/>
  </w:style>
  <w:style w:type="paragraph" w:customStyle="1" w:styleId="a">
    <w:name w:val="Табела"/>
    <w:basedOn w:val="Normal"/>
    <w:link w:val="Char3"/>
    <w:qFormat/>
    <w:rsid w:val="00013324"/>
    <w:pPr>
      <w:numPr>
        <w:numId w:val="27"/>
      </w:numPr>
      <w:tabs>
        <w:tab w:val="left" w:pos="360"/>
      </w:tabs>
      <w:spacing w:after="100"/>
    </w:pPr>
    <w:rPr>
      <w:rFonts w:ascii="Arial" w:eastAsia="SimSun" w:hAnsi="Arial" w:cs="Arial"/>
      <w:i/>
      <w:color w:val="000000"/>
      <w:sz w:val="20"/>
      <w:lang w:val="sr-Cyrl-RS"/>
    </w:rPr>
  </w:style>
  <w:style w:type="character" w:customStyle="1" w:styleId="Char3">
    <w:name w:val="Табела Char"/>
    <w:basedOn w:val="DefaultParagraphFont"/>
    <w:link w:val="a"/>
    <w:rsid w:val="00013324"/>
    <w:rPr>
      <w:rFonts w:ascii="Arial" w:eastAsia="SimSun" w:hAnsi="Arial" w:cs="Arial"/>
      <w:i/>
      <w:color w:val="000000"/>
      <w:sz w:val="20"/>
      <w:lang w:val="sr-Cyrl-RS"/>
    </w:rPr>
  </w:style>
  <w:style w:type="character" w:customStyle="1" w:styleId="CowiOrange">
    <w:name w:val="CowiOrange"/>
    <w:uiPriority w:val="1"/>
    <w:semiHidden/>
    <w:rsid w:val="00013324"/>
    <w:rPr>
      <w:color w:val="F04E23"/>
    </w:rPr>
  </w:style>
  <w:style w:type="table" w:customStyle="1" w:styleId="TableGrid1">
    <w:name w:val="Table Grid1"/>
    <w:basedOn w:val="TableNormal"/>
    <w:uiPriority w:val="59"/>
    <w:rsid w:val="00013324"/>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013324"/>
    <w:pPr>
      <w:spacing w:after="0" w:line="240" w:lineRule="auto"/>
    </w:pPr>
    <w:rPr>
      <w:rFonts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01332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StyleHeading2ArialLightBlueJustifiedAuto">
    <w:name w:val="Style Style Heading 2 + Arial Light Blue Justified + Auto"/>
    <w:basedOn w:val="Normal"/>
    <w:rsid w:val="00013324"/>
    <w:pPr>
      <w:tabs>
        <w:tab w:val="left" w:pos="432"/>
      </w:tabs>
      <w:spacing w:after="0" w:line="240" w:lineRule="auto"/>
      <w:ind w:left="454" w:hanging="454"/>
    </w:pPr>
    <w:rPr>
      <w:rFonts w:ascii="Arial" w:eastAsia="Times New Roman" w:hAnsi="Arial" w:cs="Times New Roman"/>
      <w:lang w:val="en-GB"/>
    </w:rPr>
  </w:style>
  <w:style w:type="paragraph" w:customStyle="1" w:styleId="StyleStyleHeading3ArialLightBlueAuto">
    <w:name w:val="Style Style Heading 3 + Arial Light Blue + Auto"/>
    <w:basedOn w:val="Normal"/>
    <w:rsid w:val="00013324"/>
    <w:pPr>
      <w:tabs>
        <w:tab w:val="left" w:pos="851"/>
      </w:tabs>
      <w:spacing w:after="0" w:line="240" w:lineRule="auto"/>
      <w:ind w:left="1021" w:hanging="1021"/>
    </w:pPr>
    <w:rPr>
      <w:rFonts w:ascii="Arial" w:eastAsia="Times New Roman" w:hAnsi="Arial" w:cs="Times New Roman"/>
      <w:b/>
      <w:lang w:val="en-GB"/>
    </w:rPr>
  </w:style>
  <w:style w:type="paragraph" w:customStyle="1" w:styleId="Podnaslov">
    <w:name w:val="Podnaslov"/>
    <w:basedOn w:val="Heading2"/>
    <w:link w:val="PodnaslovChar"/>
    <w:qFormat/>
    <w:rsid w:val="00013324"/>
  </w:style>
  <w:style w:type="character" w:customStyle="1" w:styleId="PodnaslovChar">
    <w:name w:val="Podnaslov Char"/>
    <w:link w:val="Podnaslov"/>
    <w:rsid w:val="00013324"/>
    <w:rPr>
      <w:rFonts w:ascii="Arial" w:eastAsia="SimSun" w:hAnsi="Arial" w:cs="Times New Roman"/>
      <w:b/>
      <w:bCs/>
      <w:sz w:val="24"/>
      <w:szCs w:val="26"/>
      <w:lang w:val="sr-Latn-RS"/>
    </w:rPr>
  </w:style>
  <w:style w:type="table" w:customStyle="1" w:styleId="TableGrid3">
    <w:name w:val="Table Grid3"/>
    <w:basedOn w:val="TableNormal"/>
    <w:uiPriority w:val="59"/>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21">
    <w:name w:val="Char121"/>
    <w:basedOn w:val="Normal"/>
    <w:rsid w:val="00013324"/>
    <w:pPr>
      <w:tabs>
        <w:tab w:val="left" w:pos="709"/>
      </w:tabs>
      <w:spacing w:before="120" w:after="120" w:line="240" w:lineRule="auto"/>
      <w:jc w:val="both"/>
    </w:pPr>
    <w:rPr>
      <w:rFonts w:ascii="Tahoma" w:eastAsia="Times New Roman" w:hAnsi="Tahoma" w:cs="Times New Roman"/>
      <w:szCs w:val="24"/>
      <w:lang w:val="pl-PL" w:eastAsia="pl-PL"/>
    </w:rPr>
  </w:style>
  <w:style w:type="paragraph" w:customStyle="1" w:styleId="Bullet2">
    <w:name w:val="Bullet 2"/>
    <w:basedOn w:val="Bullet"/>
    <w:next w:val="Bullet"/>
    <w:uiPriority w:val="99"/>
    <w:qFormat/>
    <w:rsid w:val="00013324"/>
    <w:pPr>
      <w:numPr>
        <w:numId w:val="28"/>
      </w:numPr>
      <w:tabs>
        <w:tab w:val="clear" w:pos="567"/>
        <w:tab w:val="left" w:pos="1134"/>
      </w:tabs>
      <w:ind w:left="1701" w:hanging="567"/>
    </w:pPr>
    <w:rPr>
      <w:lang w:eastAsia="sr-Cyrl-CS"/>
    </w:rPr>
  </w:style>
  <w:style w:type="table" w:customStyle="1" w:styleId="ReportTable">
    <w:name w:val="Report Table"/>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rPr>
      <w:tblPr/>
      <w:tcPr>
        <w:shd w:val="clear" w:color="auto" w:fill="DADADA"/>
      </w:tcPr>
    </w:tblStylePr>
  </w:style>
  <w:style w:type="paragraph" w:customStyle="1" w:styleId="Heading11">
    <w:name w:val="Heading 11"/>
    <w:basedOn w:val="Normal"/>
    <w:next w:val="Normal"/>
    <w:uiPriority w:val="99"/>
    <w:qFormat/>
    <w:rsid w:val="00013324"/>
    <w:pPr>
      <w:keepNext/>
      <w:spacing w:before="240" w:after="60" w:line="240" w:lineRule="auto"/>
      <w:outlineLvl w:val="0"/>
    </w:pPr>
    <w:rPr>
      <w:rFonts w:ascii="Times New Roman" w:eastAsia="Calibri" w:hAnsi="Times New Roman" w:cs="Times New Roman"/>
      <w:i/>
      <w:kern w:val="28"/>
      <w:lang w:val="en-GB"/>
    </w:rPr>
  </w:style>
  <w:style w:type="paragraph" w:customStyle="1" w:styleId="Header1">
    <w:name w:val="Header1"/>
    <w:next w:val="Header"/>
    <w:uiPriority w:val="99"/>
    <w:rsid w:val="00013324"/>
    <w:pPr>
      <w:tabs>
        <w:tab w:val="center" w:pos="4153"/>
        <w:tab w:val="right" w:pos="8306"/>
      </w:tabs>
      <w:spacing w:after="0" w:line="140" w:lineRule="exact"/>
    </w:pPr>
    <w:rPr>
      <w:rFonts w:ascii="Arial" w:eastAsia="SimHei" w:hAnsi="Arial" w:cs="Times New Roman"/>
      <w:sz w:val="12"/>
      <w:szCs w:val="20"/>
      <w:lang w:val="en-GB"/>
    </w:rPr>
  </w:style>
  <w:style w:type="table" w:customStyle="1" w:styleId="TableClassic21">
    <w:name w:val="Table Classic 21"/>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31">
    <w:name w:val="Table Classic 31"/>
    <w:basedOn w:val="TableNormal"/>
    <w:rsid w:val="00013324"/>
    <w:pPr>
      <w:spacing w:after="0" w:line="240" w:lineRule="auto"/>
    </w:pPr>
    <w:rPr>
      <w:rFonts w:ascii="Times New Roman" w:eastAsia="Times New Roman" w:hAnsi="Times New Roman" w:cs="Times New Roman"/>
      <w:color w:val="000080"/>
      <w:sz w:val="20"/>
      <w:szCs w:val="20"/>
      <w:lang w:eastAsia="sr-Latn-R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character" w:customStyle="1" w:styleId="PageNumber1">
    <w:name w:val="Page Number1"/>
    <w:uiPriority w:val="9"/>
    <w:semiHidden/>
    <w:rsid w:val="00013324"/>
    <w:rPr>
      <w:rFonts w:ascii="Arial" w:eastAsia="SimHei" w:hAnsi="Arial"/>
      <w:sz w:val="18"/>
    </w:rPr>
  </w:style>
  <w:style w:type="character" w:customStyle="1" w:styleId="Style10pt">
    <w:name w:val="Style 10 pt"/>
    <w:semiHidden/>
    <w:rsid w:val="00013324"/>
    <w:rPr>
      <w:sz w:val="20"/>
    </w:rPr>
  </w:style>
  <w:style w:type="paragraph" w:customStyle="1" w:styleId="FormText">
    <w:name w:val="Form Text"/>
    <w:next w:val="Normal"/>
    <w:uiPriority w:val="9"/>
    <w:semiHidden/>
    <w:rsid w:val="00013324"/>
    <w:pPr>
      <w:spacing w:after="0" w:line="240" w:lineRule="auto"/>
    </w:pPr>
    <w:rPr>
      <w:rFonts w:ascii="Times New Roman" w:eastAsia="Times New Roman" w:hAnsi="Times New Roman" w:cs="Times New Roman"/>
      <w:b/>
      <w:sz w:val="20"/>
      <w:szCs w:val="20"/>
      <w:lang w:val="en-GB"/>
    </w:rPr>
  </w:style>
  <w:style w:type="character" w:customStyle="1" w:styleId="HR-8">
    <w:name w:val="HR-8"/>
    <w:semiHidden/>
    <w:rsid w:val="00013324"/>
    <w:rPr>
      <w:rFonts w:ascii="Arial" w:hAnsi="Arial"/>
      <w:sz w:val="16"/>
    </w:rPr>
  </w:style>
  <w:style w:type="paragraph" w:customStyle="1" w:styleId="Filename">
    <w:name w:val="Filename"/>
    <w:basedOn w:val="Footer"/>
    <w:uiPriority w:val="9"/>
    <w:semiHidden/>
    <w:rsid w:val="00013324"/>
    <w:pPr>
      <w:tabs>
        <w:tab w:val="clear" w:pos="9072"/>
        <w:tab w:val="center" w:pos="4153"/>
        <w:tab w:val="right" w:pos="8306"/>
      </w:tabs>
      <w:spacing w:before="80" w:line="100" w:lineRule="exact"/>
      <w:jc w:val="left"/>
    </w:pPr>
    <w:rPr>
      <w:rFonts w:eastAsia="SimHei"/>
      <w:caps/>
      <w:sz w:val="8"/>
      <w:szCs w:val="12"/>
      <w:lang w:val="en-GB"/>
    </w:rPr>
  </w:style>
  <w:style w:type="paragraph" w:customStyle="1" w:styleId="ReportContentsMain">
    <w:name w:val="Report Contents Main"/>
    <w:basedOn w:val="ReportLevel1"/>
    <w:uiPriority w:val="1"/>
    <w:semiHidden/>
    <w:rsid w:val="00013324"/>
    <w:pPr>
      <w:numPr>
        <w:numId w:val="0"/>
      </w:numPr>
      <w:spacing w:before="0"/>
    </w:pPr>
  </w:style>
  <w:style w:type="paragraph" w:customStyle="1" w:styleId="ReportLevel1">
    <w:name w:val="Report Level 1"/>
    <w:next w:val="ReportText"/>
    <w:uiPriority w:val="99"/>
    <w:qFormat/>
    <w:rsid w:val="00013324"/>
    <w:pPr>
      <w:keepNext/>
      <w:numPr>
        <w:numId w:val="29"/>
      </w:numPr>
      <w:pBdr>
        <w:bottom w:val="single" w:sz="8" w:space="1" w:color="D22D7D"/>
      </w:pBdr>
      <w:spacing w:before="340" w:after="227" w:line="360" w:lineRule="atLeast"/>
      <w:outlineLvl w:val="0"/>
    </w:pPr>
    <w:rPr>
      <w:rFonts w:ascii="Times New Roman" w:eastAsia="SimSun" w:hAnsi="Times New Roman" w:cs="Times New Roman"/>
      <w:b/>
      <w:color w:val="D22D7D"/>
      <w:sz w:val="36"/>
      <w:szCs w:val="20"/>
      <w:lang w:val="en-GB"/>
    </w:rPr>
  </w:style>
  <w:style w:type="paragraph" w:customStyle="1" w:styleId="ReportContentsSub">
    <w:name w:val="Report Contents Sub"/>
    <w:basedOn w:val="Normal"/>
    <w:uiPriority w:val="1"/>
    <w:semiHidden/>
    <w:rsid w:val="00013324"/>
    <w:pPr>
      <w:keepNext/>
      <w:spacing w:after="0" w:line="240" w:lineRule="auto"/>
      <w:outlineLvl w:val="1"/>
    </w:pPr>
    <w:rPr>
      <w:rFonts w:ascii="Times New Roman" w:eastAsia="SimSun" w:hAnsi="Times New Roman" w:cs="Arial"/>
      <w:b/>
      <w:color w:val="D22D7D"/>
      <w:sz w:val="24"/>
      <w:szCs w:val="24"/>
      <w:lang w:val="en-GB" w:eastAsia="zh-CN"/>
    </w:rPr>
  </w:style>
  <w:style w:type="paragraph" w:customStyle="1" w:styleId="FormUserText">
    <w:name w:val="Form User Text"/>
    <w:basedOn w:val="Normal"/>
    <w:uiPriority w:val="9"/>
    <w:semiHidden/>
    <w:rsid w:val="00013324"/>
    <w:pPr>
      <w:spacing w:after="0" w:line="240" w:lineRule="auto"/>
    </w:pPr>
    <w:rPr>
      <w:rFonts w:ascii="Times New Roman" w:eastAsia="SimSun" w:hAnsi="Times New Roman" w:cs="Times New Roman"/>
      <w:sz w:val="24"/>
      <w:szCs w:val="24"/>
      <w:lang w:val="en-GB" w:eastAsia="zh-CN"/>
    </w:rPr>
  </w:style>
  <w:style w:type="paragraph" w:customStyle="1" w:styleId="FormTitle">
    <w:name w:val="Form Title"/>
    <w:basedOn w:val="Normal"/>
    <w:next w:val="Normal"/>
    <w:uiPriority w:val="9"/>
    <w:semiHidden/>
    <w:rsid w:val="00013324"/>
    <w:pPr>
      <w:keepNext/>
      <w:tabs>
        <w:tab w:val="left" w:pos="720"/>
      </w:tabs>
      <w:spacing w:after="0" w:line="370" w:lineRule="exact"/>
      <w:outlineLvl w:val="1"/>
    </w:pPr>
    <w:rPr>
      <w:rFonts w:ascii="Times New Roman" w:eastAsia="SimSun" w:hAnsi="Times New Roman" w:cs="Times New Roman"/>
      <w:b/>
      <w:sz w:val="36"/>
      <w:szCs w:val="24"/>
      <w:lang w:val="en-GB" w:eastAsia="zh-CN"/>
    </w:rPr>
  </w:style>
  <w:style w:type="paragraph" w:customStyle="1" w:styleId="Cover-AddressBlock">
    <w:name w:val="Cover - Address Block"/>
    <w:basedOn w:val="Normal"/>
    <w:uiPriority w:val="1"/>
    <w:semiHidden/>
    <w:rsid w:val="00013324"/>
    <w:pPr>
      <w:framePr w:wrap="notBeside" w:hAnchor="text" w:xAlign="right" w:yAlign="bottom"/>
      <w:spacing w:after="0" w:line="180" w:lineRule="exact"/>
    </w:pPr>
    <w:rPr>
      <w:rFonts w:ascii="Times New Roman" w:eastAsia="SimSun" w:hAnsi="Times New Roman" w:cs="Times New Roman"/>
      <w:sz w:val="14"/>
      <w:szCs w:val="14"/>
      <w:lang w:val="en-GB" w:eastAsia="zh-CN"/>
    </w:rPr>
  </w:style>
  <w:style w:type="paragraph" w:customStyle="1" w:styleId="Cover-TitleBlock">
    <w:name w:val="Cover - Title Block"/>
    <w:basedOn w:val="Normal"/>
    <w:next w:val="Normal"/>
    <w:uiPriority w:val="1"/>
    <w:semiHidden/>
    <w:rsid w:val="00013324"/>
    <w:pPr>
      <w:spacing w:after="113" w:line="340" w:lineRule="exact"/>
    </w:pPr>
    <w:rPr>
      <w:rFonts w:ascii="Times New Roman" w:eastAsia="SimSun" w:hAnsi="Times New Roman" w:cs="Times New Roman"/>
      <w:sz w:val="32"/>
      <w:szCs w:val="32"/>
      <w:lang w:val="en-GB" w:eastAsia="zh-CN"/>
    </w:rPr>
  </w:style>
  <w:style w:type="paragraph" w:customStyle="1" w:styleId="Cover-Ref">
    <w:name w:val="Cover - Ref"/>
    <w:basedOn w:val="Normal"/>
    <w:uiPriority w:val="7"/>
    <w:semiHidden/>
    <w:rsid w:val="00013324"/>
    <w:pPr>
      <w:spacing w:before="200" w:after="113" w:line="220" w:lineRule="exact"/>
    </w:pPr>
    <w:rPr>
      <w:rFonts w:ascii="Times New Roman" w:eastAsia="SimSun" w:hAnsi="Times New Roman" w:cs="Times New Roman"/>
      <w:sz w:val="18"/>
      <w:szCs w:val="24"/>
      <w:lang w:val="en-GB" w:eastAsia="zh-CN"/>
    </w:rPr>
  </w:style>
  <w:style w:type="character" w:customStyle="1" w:styleId="Cover-JobTitle">
    <w:name w:val="Cover - Job Title"/>
    <w:uiPriority w:val="7"/>
    <w:semiHidden/>
    <w:rsid w:val="00013324"/>
    <w:rPr>
      <w:rFonts w:ascii="Times New Roman" w:eastAsia="SimSun" w:hAnsi="Times New Roman"/>
      <w:b/>
      <w:color w:val="D22D7D"/>
      <w:sz w:val="32"/>
    </w:rPr>
  </w:style>
  <w:style w:type="paragraph" w:customStyle="1" w:styleId="AppendixContents">
    <w:name w:val="Appendix Contents"/>
    <w:basedOn w:val="Normal"/>
    <w:uiPriority w:val="1"/>
    <w:semiHidden/>
    <w:rsid w:val="00013324"/>
    <w:pPr>
      <w:keepNext/>
      <w:pBdr>
        <w:bottom w:val="single" w:sz="12" w:space="1" w:color="28AAE1"/>
      </w:pBdr>
      <w:spacing w:before="340" w:after="227" w:line="360" w:lineRule="exact"/>
      <w:outlineLvl w:val="0"/>
    </w:pPr>
    <w:rPr>
      <w:rFonts w:ascii="Times New Roman" w:eastAsia="SimSun" w:hAnsi="Times New Roman" w:cs="Times New Roman"/>
      <w:b/>
      <w:color w:val="28AAE1"/>
      <w:sz w:val="36"/>
      <w:szCs w:val="24"/>
      <w:lang w:val="en-GB" w:eastAsia="zh-CN"/>
    </w:rPr>
  </w:style>
  <w:style w:type="paragraph" w:customStyle="1" w:styleId="AppendixLetter">
    <w:name w:val="Appendix Letter"/>
    <w:next w:val="Normal"/>
    <w:uiPriority w:val="1"/>
    <w:semiHidden/>
    <w:qFormat/>
    <w:rsid w:val="00013324"/>
    <w:pPr>
      <w:spacing w:after="113" w:line="360" w:lineRule="exact"/>
      <w:outlineLvl w:val="0"/>
    </w:pPr>
    <w:rPr>
      <w:rFonts w:ascii="Times New Roman" w:eastAsia="SimSun" w:hAnsi="Times New Roman" w:cs="Times New Roman"/>
      <w:b/>
      <w:color w:val="D22D7D"/>
      <w:sz w:val="36"/>
      <w:szCs w:val="20"/>
      <w:lang w:val="en-GB"/>
    </w:rPr>
  </w:style>
  <w:style w:type="paragraph" w:customStyle="1" w:styleId="AppendixLevel1">
    <w:name w:val="Appendix Level 1"/>
    <w:next w:val="AppendixText"/>
    <w:uiPriority w:val="1"/>
    <w:semiHidden/>
    <w:qFormat/>
    <w:rsid w:val="00013324"/>
    <w:pPr>
      <w:keepNext/>
      <w:pBdr>
        <w:bottom w:val="single" w:sz="8" w:space="1" w:color="D22D7D"/>
      </w:pBdr>
      <w:tabs>
        <w:tab w:val="left" w:pos="1134"/>
      </w:tabs>
      <w:spacing w:before="340" w:after="227" w:line="360" w:lineRule="atLeast"/>
      <w:ind w:left="1134" w:hanging="1134"/>
      <w:outlineLvl w:val="1"/>
    </w:pPr>
    <w:rPr>
      <w:rFonts w:ascii="Times New Roman" w:eastAsia="SimSun" w:hAnsi="Times New Roman" w:cs="Times New Roman"/>
      <w:b/>
      <w:color w:val="D22D7D"/>
      <w:sz w:val="36"/>
      <w:szCs w:val="28"/>
      <w:lang w:val="en-GB"/>
    </w:rPr>
  </w:style>
  <w:style w:type="paragraph" w:customStyle="1" w:styleId="AppendixText">
    <w:name w:val="Appendix Text"/>
    <w:basedOn w:val="Normal"/>
    <w:uiPriority w:val="1"/>
    <w:semiHidden/>
    <w:rsid w:val="00013324"/>
    <w:pPr>
      <w:spacing w:before="170" w:after="170" w:line="260" w:lineRule="atLeast"/>
    </w:pPr>
    <w:rPr>
      <w:rFonts w:ascii="Times New Roman" w:eastAsia="SimSun" w:hAnsi="Times New Roman" w:cs="Times New Roman"/>
      <w:sz w:val="24"/>
      <w:szCs w:val="24"/>
      <w:lang w:val="en-GB" w:eastAsia="zh-CN"/>
    </w:rPr>
  </w:style>
  <w:style w:type="paragraph" w:customStyle="1" w:styleId="ReportLevel1NoNumber">
    <w:name w:val="Report Level 1 No Number"/>
    <w:basedOn w:val="ReportLevel1"/>
    <w:next w:val="ReportText"/>
    <w:uiPriority w:val="99"/>
    <w:qFormat/>
    <w:rsid w:val="00013324"/>
    <w:pPr>
      <w:numPr>
        <w:numId w:val="0"/>
      </w:numPr>
    </w:pPr>
  </w:style>
  <w:style w:type="paragraph" w:customStyle="1" w:styleId="AppendixLevel1NoNumber">
    <w:name w:val="Appendix Level 1 No Number"/>
    <w:basedOn w:val="ReportLevel1NoNumber"/>
    <w:next w:val="AppendixText"/>
    <w:uiPriority w:val="1"/>
    <w:semiHidden/>
    <w:qFormat/>
    <w:rsid w:val="00013324"/>
  </w:style>
  <w:style w:type="paragraph" w:customStyle="1" w:styleId="AppendixLevel2">
    <w:name w:val="Appendix Level 2"/>
    <w:basedOn w:val="AppendixLevel1"/>
    <w:next w:val="AppendixText"/>
    <w:uiPriority w:val="1"/>
    <w:semiHidden/>
    <w:qFormat/>
    <w:rsid w:val="00013324"/>
    <w:pPr>
      <w:pBdr>
        <w:bottom w:val="none" w:sz="0" w:space="0" w:color="auto"/>
      </w:pBdr>
      <w:spacing w:after="170" w:line="320" w:lineRule="atLeast"/>
      <w:outlineLvl w:val="2"/>
    </w:pPr>
    <w:rPr>
      <w:sz w:val="32"/>
      <w:szCs w:val="20"/>
    </w:rPr>
  </w:style>
  <w:style w:type="paragraph" w:customStyle="1" w:styleId="AppendixLevel2NoNumber">
    <w:name w:val="Appendix Level 2 No Number"/>
    <w:basedOn w:val="AppendixLevel2"/>
    <w:next w:val="AppendixText"/>
    <w:uiPriority w:val="1"/>
    <w:semiHidden/>
    <w:qFormat/>
    <w:rsid w:val="00013324"/>
    <w:pPr>
      <w:tabs>
        <w:tab w:val="clear" w:pos="1134"/>
      </w:tabs>
      <w:ind w:left="0" w:firstLine="0"/>
    </w:pPr>
  </w:style>
  <w:style w:type="paragraph" w:customStyle="1" w:styleId="AppendixLevel3">
    <w:name w:val="Appendix Level 3"/>
    <w:basedOn w:val="AppendixLevel2"/>
    <w:next w:val="AppendixText"/>
    <w:uiPriority w:val="1"/>
    <w:semiHidden/>
    <w:qFormat/>
    <w:rsid w:val="00013324"/>
    <w:pPr>
      <w:spacing w:after="113"/>
      <w:outlineLvl w:val="3"/>
    </w:pPr>
    <w:rPr>
      <w:sz w:val="28"/>
      <w:szCs w:val="18"/>
    </w:rPr>
  </w:style>
  <w:style w:type="paragraph" w:customStyle="1" w:styleId="AppendixLevel3NoNumber">
    <w:name w:val="Appendix Level 3 No Number"/>
    <w:basedOn w:val="AppendixLevel3"/>
    <w:next w:val="AppendixText"/>
    <w:uiPriority w:val="1"/>
    <w:semiHidden/>
    <w:qFormat/>
    <w:rsid w:val="00013324"/>
    <w:pPr>
      <w:tabs>
        <w:tab w:val="clear" w:pos="1134"/>
      </w:tabs>
      <w:ind w:left="0" w:firstLine="0"/>
    </w:pPr>
  </w:style>
  <w:style w:type="paragraph" w:customStyle="1" w:styleId="AppendixLevel4">
    <w:name w:val="Appendix Level 4"/>
    <w:basedOn w:val="AppendixLevel3"/>
    <w:next w:val="AppendixText"/>
    <w:uiPriority w:val="1"/>
    <w:semiHidden/>
    <w:qFormat/>
    <w:rsid w:val="00013324"/>
    <w:pPr>
      <w:outlineLvl w:val="4"/>
    </w:pPr>
  </w:style>
  <w:style w:type="paragraph" w:customStyle="1" w:styleId="HR-18">
    <w:name w:val="HR-18"/>
    <w:basedOn w:val="Normal"/>
    <w:next w:val="Normal"/>
    <w:uiPriority w:val="99"/>
    <w:semiHidden/>
    <w:rsid w:val="00013324"/>
    <w:pPr>
      <w:spacing w:after="0" w:line="240" w:lineRule="auto"/>
    </w:pPr>
    <w:rPr>
      <w:rFonts w:ascii="Times New Roman" w:eastAsia="SimSun" w:hAnsi="Times New Roman" w:cs="Times New Roman"/>
      <w:sz w:val="36"/>
      <w:szCs w:val="24"/>
      <w:lang w:val="en-GB" w:eastAsia="zh-CN"/>
    </w:rPr>
  </w:style>
  <w:style w:type="paragraph" w:customStyle="1" w:styleId="AppendixTitle">
    <w:name w:val="Appendix Title"/>
    <w:basedOn w:val="HR-18"/>
    <w:next w:val="Normal"/>
    <w:uiPriority w:val="1"/>
    <w:semiHidden/>
    <w:rsid w:val="00013324"/>
    <w:pPr>
      <w:spacing w:before="170" w:line="360" w:lineRule="atLeast"/>
      <w:outlineLvl w:val="0"/>
    </w:pPr>
  </w:style>
  <w:style w:type="paragraph" w:customStyle="1" w:styleId="Headinginput">
    <w:name w:val="Heading input"/>
    <w:next w:val="Normal"/>
    <w:uiPriority w:val="99"/>
    <w:semiHidden/>
    <w:rsid w:val="00013324"/>
    <w:pPr>
      <w:spacing w:before="60" w:after="0" w:line="240" w:lineRule="auto"/>
    </w:pPr>
    <w:rPr>
      <w:rFonts w:ascii="Arial" w:eastAsia="Times New Roman" w:hAnsi="Arial" w:cs="Times New Roman"/>
      <w:sz w:val="18"/>
      <w:szCs w:val="18"/>
      <w:lang w:val="en-GB"/>
    </w:rPr>
  </w:style>
  <w:style w:type="character" w:customStyle="1" w:styleId="HR-12">
    <w:name w:val="HR-12"/>
    <w:uiPriority w:val="99"/>
    <w:semiHidden/>
    <w:rsid w:val="00013324"/>
    <w:rPr>
      <w:rFonts w:ascii="Arial" w:hAnsi="Arial"/>
      <w:sz w:val="24"/>
    </w:rPr>
  </w:style>
  <w:style w:type="paragraph" w:customStyle="1" w:styleId="HR-14">
    <w:name w:val="HR-14"/>
    <w:basedOn w:val="Normal"/>
    <w:next w:val="Normal"/>
    <w:uiPriority w:val="99"/>
    <w:semiHidden/>
    <w:rsid w:val="00013324"/>
    <w:pPr>
      <w:spacing w:after="0" w:line="240" w:lineRule="auto"/>
    </w:pPr>
    <w:rPr>
      <w:rFonts w:ascii="Times New Roman" w:eastAsia="SimSun" w:hAnsi="Times New Roman" w:cs="Times New Roman"/>
      <w:sz w:val="28"/>
      <w:szCs w:val="24"/>
      <w:lang w:val="en-GB" w:eastAsia="zh-CN"/>
    </w:rPr>
  </w:style>
  <w:style w:type="paragraph" w:customStyle="1" w:styleId="ReportList1">
    <w:name w:val="Report List 1"/>
    <w:basedOn w:val="List"/>
    <w:uiPriority w:val="99"/>
    <w:qFormat/>
    <w:rsid w:val="00013324"/>
    <w:pPr>
      <w:widowControl/>
      <w:numPr>
        <w:numId w:val="30"/>
      </w:numPr>
      <w:tabs>
        <w:tab w:val="clear" w:pos="720"/>
        <w:tab w:val="clear" w:pos="4620"/>
        <w:tab w:val="clear" w:pos="4710"/>
        <w:tab w:val="clear" w:pos="4740"/>
        <w:tab w:val="clear" w:pos="5280"/>
        <w:tab w:val="clear" w:pos="5400"/>
        <w:tab w:val="left" w:pos="1492"/>
      </w:tabs>
      <w:overflowPunct/>
      <w:autoSpaceDE/>
      <w:autoSpaceDN/>
      <w:adjustRightInd/>
      <w:spacing w:before="113" w:after="113" w:line="260" w:lineRule="atLeast"/>
      <w:ind w:left="1492" w:right="0"/>
      <w:jc w:val="left"/>
      <w:textAlignment w:val="auto"/>
    </w:pPr>
    <w:rPr>
      <w:rFonts w:ascii="Times New Roman" w:eastAsia="SimSun" w:hAnsi="Times New Roman" w:cs="Times New Roman"/>
      <w:sz w:val="24"/>
      <w:szCs w:val="24"/>
      <w:lang w:eastAsia="zh-CN"/>
    </w:rPr>
  </w:style>
  <w:style w:type="paragraph" w:customStyle="1" w:styleId="ReportExecSummary">
    <w:name w:val="Report Exec Summary"/>
    <w:basedOn w:val="ReportLevel1NoNumber"/>
    <w:next w:val="ReportExecSummaryText"/>
    <w:uiPriority w:val="99"/>
    <w:rsid w:val="00013324"/>
    <w:pPr>
      <w:spacing w:before="0"/>
    </w:pPr>
  </w:style>
  <w:style w:type="paragraph" w:customStyle="1" w:styleId="ReportExecSummaryText">
    <w:name w:val="Report Exec Summary Text"/>
    <w:basedOn w:val="ReportText"/>
    <w:uiPriority w:val="99"/>
    <w:rsid w:val="00013324"/>
  </w:style>
  <w:style w:type="paragraph" w:customStyle="1" w:styleId="ReportLevel2">
    <w:name w:val="Report Level 2"/>
    <w:basedOn w:val="ReportLevel1"/>
    <w:next w:val="ReportText"/>
    <w:uiPriority w:val="99"/>
    <w:qFormat/>
    <w:rsid w:val="00013324"/>
    <w:pPr>
      <w:numPr>
        <w:ilvl w:val="1"/>
      </w:numPr>
      <w:pBdr>
        <w:bottom w:val="none" w:sz="0" w:space="0" w:color="auto"/>
      </w:pBdr>
      <w:spacing w:after="170" w:line="320" w:lineRule="atLeast"/>
      <w:outlineLvl w:val="1"/>
    </w:pPr>
    <w:rPr>
      <w:sz w:val="32"/>
    </w:rPr>
  </w:style>
  <w:style w:type="paragraph" w:customStyle="1" w:styleId="ReportLevel2NoNumber">
    <w:name w:val="Report Level 2 No Number"/>
    <w:basedOn w:val="ReportLevel2"/>
    <w:next w:val="ReportText"/>
    <w:uiPriority w:val="99"/>
    <w:qFormat/>
    <w:rsid w:val="00013324"/>
    <w:pPr>
      <w:numPr>
        <w:ilvl w:val="0"/>
        <w:numId w:val="0"/>
      </w:numPr>
    </w:pPr>
  </w:style>
  <w:style w:type="paragraph" w:customStyle="1" w:styleId="ReportLevel3">
    <w:name w:val="Report Level 3"/>
    <w:basedOn w:val="ReportLevel2"/>
    <w:next w:val="ReportText"/>
    <w:uiPriority w:val="99"/>
    <w:qFormat/>
    <w:rsid w:val="00013324"/>
    <w:pPr>
      <w:numPr>
        <w:ilvl w:val="2"/>
      </w:numPr>
      <w:spacing w:after="113" w:line="320" w:lineRule="exact"/>
      <w:ind w:left="1134"/>
      <w:outlineLvl w:val="2"/>
    </w:pPr>
    <w:rPr>
      <w:sz w:val="28"/>
      <w:szCs w:val="18"/>
    </w:rPr>
  </w:style>
  <w:style w:type="paragraph" w:customStyle="1" w:styleId="ReportLevel3NoNumber">
    <w:name w:val="Report Level 3 No Number"/>
    <w:basedOn w:val="ReportLevel3"/>
    <w:next w:val="ReportText"/>
    <w:uiPriority w:val="99"/>
    <w:qFormat/>
    <w:rsid w:val="00013324"/>
    <w:pPr>
      <w:numPr>
        <w:ilvl w:val="0"/>
        <w:numId w:val="0"/>
      </w:numPr>
      <w:spacing w:after="80" w:line="320" w:lineRule="atLeast"/>
    </w:pPr>
  </w:style>
  <w:style w:type="paragraph" w:customStyle="1" w:styleId="ReportLevel4">
    <w:name w:val="Report Level 4"/>
    <w:basedOn w:val="ReportLevel3"/>
    <w:next w:val="ReportText"/>
    <w:uiPriority w:val="99"/>
    <w:rsid w:val="00013324"/>
    <w:pPr>
      <w:numPr>
        <w:ilvl w:val="3"/>
      </w:numPr>
      <w:outlineLvl w:val="3"/>
    </w:pPr>
  </w:style>
  <w:style w:type="paragraph" w:customStyle="1" w:styleId="ReportList">
    <w:name w:val="Report List"/>
    <w:basedOn w:val="ReportText"/>
    <w:uiPriority w:val="99"/>
    <w:rsid w:val="00013324"/>
    <w:pPr>
      <w:spacing w:before="0" w:after="0"/>
    </w:pPr>
  </w:style>
  <w:style w:type="paragraph" w:customStyle="1" w:styleId="ReportListNumber">
    <w:name w:val="Report List Number"/>
    <w:uiPriority w:val="99"/>
    <w:rsid w:val="00013324"/>
    <w:pPr>
      <w:numPr>
        <w:numId w:val="31"/>
      </w:numPr>
      <w:tabs>
        <w:tab w:val="clear" w:pos="567"/>
        <w:tab w:val="left" w:pos="360"/>
      </w:tabs>
      <w:spacing w:before="113" w:after="113" w:line="260" w:lineRule="atLeast"/>
      <w:ind w:left="360" w:hanging="360"/>
    </w:pPr>
    <w:rPr>
      <w:rFonts w:ascii="Times New Roman" w:eastAsia="SimSun" w:hAnsi="Times New Roman" w:cs="Times New Roman"/>
      <w:sz w:val="24"/>
      <w:szCs w:val="24"/>
      <w:lang w:val="en-GB" w:eastAsia="zh-CN"/>
    </w:rPr>
  </w:style>
  <w:style w:type="paragraph" w:customStyle="1" w:styleId="ReportTableText">
    <w:name w:val="Report Table Text"/>
    <w:basedOn w:val="ReportText"/>
    <w:uiPriority w:val="99"/>
    <w:qFormat/>
    <w:rsid w:val="00013324"/>
    <w:pPr>
      <w:spacing w:before="57" w:after="57" w:line="200" w:lineRule="atLeast"/>
    </w:pPr>
    <w:rPr>
      <w:sz w:val="20"/>
    </w:rPr>
  </w:style>
  <w:style w:type="paragraph" w:customStyle="1" w:styleId="ReportPicTextBox">
    <w:name w:val="Report Pic+Text Box"/>
    <w:basedOn w:val="ReportTableText"/>
    <w:uiPriority w:val="1"/>
    <w:rsid w:val="00013324"/>
    <w:pPr>
      <w:spacing w:before="170" w:after="113"/>
      <w:ind w:left="170" w:right="170"/>
    </w:pPr>
  </w:style>
  <w:style w:type="paragraph" w:customStyle="1" w:styleId="ReportReference">
    <w:name w:val="Report Reference"/>
    <w:next w:val="ReportText"/>
    <w:uiPriority w:val="99"/>
    <w:qFormat/>
    <w:rsid w:val="00013324"/>
    <w:pPr>
      <w:numPr>
        <w:numId w:val="32"/>
      </w:numPr>
      <w:tabs>
        <w:tab w:val="left" w:pos="1080"/>
      </w:tabs>
      <w:spacing w:before="120" w:after="138" w:line="260" w:lineRule="atLeast"/>
    </w:pPr>
    <w:rPr>
      <w:rFonts w:ascii="Times New Roman" w:eastAsia="Times New Roman" w:hAnsi="Times New Roman" w:cs="Times New Roman"/>
      <w:sz w:val="24"/>
      <w:szCs w:val="20"/>
      <w:lang w:val="en-GB"/>
    </w:rPr>
  </w:style>
  <w:style w:type="table" w:customStyle="1" w:styleId="ReportTablewithoutheader">
    <w:name w:val="Report Table without header"/>
    <w:basedOn w:val="ReportTable"/>
    <w:rsid w:val="00013324"/>
    <w:tblPr/>
    <w:tcPr>
      <w:shd w:val="clear" w:color="auto" w:fill="auto"/>
    </w:tcPr>
    <w:tblStylePr w:type="firstRow">
      <w:rPr>
        <w:b w:val="0"/>
      </w:rPr>
      <w:tblPr/>
      <w:tcPr>
        <w:shd w:val="clear" w:color="auto" w:fill="FFFFFF"/>
      </w:tcPr>
    </w:tblStylePr>
  </w:style>
  <w:style w:type="paragraph" w:customStyle="1" w:styleId="CVProjectHeading">
    <w:name w:val="CV Project Heading"/>
    <w:next w:val="Normal"/>
    <w:uiPriority w:val="99"/>
    <w:rsid w:val="00013324"/>
    <w:pPr>
      <w:spacing w:after="57" w:line="260" w:lineRule="atLeast"/>
    </w:pPr>
    <w:rPr>
      <w:rFonts w:ascii="Times New Roman" w:eastAsia="SimSun" w:hAnsi="Times New Roman" w:cs="Times New Roman"/>
      <w:b/>
      <w:sz w:val="24"/>
      <w:szCs w:val="24"/>
      <w:lang w:val="en-GB" w:eastAsia="zh-CN"/>
    </w:rPr>
  </w:style>
  <w:style w:type="paragraph" w:customStyle="1" w:styleId="CVBullets">
    <w:name w:val="CV Bullets"/>
    <w:uiPriority w:val="99"/>
    <w:rsid w:val="00013324"/>
    <w:pPr>
      <w:numPr>
        <w:numId w:val="33"/>
      </w:numPr>
      <w:tabs>
        <w:tab w:val="left" w:pos="926"/>
      </w:tabs>
      <w:spacing w:before="113" w:after="113" w:line="260" w:lineRule="atLeast"/>
      <w:ind w:left="357" w:hanging="357"/>
    </w:pPr>
    <w:rPr>
      <w:rFonts w:ascii="Times New Roman" w:eastAsia="SimSun" w:hAnsi="Times New Roman" w:cs="Times New Roman"/>
      <w:sz w:val="24"/>
      <w:szCs w:val="24"/>
      <w:lang w:val="en-GB" w:eastAsia="zh-CN"/>
    </w:rPr>
  </w:style>
  <w:style w:type="table" w:customStyle="1" w:styleId="ReportSummaryTable">
    <w:name w:val="Report Summary Table"/>
    <w:basedOn w:val="TableNormal"/>
    <w:uiPriority w:val="99"/>
    <w:rsid w:val="00013324"/>
    <w:pPr>
      <w:spacing w:after="0" w:line="240" w:lineRule="auto"/>
    </w:pPr>
    <w:rPr>
      <w:rFonts w:ascii="Times New Roman" w:eastAsia="SimSun" w:hAnsi="Times New Roman" w:cs="Times New Roman"/>
      <w:sz w:val="20"/>
      <w:szCs w:val="24"/>
      <w:lang w:eastAsia="zh-CN"/>
    </w:rPr>
    <w:tblPr>
      <w:tblCellMar>
        <w:left w:w="0" w:type="dxa"/>
        <w:bottom w:w="170" w:type="dxa"/>
        <w:right w:w="0" w:type="dxa"/>
      </w:tblCellMar>
    </w:tblPr>
    <w:tcPr>
      <w:shd w:val="clear" w:color="auto" w:fill="DADADA"/>
    </w:tcPr>
  </w:style>
  <w:style w:type="table" w:customStyle="1" w:styleId="ReportImageOnly">
    <w:name w:val="Report Image Only"/>
    <w:basedOn w:val="TableNormal"/>
    <w:uiPriority w:val="99"/>
    <w:rsid w:val="00013324"/>
    <w:pPr>
      <w:spacing w:after="0" w:line="240" w:lineRule="auto"/>
    </w:pPr>
    <w:rPr>
      <w:rFonts w:ascii="Times New Roman" w:eastAsia="SimSun" w:hAnsi="Times New Roman" w:cs="Times New Roman"/>
      <w:sz w:val="24"/>
      <w:szCs w:val="24"/>
      <w:lang w:eastAsia="zh-CN"/>
    </w:rPr>
    <w:tblPr>
      <w:tblCellMar>
        <w:left w:w="0" w:type="dxa"/>
        <w:right w:w="0" w:type="dxa"/>
      </w:tblCellMar>
    </w:tblPr>
  </w:style>
  <w:style w:type="table" w:customStyle="1" w:styleId="Reportimagewithtext">
    <w:name w:val="Report image with text"/>
    <w:basedOn w:val="TableNormal"/>
    <w:uiPriority w:val="99"/>
    <w:rsid w:val="00013324"/>
    <w:pPr>
      <w:spacing w:after="0" w:line="240" w:lineRule="auto"/>
    </w:pPr>
    <w:rPr>
      <w:rFonts w:ascii="Times New Roman" w:eastAsia="SimSun" w:hAnsi="Times New Roman" w:cs="Times New Roman"/>
      <w:sz w:val="24"/>
      <w:szCs w:val="24"/>
      <w:lang w:eastAsia="zh-CN"/>
    </w:rPr>
    <w:tblPr>
      <w:tblCellMar>
        <w:left w:w="0" w:type="dxa"/>
        <w:right w:w="0" w:type="dxa"/>
      </w:tblCellMar>
    </w:tblPr>
    <w:tblStylePr w:type="lastCol">
      <w:tblPr/>
      <w:tcPr>
        <w:shd w:val="clear" w:color="auto" w:fill="DADADA"/>
      </w:tcPr>
    </w:tblStylePr>
  </w:style>
  <w:style w:type="paragraph" w:customStyle="1" w:styleId="ReportTableNoSpacing">
    <w:name w:val="Report Table No Spacing"/>
    <w:basedOn w:val="ReportText"/>
    <w:uiPriority w:val="99"/>
    <w:qFormat/>
    <w:rsid w:val="00013324"/>
    <w:pPr>
      <w:spacing w:before="0" w:after="0" w:line="240" w:lineRule="auto"/>
    </w:pPr>
    <w:rPr>
      <w:sz w:val="20"/>
    </w:rPr>
  </w:style>
  <w:style w:type="paragraph" w:customStyle="1" w:styleId="ReportInsertPicture">
    <w:name w:val="Report Insert Picture"/>
    <w:basedOn w:val="ReportText"/>
    <w:next w:val="ReportText"/>
    <w:uiPriority w:val="99"/>
    <w:qFormat/>
    <w:rsid w:val="00013324"/>
  </w:style>
  <w:style w:type="table" w:customStyle="1" w:styleId="GridTable1Light1">
    <w:name w:val="Grid Table 1 Light1"/>
    <w:basedOn w:val="TableNormal"/>
    <w:uiPriority w:val="46"/>
    <w:rsid w:val="00013324"/>
    <w:pPr>
      <w:spacing w:after="0" w:line="240" w:lineRule="auto"/>
    </w:pPr>
    <w:rPr>
      <w:rFonts w:ascii="Times New Roman" w:eastAsia="SimSun" w:hAnsi="Times New Roman" w:cs="Times New Roman"/>
      <w:sz w:val="24"/>
      <w:szCs w:val="24"/>
      <w:lang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013324"/>
    <w:pPr>
      <w:spacing w:after="0" w:line="240" w:lineRule="auto"/>
    </w:pPr>
    <w:rPr>
      <w:rFonts w:ascii="Times New Roman" w:eastAsia="SimSun" w:hAnsi="Times New Roman" w:cs="Times New Roman"/>
      <w:sz w:val="24"/>
      <w:szCs w:val="24"/>
      <w:lang w:eastAsia="zh-CN"/>
    </w:rPr>
    <w:tblPr>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31">
    <w:name w:val="Grid Table 31"/>
    <w:basedOn w:val="TableNormal"/>
    <w:uiPriority w:val="48"/>
    <w:rsid w:val="00013324"/>
    <w:pPr>
      <w:spacing w:after="0" w:line="240" w:lineRule="auto"/>
    </w:pPr>
    <w:rPr>
      <w:rFonts w:ascii="Times New Roman" w:eastAsia="SimSun" w:hAnsi="Times New Roman" w:cs="Times New Roman"/>
      <w:sz w:val="24"/>
      <w:szCs w:val="24"/>
      <w:lang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GridTable41">
    <w:name w:val="Grid Table 41"/>
    <w:basedOn w:val="TableNormal"/>
    <w:uiPriority w:val="49"/>
    <w:rsid w:val="00013324"/>
    <w:pPr>
      <w:spacing w:after="0" w:line="240" w:lineRule="auto"/>
    </w:pPr>
    <w:rPr>
      <w:rFonts w:ascii="Times New Roman" w:eastAsia="SimSun" w:hAnsi="Times New Roman" w:cs="Times New Roman"/>
      <w:sz w:val="24"/>
      <w:szCs w:val="24"/>
      <w:lang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1">
    <w:name w:val="Grid Table 5 Dark1"/>
    <w:basedOn w:val="TableNormal"/>
    <w:uiPriority w:val="50"/>
    <w:rsid w:val="00013324"/>
    <w:pPr>
      <w:spacing w:after="0" w:line="240" w:lineRule="auto"/>
    </w:pPr>
    <w:rPr>
      <w:rFonts w:ascii="Times New Roman" w:eastAsia="SimSun" w:hAnsi="Times New Roman" w:cs="Times New Roman"/>
      <w:sz w:val="24"/>
      <w:szCs w:val="24"/>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013324"/>
    <w:pPr>
      <w:spacing w:after="0" w:line="240" w:lineRule="auto"/>
    </w:pPr>
    <w:rPr>
      <w:rFonts w:ascii="Times New Roman" w:eastAsia="SimSun" w:hAnsi="Times New Roman" w:cs="Times New Roman"/>
      <w:color w:val="000000"/>
      <w:sz w:val="24"/>
      <w:szCs w:val="24"/>
      <w:lang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TOCHeading11">
    <w:name w:val="TOC Heading11"/>
    <w:basedOn w:val="Heading1"/>
    <w:next w:val="Normal"/>
    <w:uiPriority w:val="39"/>
    <w:unhideWhenUsed/>
    <w:qFormat/>
    <w:rsid w:val="00013324"/>
  </w:style>
  <w:style w:type="paragraph" w:customStyle="1" w:styleId="Title10">
    <w:name w:val="Title1"/>
    <w:basedOn w:val="Normal"/>
    <w:next w:val="Normal"/>
    <w:uiPriority w:val="10"/>
    <w:qFormat/>
    <w:rsid w:val="00013324"/>
    <w:pPr>
      <w:pBdr>
        <w:bottom w:val="single" w:sz="8" w:space="4" w:color="D22D7D"/>
      </w:pBdr>
      <w:spacing w:after="300" w:line="240" w:lineRule="auto"/>
      <w:contextualSpacing/>
      <w:jc w:val="both"/>
    </w:pPr>
    <w:rPr>
      <w:rFonts w:ascii="Times New Roman" w:eastAsia="SimHei" w:hAnsi="Times New Roman" w:cs="Times New Roman"/>
      <w:color w:val="9D9D9D"/>
      <w:spacing w:val="5"/>
      <w:kern w:val="28"/>
      <w:sz w:val="52"/>
      <w:szCs w:val="52"/>
      <w:lang w:val="sr-Latn-CS"/>
    </w:rPr>
  </w:style>
  <w:style w:type="paragraph" w:customStyle="1" w:styleId="xl88">
    <w:name w:val="xl88"/>
    <w:basedOn w:val="Normal"/>
    <w:uiPriority w:val="99"/>
    <w:rsid w:val="00013324"/>
    <w:pPr>
      <w:pBdr>
        <w:top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character" w:customStyle="1" w:styleId="IntenseEmphasis11">
    <w:name w:val="Intense Emphasis11"/>
    <w:uiPriority w:val="21"/>
    <w:qFormat/>
    <w:rsid w:val="00013324"/>
    <w:rPr>
      <w:i/>
      <w:iCs/>
      <w:color w:val="D22D7D"/>
    </w:rPr>
  </w:style>
  <w:style w:type="character" w:customStyle="1" w:styleId="TitleChar1">
    <w:name w:val="Title Char1"/>
    <w:uiPriority w:val="10"/>
    <w:rsid w:val="00013324"/>
    <w:rPr>
      <w:rFonts w:ascii="Calibri Light" w:eastAsia="Times New Roman" w:hAnsi="Calibri Light" w:cs="Times New Roman"/>
      <w:spacing w:val="-10"/>
      <w:kern w:val="28"/>
      <w:sz w:val="56"/>
      <w:szCs w:val="56"/>
      <w:lang w:val="sr-Latn-CS"/>
    </w:rPr>
  </w:style>
  <w:style w:type="character" w:customStyle="1" w:styleId="Heading2Char1">
    <w:name w:val="Heading 2 Char1"/>
    <w:basedOn w:val="DefaultParagraphFont"/>
    <w:semiHidden/>
    <w:rsid w:val="00013324"/>
    <w:rPr>
      <w:rFonts w:ascii="Cambria" w:eastAsia="SimSun" w:hAnsi="Cambria" w:cs="Times New Roman"/>
      <w:b/>
      <w:bCs/>
      <w:color w:val="4F81BD"/>
      <w:sz w:val="26"/>
      <w:szCs w:val="26"/>
      <w:lang w:val="en-US" w:eastAsia="en-US"/>
    </w:rPr>
  </w:style>
  <w:style w:type="character" w:customStyle="1" w:styleId="Heading5Char1">
    <w:name w:val="Heading 5 Char1"/>
    <w:basedOn w:val="DefaultParagraphFont"/>
    <w:semiHidden/>
    <w:rsid w:val="00013324"/>
    <w:rPr>
      <w:rFonts w:ascii="Cambria" w:eastAsia="SimSun" w:hAnsi="Cambria" w:cs="Times New Roman"/>
      <w:color w:val="244061"/>
      <w:sz w:val="24"/>
      <w:lang w:val="en-US" w:eastAsia="en-US"/>
    </w:rPr>
  </w:style>
  <w:style w:type="character" w:customStyle="1" w:styleId="Heading9Char1">
    <w:name w:val="Heading 9 Char1"/>
    <w:basedOn w:val="DefaultParagraphFont"/>
    <w:semiHidden/>
    <w:rsid w:val="00013324"/>
    <w:rPr>
      <w:rFonts w:ascii="Cambria" w:eastAsia="SimSun" w:hAnsi="Cambria" w:cs="Times New Roman"/>
      <w:i/>
      <w:iCs/>
      <w:color w:val="404040"/>
      <w:lang w:val="en-US" w:eastAsia="en-US"/>
    </w:rPr>
  </w:style>
  <w:style w:type="paragraph" w:customStyle="1" w:styleId="RightPar1">
    <w:name w:val="Right Par[1]"/>
    <w:uiPriority w:val="99"/>
    <w:rsid w:val="00013324"/>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
    <w:name w:val="Right Par[2]"/>
    <w:uiPriority w:val="99"/>
    <w:rsid w:val="00013324"/>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
    <w:name w:val="Right Par[3]"/>
    <w:uiPriority w:val="99"/>
    <w:rsid w:val="00013324"/>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
    <w:name w:val="Right Par[4]"/>
    <w:uiPriority w:val="99"/>
    <w:rsid w:val="00013324"/>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
    <w:name w:val="Right Par[5]"/>
    <w:uiPriority w:val="99"/>
    <w:rsid w:val="00013324"/>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
    <w:name w:val="Right Par[6]"/>
    <w:uiPriority w:val="99"/>
    <w:rsid w:val="00013324"/>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
    <w:name w:val="Right Par[7]"/>
    <w:uiPriority w:val="99"/>
    <w:rsid w:val="00013324"/>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
    <w:name w:val="Right Par[8]"/>
    <w:uiPriority w:val="99"/>
    <w:rsid w:val="00013324"/>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Head21">
    <w:name w:val="Head 2.1"/>
    <w:basedOn w:val="Normal"/>
    <w:uiPriority w:val="99"/>
    <w:rsid w:val="00013324"/>
    <w:pPr>
      <w:suppressAutoHyphens/>
      <w:overflowPunct w:val="0"/>
      <w:autoSpaceDE w:val="0"/>
      <w:autoSpaceDN w:val="0"/>
      <w:adjustRightInd w:val="0"/>
      <w:spacing w:after="0" w:line="240" w:lineRule="auto"/>
      <w:jc w:val="center"/>
    </w:pPr>
    <w:rPr>
      <w:rFonts w:ascii="Arial" w:eastAsia="Times New Roman" w:hAnsi="Arial" w:cs="Times New Roman"/>
      <w:b/>
      <w:sz w:val="28"/>
      <w:szCs w:val="20"/>
    </w:rPr>
  </w:style>
  <w:style w:type="paragraph" w:customStyle="1" w:styleId="Head22">
    <w:name w:val="Head 2.2"/>
    <w:basedOn w:val="Normal"/>
    <w:uiPriority w:val="99"/>
    <w:rsid w:val="00013324"/>
    <w:pPr>
      <w:tabs>
        <w:tab w:val="left" w:pos="360"/>
      </w:tabs>
      <w:suppressAutoHyphens/>
      <w:overflowPunct w:val="0"/>
      <w:autoSpaceDE w:val="0"/>
      <w:autoSpaceDN w:val="0"/>
      <w:adjustRightInd w:val="0"/>
      <w:spacing w:after="0" w:line="240" w:lineRule="auto"/>
      <w:ind w:left="360" w:hanging="360"/>
    </w:pPr>
    <w:rPr>
      <w:rFonts w:ascii="Arial" w:eastAsia="Times New Roman" w:hAnsi="Arial" w:cs="Times New Roman"/>
      <w:b/>
      <w:sz w:val="24"/>
      <w:szCs w:val="20"/>
    </w:rPr>
  </w:style>
  <w:style w:type="paragraph" w:customStyle="1" w:styleId="Head41">
    <w:name w:val="Head 4.1"/>
    <w:basedOn w:val="Normal"/>
    <w:uiPriority w:val="99"/>
    <w:rsid w:val="00013324"/>
    <w:pPr>
      <w:suppressAutoHyphens/>
      <w:overflowPunct w:val="0"/>
      <w:autoSpaceDE w:val="0"/>
      <w:autoSpaceDN w:val="0"/>
      <w:adjustRightInd w:val="0"/>
      <w:spacing w:after="0" w:line="240" w:lineRule="auto"/>
      <w:jc w:val="center"/>
    </w:pPr>
    <w:rPr>
      <w:rFonts w:ascii="Arial" w:eastAsia="Times New Roman" w:hAnsi="Arial" w:cs="Times New Roman"/>
      <w:b/>
      <w:sz w:val="28"/>
      <w:szCs w:val="20"/>
    </w:rPr>
  </w:style>
  <w:style w:type="paragraph" w:customStyle="1" w:styleId="Head42">
    <w:name w:val="Head 4.2"/>
    <w:basedOn w:val="Normal"/>
    <w:uiPriority w:val="99"/>
    <w:rsid w:val="00013324"/>
    <w:pPr>
      <w:tabs>
        <w:tab w:val="left" w:pos="360"/>
      </w:tabs>
      <w:suppressAutoHyphens/>
      <w:overflowPunct w:val="0"/>
      <w:autoSpaceDE w:val="0"/>
      <w:autoSpaceDN w:val="0"/>
      <w:adjustRightInd w:val="0"/>
      <w:spacing w:after="0" w:line="240" w:lineRule="auto"/>
      <w:ind w:left="360" w:hanging="360"/>
    </w:pPr>
    <w:rPr>
      <w:rFonts w:ascii="Arial" w:eastAsia="Times New Roman" w:hAnsi="Arial" w:cs="Times New Roman"/>
      <w:b/>
      <w:sz w:val="24"/>
      <w:szCs w:val="20"/>
    </w:rPr>
  </w:style>
  <w:style w:type="paragraph" w:customStyle="1" w:styleId="BodyText23">
    <w:name w:val="Body Text 23"/>
    <w:basedOn w:val="Normal"/>
    <w:uiPriority w:val="99"/>
    <w:rsid w:val="00013324"/>
    <w:pPr>
      <w:suppressAutoHyphens/>
      <w:overflowPunct w:val="0"/>
      <w:autoSpaceDE w:val="0"/>
      <w:autoSpaceDN w:val="0"/>
      <w:adjustRightInd w:val="0"/>
      <w:spacing w:before="120" w:after="120" w:line="240" w:lineRule="auto"/>
      <w:ind w:left="540"/>
    </w:pPr>
    <w:rPr>
      <w:rFonts w:ascii="Arial" w:eastAsia="Times New Roman" w:hAnsi="Arial" w:cs="Times New Roman"/>
      <w:sz w:val="24"/>
      <w:szCs w:val="20"/>
    </w:rPr>
  </w:style>
  <w:style w:type="paragraph" w:customStyle="1" w:styleId="Outline2">
    <w:name w:val="Outline2"/>
    <w:basedOn w:val="Normal"/>
    <w:uiPriority w:val="99"/>
    <w:rsid w:val="00013324"/>
    <w:pPr>
      <w:tabs>
        <w:tab w:val="left" w:pos="864"/>
      </w:tabs>
      <w:overflowPunct w:val="0"/>
      <w:autoSpaceDE w:val="0"/>
      <w:autoSpaceDN w:val="0"/>
      <w:adjustRightInd w:val="0"/>
      <w:spacing w:before="240" w:after="0" w:line="240" w:lineRule="auto"/>
      <w:ind w:left="864" w:hanging="504"/>
    </w:pPr>
    <w:rPr>
      <w:rFonts w:ascii="Arial" w:eastAsia="Times New Roman" w:hAnsi="Arial" w:cs="Times New Roman"/>
      <w:kern w:val="28"/>
      <w:sz w:val="24"/>
      <w:szCs w:val="20"/>
    </w:rPr>
  </w:style>
  <w:style w:type="paragraph" w:customStyle="1" w:styleId="Outline1">
    <w:name w:val="Outline1"/>
    <w:basedOn w:val="Normal"/>
    <w:next w:val="Outline2"/>
    <w:uiPriority w:val="99"/>
    <w:rsid w:val="00013324"/>
    <w:pPr>
      <w:keepNext/>
      <w:tabs>
        <w:tab w:val="left" w:pos="360"/>
      </w:tabs>
      <w:overflowPunct w:val="0"/>
      <w:autoSpaceDE w:val="0"/>
      <w:autoSpaceDN w:val="0"/>
      <w:adjustRightInd w:val="0"/>
      <w:spacing w:before="240" w:after="0" w:line="240" w:lineRule="auto"/>
      <w:ind w:left="360" w:hanging="360"/>
    </w:pPr>
    <w:rPr>
      <w:rFonts w:ascii="Arial" w:eastAsia="Times New Roman" w:hAnsi="Arial" w:cs="Times New Roman"/>
      <w:kern w:val="28"/>
      <w:sz w:val="24"/>
      <w:szCs w:val="20"/>
    </w:rPr>
  </w:style>
  <w:style w:type="paragraph" w:customStyle="1" w:styleId="Outline3">
    <w:name w:val="Outline3"/>
    <w:basedOn w:val="Normal"/>
    <w:uiPriority w:val="99"/>
    <w:rsid w:val="00013324"/>
    <w:pPr>
      <w:tabs>
        <w:tab w:val="left" w:pos="1368"/>
      </w:tabs>
      <w:overflowPunct w:val="0"/>
      <w:autoSpaceDE w:val="0"/>
      <w:autoSpaceDN w:val="0"/>
      <w:adjustRightInd w:val="0"/>
      <w:spacing w:before="240" w:after="0" w:line="240" w:lineRule="auto"/>
      <w:ind w:left="1368" w:hanging="504"/>
    </w:pPr>
    <w:rPr>
      <w:rFonts w:ascii="Arial" w:eastAsia="Times New Roman" w:hAnsi="Arial" w:cs="Times New Roman"/>
      <w:kern w:val="28"/>
      <w:sz w:val="24"/>
      <w:szCs w:val="20"/>
    </w:rPr>
  </w:style>
  <w:style w:type="paragraph" w:customStyle="1" w:styleId="BodyText220">
    <w:name w:val="Body Text 22"/>
    <w:basedOn w:val="Normal"/>
    <w:uiPriority w:val="99"/>
    <w:rsid w:val="00013324"/>
    <w:pPr>
      <w:overflowPunct w:val="0"/>
      <w:autoSpaceDE w:val="0"/>
      <w:autoSpaceDN w:val="0"/>
      <w:adjustRightInd w:val="0"/>
      <w:spacing w:after="0" w:line="240" w:lineRule="auto"/>
      <w:ind w:left="720"/>
      <w:jc w:val="both"/>
    </w:pPr>
    <w:rPr>
      <w:rFonts w:ascii="Arial" w:eastAsia="Times New Roman" w:hAnsi="Arial" w:cs="Times New Roman"/>
      <w:sz w:val="24"/>
      <w:szCs w:val="20"/>
    </w:rPr>
  </w:style>
  <w:style w:type="character" w:customStyle="1" w:styleId="ITB1Char">
    <w:name w:val="ITB 1 Char"/>
    <w:link w:val="ITB1"/>
    <w:locked/>
    <w:rsid w:val="00013324"/>
    <w:rPr>
      <w:rFonts w:ascii="Arial" w:hAnsi="Arial" w:cs="Arial"/>
      <w:b/>
      <w:sz w:val="28"/>
      <w:lang w:val="en-GB"/>
    </w:rPr>
  </w:style>
  <w:style w:type="paragraph" w:customStyle="1" w:styleId="ITB1">
    <w:name w:val="ITB 1"/>
    <w:basedOn w:val="Normal"/>
    <w:link w:val="ITB1Char"/>
    <w:rsid w:val="00013324"/>
    <w:pPr>
      <w:keepNext/>
      <w:suppressAutoHyphens/>
      <w:overflowPunct w:val="0"/>
      <w:autoSpaceDE w:val="0"/>
      <w:autoSpaceDN w:val="0"/>
      <w:adjustRightInd w:val="0"/>
      <w:spacing w:after="240" w:line="240" w:lineRule="auto"/>
      <w:jc w:val="center"/>
    </w:pPr>
    <w:rPr>
      <w:rFonts w:ascii="Arial" w:hAnsi="Arial" w:cs="Arial"/>
      <w:b/>
      <w:sz w:val="28"/>
      <w:lang w:val="en-GB"/>
    </w:rPr>
  </w:style>
  <w:style w:type="character" w:customStyle="1" w:styleId="ITB11CharChar">
    <w:name w:val="ITB 1.1 Char Char"/>
    <w:link w:val="ITB11"/>
    <w:locked/>
    <w:rsid w:val="00013324"/>
    <w:rPr>
      <w:rFonts w:ascii="Arial" w:hAnsi="Arial" w:cs="Arial"/>
      <w:b/>
      <w:sz w:val="24"/>
      <w:lang w:val="en-GB" w:eastAsia="zh-CN"/>
    </w:rPr>
  </w:style>
  <w:style w:type="paragraph" w:customStyle="1" w:styleId="ITB11">
    <w:name w:val="ITB 1.1"/>
    <w:basedOn w:val="Normal"/>
    <w:link w:val="ITB11CharChar"/>
    <w:rsid w:val="00013324"/>
    <w:pPr>
      <w:suppressAutoHyphens/>
      <w:overflowPunct w:val="0"/>
      <w:autoSpaceDE w:val="0"/>
      <w:autoSpaceDN w:val="0"/>
      <w:adjustRightInd w:val="0"/>
      <w:spacing w:after="0" w:line="240" w:lineRule="auto"/>
      <w:ind w:left="601" w:hanging="425"/>
    </w:pPr>
    <w:rPr>
      <w:rFonts w:ascii="Arial" w:hAnsi="Arial" w:cs="Arial"/>
      <w:b/>
      <w:sz w:val="24"/>
      <w:lang w:val="en-GB" w:eastAsia="zh-CN"/>
    </w:rPr>
  </w:style>
  <w:style w:type="paragraph" w:customStyle="1" w:styleId="NormalBlue">
    <w:name w:val="Normal + Blue"/>
    <w:basedOn w:val="Normal"/>
    <w:uiPriority w:val="99"/>
    <w:rsid w:val="00013324"/>
    <w:pPr>
      <w:suppressAutoHyphens/>
      <w:overflowPunct w:val="0"/>
      <w:autoSpaceDE w:val="0"/>
      <w:autoSpaceDN w:val="0"/>
      <w:adjustRightInd w:val="0"/>
      <w:spacing w:after="0" w:line="240" w:lineRule="auto"/>
      <w:jc w:val="both"/>
    </w:pPr>
    <w:rPr>
      <w:rFonts w:ascii="Arial" w:eastAsia="Times New Roman" w:hAnsi="Arial" w:cs="Arial"/>
      <w:color w:val="0000FF"/>
      <w:sz w:val="24"/>
      <w:szCs w:val="24"/>
    </w:rPr>
  </w:style>
  <w:style w:type="character" w:customStyle="1" w:styleId="BDS1Char">
    <w:name w:val="BDS 1 Char"/>
    <w:link w:val="BDS1"/>
    <w:locked/>
    <w:rsid w:val="00013324"/>
    <w:rPr>
      <w:rFonts w:ascii="Arial" w:hAnsi="Arial" w:cs="Arial"/>
      <w:b/>
      <w:caps/>
      <w:sz w:val="28"/>
    </w:rPr>
  </w:style>
  <w:style w:type="paragraph" w:customStyle="1" w:styleId="BDS1">
    <w:name w:val="BDS 1"/>
    <w:basedOn w:val="Normal"/>
    <w:next w:val="Normal"/>
    <w:link w:val="BDS1Char"/>
    <w:rsid w:val="00013324"/>
    <w:pPr>
      <w:keepNext/>
      <w:suppressAutoHyphens/>
      <w:overflowPunct w:val="0"/>
      <w:autoSpaceDE w:val="0"/>
      <w:autoSpaceDN w:val="0"/>
      <w:adjustRightInd w:val="0"/>
      <w:spacing w:before="120" w:after="120" w:line="240" w:lineRule="auto"/>
      <w:jc w:val="center"/>
    </w:pPr>
    <w:rPr>
      <w:rFonts w:ascii="Arial" w:hAnsi="Arial" w:cs="Arial"/>
      <w:b/>
      <w:caps/>
      <w:sz w:val="28"/>
    </w:rPr>
  </w:style>
  <w:style w:type="paragraph" w:customStyle="1" w:styleId="BDS11">
    <w:name w:val="BDS 1.1"/>
    <w:basedOn w:val="Normal"/>
    <w:next w:val="Normal"/>
    <w:uiPriority w:val="99"/>
    <w:rsid w:val="00013324"/>
    <w:pPr>
      <w:suppressAutoHyphens/>
      <w:overflowPunct w:val="0"/>
      <w:autoSpaceDE w:val="0"/>
      <w:autoSpaceDN w:val="0"/>
      <w:adjustRightInd w:val="0"/>
      <w:spacing w:after="0" w:line="240" w:lineRule="auto"/>
    </w:pPr>
    <w:rPr>
      <w:rFonts w:ascii="Arial" w:eastAsia="Times New Roman" w:hAnsi="Arial" w:cs="Times New Roman"/>
      <w:b/>
      <w:sz w:val="24"/>
      <w:szCs w:val="24"/>
    </w:rPr>
  </w:style>
  <w:style w:type="paragraph" w:customStyle="1" w:styleId="QI1">
    <w:name w:val="QI 1"/>
    <w:basedOn w:val="Normal"/>
    <w:next w:val="Normal"/>
    <w:uiPriority w:val="99"/>
    <w:rsid w:val="00013324"/>
    <w:pPr>
      <w:autoSpaceDE w:val="0"/>
      <w:autoSpaceDN w:val="0"/>
      <w:spacing w:after="0" w:line="240" w:lineRule="auto"/>
    </w:pPr>
    <w:rPr>
      <w:rFonts w:ascii="Arial" w:eastAsia="Times New Roman" w:hAnsi="Arial" w:cs="Times New Roman"/>
      <w:b/>
      <w:caps/>
      <w:sz w:val="24"/>
      <w:szCs w:val="20"/>
    </w:rPr>
  </w:style>
  <w:style w:type="paragraph" w:customStyle="1" w:styleId="GCC1">
    <w:name w:val="GCC 1"/>
    <w:basedOn w:val="Normal"/>
    <w:next w:val="Normal"/>
    <w:uiPriority w:val="99"/>
    <w:rsid w:val="00013324"/>
    <w:pPr>
      <w:suppressAutoHyphens/>
      <w:overflowPunct w:val="0"/>
      <w:autoSpaceDE w:val="0"/>
      <w:autoSpaceDN w:val="0"/>
      <w:adjustRightInd w:val="0"/>
      <w:spacing w:after="0" w:line="240" w:lineRule="auto"/>
      <w:jc w:val="center"/>
    </w:pPr>
    <w:rPr>
      <w:rFonts w:ascii="Arial" w:eastAsia="Times New Roman" w:hAnsi="Arial" w:cs="Times New Roman"/>
      <w:b/>
      <w:sz w:val="28"/>
      <w:szCs w:val="20"/>
    </w:rPr>
  </w:style>
  <w:style w:type="paragraph" w:customStyle="1" w:styleId="GCC11">
    <w:name w:val="GCC 1.1"/>
    <w:basedOn w:val="Normal"/>
    <w:next w:val="Normal"/>
    <w:uiPriority w:val="99"/>
    <w:rsid w:val="00013324"/>
    <w:pPr>
      <w:numPr>
        <w:numId w:val="34"/>
      </w:numPr>
      <w:suppressAutoHyphens/>
      <w:overflowPunct w:val="0"/>
      <w:autoSpaceDE w:val="0"/>
      <w:autoSpaceDN w:val="0"/>
      <w:adjustRightInd w:val="0"/>
      <w:spacing w:after="0" w:line="240" w:lineRule="auto"/>
    </w:pPr>
    <w:rPr>
      <w:rFonts w:ascii="Arial" w:eastAsia="Times New Roman" w:hAnsi="Arial" w:cs="Times New Roman"/>
      <w:b/>
      <w:sz w:val="24"/>
      <w:szCs w:val="20"/>
    </w:rPr>
  </w:style>
  <w:style w:type="paragraph" w:customStyle="1" w:styleId="SCC1">
    <w:name w:val="SCC 1"/>
    <w:basedOn w:val="Normal"/>
    <w:next w:val="Normal"/>
    <w:uiPriority w:val="99"/>
    <w:rsid w:val="00013324"/>
    <w:pPr>
      <w:suppressAutoHyphens/>
      <w:overflowPunct w:val="0"/>
      <w:autoSpaceDE w:val="0"/>
      <w:autoSpaceDN w:val="0"/>
      <w:adjustRightInd w:val="0"/>
      <w:spacing w:before="120" w:after="120" w:line="240" w:lineRule="auto"/>
      <w:jc w:val="center"/>
    </w:pPr>
    <w:rPr>
      <w:rFonts w:ascii="Arial" w:eastAsia="Times New Roman" w:hAnsi="Arial" w:cs="Times New Roman"/>
      <w:b/>
      <w:sz w:val="28"/>
      <w:szCs w:val="20"/>
    </w:rPr>
  </w:style>
  <w:style w:type="paragraph" w:customStyle="1" w:styleId="SCC11">
    <w:name w:val="SCC 1.1"/>
    <w:basedOn w:val="Normal"/>
    <w:uiPriority w:val="99"/>
    <w:rsid w:val="00013324"/>
    <w:pPr>
      <w:suppressAutoHyphens/>
      <w:overflowPunct w:val="0"/>
      <w:autoSpaceDE w:val="0"/>
      <w:autoSpaceDN w:val="0"/>
      <w:adjustRightInd w:val="0"/>
      <w:spacing w:after="0" w:line="240" w:lineRule="auto"/>
    </w:pPr>
    <w:rPr>
      <w:rFonts w:ascii="Arial" w:eastAsia="Times New Roman" w:hAnsi="Arial" w:cs="Times New Roman"/>
      <w:b/>
      <w:sz w:val="24"/>
      <w:szCs w:val="20"/>
    </w:rPr>
  </w:style>
  <w:style w:type="paragraph" w:customStyle="1" w:styleId="SF1">
    <w:name w:val="SF 1"/>
    <w:basedOn w:val="Normal"/>
    <w:next w:val="Normal"/>
    <w:uiPriority w:val="99"/>
    <w:rsid w:val="00013324"/>
    <w:pPr>
      <w:suppressAutoHyphens/>
      <w:overflowPunct w:val="0"/>
      <w:autoSpaceDE w:val="0"/>
      <w:autoSpaceDN w:val="0"/>
      <w:adjustRightInd w:val="0"/>
      <w:spacing w:before="120" w:after="120" w:line="240" w:lineRule="auto"/>
      <w:jc w:val="center"/>
    </w:pPr>
    <w:rPr>
      <w:rFonts w:ascii="Arial" w:eastAsia="Times New Roman" w:hAnsi="Arial" w:cs="Times New Roman"/>
      <w:b/>
      <w:sz w:val="28"/>
      <w:szCs w:val="20"/>
    </w:rPr>
  </w:style>
  <w:style w:type="paragraph" w:customStyle="1" w:styleId="App1">
    <w:name w:val="App 1"/>
    <w:basedOn w:val="Normal"/>
    <w:next w:val="Normal"/>
    <w:uiPriority w:val="99"/>
    <w:rsid w:val="00013324"/>
    <w:pPr>
      <w:suppressAutoHyphens/>
      <w:overflowPunct w:val="0"/>
      <w:autoSpaceDE w:val="0"/>
      <w:autoSpaceDN w:val="0"/>
      <w:adjustRightInd w:val="0"/>
      <w:spacing w:after="0" w:line="240" w:lineRule="auto"/>
      <w:ind w:left="567" w:hanging="567"/>
    </w:pPr>
    <w:rPr>
      <w:rFonts w:ascii="Arial" w:eastAsia="Times New Roman" w:hAnsi="Arial" w:cs="Times New Roman"/>
      <w:b/>
      <w:caps/>
      <w:sz w:val="24"/>
      <w:szCs w:val="20"/>
    </w:rPr>
  </w:style>
  <w:style w:type="paragraph" w:customStyle="1" w:styleId="App11">
    <w:name w:val="App 1.1"/>
    <w:basedOn w:val="Normal"/>
    <w:next w:val="Normal"/>
    <w:uiPriority w:val="99"/>
    <w:rsid w:val="00013324"/>
    <w:pPr>
      <w:suppressAutoHyphens/>
      <w:overflowPunct w:val="0"/>
      <w:autoSpaceDE w:val="0"/>
      <w:autoSpaceDN w:val="0"/>
      <w:adjustRightInd w:val="0"/>
      <w:spacing w:after="0" w:line="240" w:lineRule="auto"/>
      <w:ind w:left="567" w:hanging="567"/>
    </w:pPr>
    <w:rPr>
      <w:rFonts w:ascii="Arial" w:eastAsia="Times New Roman" w:hAnsi="Arial" w:cs="Times New Roman"/>
      <w:b/>
      <w:sz w:val="24"/>
      <w:szCs w:val="20"/>
    </w:rPr>
  </w:style>
  <w:style w:type="paragraph" w:customStyle="1" w:styleId="engleski">
    <w:name w:val="engleski"/>
    <w:basedOn w:val="Normal"/>
    <w:next w:val="Normal"/>
    <w:uiPriority w:val="99"/>
    <w:rsid w:val="00013324"/>
    <w:pPr>
      <w:spacing w:after="0" w:line="240" w:lineRule="auto"/>
      <w:jc w:val="both"/>
    </w:pPr>
    <w:rPr>
      <w:rFonts w:ascii="Arial" w:eastAsia="Times New Roman" w:hAnsi="Arial" w:cs="Times New Roman"/>
      <w:color w:val="0000FF"/>
      <w:sz w:val="24"/>
      <w:szCs w:val="20"/>
    </w:rPr>
  </w:style>
  <w:style w:type="character" w:customStyle="1" w:styleId="ITB1Char0">
    <w:name w:val="ITB1 Char"/>
    <w:basedOn w:val="ITB1Char"/>
    <w:link w:val="ITB10"/>
    <w:locked/>
    <w:rsid w:val="00013324"/>
    <w:rPr>
      <w:rFonts w:ascii="Arial" w:hAnsi="Arial" w:cs="Arial"/>
      <w:b/>
      <w:sz w:val="28"/>
      <w:lang w:val="en-GB"/>
    </w:rPr>
  </w:style>
  <w:style w:type="paragraph" w:customStyle="1" w:styleId="ITB10">
    <w:name w:val="ITB1"/>
    <w:basedOn w:val="ITB1"/>
    <w:link w:val="ITB1Char0"/>
    <w:qFormat/>
    <w:rsid w:val="00013324"/>
  </w:style>
  <w:style w:type="character" w:customStyle="1" w:styleId="NazivpoglavljaChar">
    <w:name w:val="Naziv poglavlja Char"/>
    <w:basedOn w:val="TitleChar"/>
    <w:link w:val="Nazivpoglavlja"/>
    <w:locked/>
    <w:rsid w:val="00013324"/>
    <w:rPr>
      <w:rFonts w:ascii="Arial" w:eastAsia="Times New Roman" w:hAnsi="Arial" w:cs="Arial"/>
      <w:sz w:val="32"/>
      <w:szCs w:val="20"/>
      <w:lang w:val="en-GB" w:eastAsia="zh-CN"/>
    </w:rPr>
  </w:style>
  <w:style w:type="paragraph" w:customStyle="1" w:styleId="Nazivpoglavlja">
    <w:name w:val="Naziv poglavlja"/>
    <w:basedOn w:val="Title"/>
    <w:link w:val="NazivpoglavljaChar"/>
    <w:qFormat/>
    <w:rsid w:val="00013324"/>
    <w:pPr>
      <w:numPr>
        <w:numId w:val="0"/>
      </w:numPr>
      <w:tabs>
        <w:tab w:val="clear" w:pos="927"/>
      </w:tabs>
      <w:suppressAutoHyphens/>
      <w:overflowPunct w:val="0"/>
      <w:autoSpaceDE w:val="0"/>
      <w:autoSpaceDN w:val="0"/>
      <w:adjustRightInd w:val="0"/>
    </w:pPr>
    <w:rPr>
      <w:rFonts w:ascii="Arial" w:hAnsi="Arial" w:cs="Arial"/>
      <w:sz w:val="32"/>
      <w:lang w:val="en-GB" w:eastAsia="zh-CN"/>
    </w:rPr>
  </w:style>
  <w:style w:type="character" w:customStyle="1" w:styleId="NazivpotpoglavljaChar">
    <w:name w:val="Naziv potpoglavlja Char"/>
    <w:basedOn w:val="ITB1Char"/>
    <w:link w:val="Nazivpotpoglavlja"/>
    <w:locked/>
    <w:rsid w:val="00013324"/>
    <w:rPr>
      <w:rFonts w:ascii="Arial" w:hAnsi="Arial" w:cs="Arial"/>
      <w:b/>
      <w:sz w:val="28"/>
      <w:lang w:val="en-GB"/>
    </w:rPr>
  </w:style>
  <w:style w:type="paragraph" w:customStyle="1" w:styleId="Nazivpotpoglavlja">
    <w:name w:val="Naziv potpoglavlja"/>
    <w:basedOn w:val="ITB1"/>
    <w:link w:val="NazivpotpoglavljaChar"/>
    <w:qFormat/>
    <w:rsid w:val="00013324"/>
  </w:style>
  <w:style w:type="character" w:customStyle="1" w:styleId="NazivtackeChar">
    <w:name w:val="Naziv tacke Char"/>
    <w:basedOn w:val="ITB11CharChar"/>
    <w:link w:val="Nazivtacke"/>
    <w:locked/>
    <w:rsid w:val="00013324"/>
    <w:rPr>
      <w:rFonts w:ascii="Arial" w:hAnsi="Arial" w:cs="Arial"/>
      <w:b/>
      <w:sz w:val="24"/>
      <w:lang w:val="en-GB" w:eastAsia="zh-CN"/>
    </w:rPr>
  </w:style>
  <w:style w:type="paragraph" w:customStyle="1" w:styleId="Nazivtacke">
    <w:name w:val="Naziv tacke"/>
    <w:basedOn w:val="ITB11"/>
    <w:link w:val="NazivtackeChar"/>
    <w:qFormat/>
    <w:rsid w:val="00013324"/>
  </w:style>
  <w:style w:type="character" w:customStyle="1" w:styleId="Nazivtacke2Char">
    <w:name w:val="Naziv tacke2 Char"/>
    <w:basedOn w:val="ITB11CharChar"/>
    <w:link w:val="Nazivtacke2"/>
    <w:locked/>
    <w:rsid w:val="00013324"/>
    <w:rPr>
      <w:rFonts w:ascii="Arial" w:hAnsi="Arial" w:cs="Arial"/>
      <w:b/>
      <w:sz w:val="24"/>
      <w:lang w:val="en-GB" w:eastAsia="zh-CN"/>
    </w:rPr>
  </w:style>
  <w:style w:type="paragraph" w:customStyle="1" w:styleId="Nazivtacke2">
    <w:name w:val="Naziv tacke2"/>
    <w:basedOn w:val="ITB11"/>
    <w:link w:val="Nazivtacke2Char"/>
    <w:qFormat/>
    <w:rsid w:val="00013324"/>
  </w:style>
  <w:style w:type="paragraph" w:customStyle="1" w:styleId="Outline4">
    <w:name w:val="Outline4"/>
    <w:basedOn w:val="Normal"/>
    <w:uiPriority w:val="99"/>
    <w:rsid w:val="00013324"/>
    <w:pPr>
      <w:tabs>
        <w:tab w:val="left" w:pos="1440"/>
      </w:tabs>
      <w:spacing w:before="120" w:after="0" w:line="240" w:lineRule="auto"/>
      <w:ind w:left="1440" w:hanging="720"/>
    </w:pPr>
    <w:rPr>
      <w:rFonts w:ascii="Arial" w:eastAsia="Times New Roman" w:hAnsi="Arial" w:cs="Times New Roman"/>
      <w:kern w:val="28"/>
      <w:sz w:val="20"/>
      <w:szCs w:val="20"/>
    </w:rPr>
  </w:style>
  <w:style w:type="character" w:customStyle="1" w:styleId="EQ1Char">
    <w:name w:val="E&amp;Q1 Char"/>
    <w:link w:val="EQ1"/>
    <w:locked/>
    <w:rsid w:val="00013324"/>
    <w:rPr>
      <w:rFonts w:ascii="Arial" w:hAnsi="Arial" w:cs="Arial"/>
      <w:b/>
      <w:bCs/>
      <w:sz w:val="26"/>
      <w:szCs w:val="24"/>
      <w:lang w:val="zh-CN" w:eastAsia="zh-CN"/>
    </w:rPr>
  </w:style>
  <w:style w:type="paragraph" w:customStyle="1" w:styleId="EQ1">
    <w:name w:val="E&amp;Q1"/>
    <w:basedOn w:val="Normal"/>
    <w:link w:val="EQ1Char"/>
    <w:qFormat/>
    <w:rsid w:val="00013324"/>
    <w:pPr>
      <w:spacing w:after="0" w:line="240" w:lineRule="auto"/>
      <w:ind w:left="1080" w:hanging="720"/>
      <w:jc w:val="both"/>
    </w:pPr>
    <w:rPr>
      <w:rFonts w:ascii="Arial" w:hAnsi="Arial" w:cs="Arial"/>
      <w:b/>
      <w:bCs/>
      <w:sz w:val="26"/>
      <w:szCs w:val="24"/>
      <w:lang w:val="zh-CN" w:eastAsia="zh-CN"/>
    </w:rPr>
  </w:style>
  <w:style w:type="character" w:customStyle="1" w:styleId="EQ11CharChar">
    <w:name w:val="E&amp;Q 1.1 Char Char"/>
    <w:link w:val="EQ11"/>
    <w:locked/>
    <w:rsid w:val="00013324"/>
    <w:rPr>
      <w:rFonts w:ascii="Arial" w:hAnsi="Arial" w:cs="Arial"/>
      <w:b/>
      <w:sz w:val="24"/>
    </w:rPr>
  </w:style>
  <w:style w:type="paragraph" w:customStyle="1" w:styleId="EQ11">
    <w:name w:val="E&amp;Q 1.1"/>
    <w:basedOn w:val="Normal"/>
    <w:next w:val="Normal"/>
    <w:link w:val="EQ11CharChar"/>
    <w:qFormat/>
    <w:rsid w:val="00013324"/>
    <w:pPr>
      <w:suppressAutoHyphens/>
      <w:overflowPunct w:val="0"/>
      <w:autoSpaceDE w:val="0"/>
      <w:autoSpaceDN w:val="0"/>
      <w:adjustRightInd w:val="0"/>
      <w:spacing w:after="0" w:line="240" w:lineRule="auto"/>
      <w:ind w:left="1134" w:hanging="567"/>
    </w:pPr>
    <w:rPr>
      <w:rFonts w:ascii="Arial" w:hAnsi="Arial" w:cs="Arial"/>
      <w:b/>
      <w:sz w:val="24"/>
    </w:rPr>
  </w:style>
  <w:style w:type="character" w:customStyle="1" w:styleId="PogavljaChar">
    <w:name w:val="Pogavlja Char"/>
    <w:basedOn w:val="Heading1Char"/>
    <w:link w:val="Pogavlja"/>
    <w:locked/>
    <w:rsid w:val="00013324"/>
    <w:rPr>
      <w:rFonts w:ascii="Arial Bold" w:eastAsia="SimSun" w:hAnsi="Arial Bold" w:cs="Times New Roman"/>
      <w:b/>
      <w:bCs/>
      <w:caps/>
      <w:sz w:val="24"/>
      <w:szCs w:val="28"/>
      <w:lang w:val="sr-Latn-RS"/>
    </w:rPr>
  </w:style>
  <w:style w:type="character" w:customStyle="1" w:styleId="QI12CharChar">
    <w:name w:val="QI 1.2 Char Char"/>
    <w:link w:val="QI12"/>
    <w:locked/>
    <w:rsid w:val="00013324"/>
    <w:rPr>
      <w:rFonts w:ascii="Arial" w:hAnsi="Arial" w:cs="Arial"/>
      <w:b/>
      <w:sz w:val="28"/>
      <w:szCs w:val="28"/>
    </w:rPr>
  </w:style>
  <w:style w:type="paragraph" w:customStyle="1" w:styleId="QI12">
    <w:name w:val="QI 1.2"/>
    <w:basedOn w:val="Normal"/>
    <w:next w:val="Normal"/>
    <w:link w:val="QI12CharChar"/>
    <w:qFormat/>
    <w:rsid w:val="00013324"/>
    <w:pPr>
      <w:suppressAutoHyphens/>
      <w:overflowPunct w:val="0"/>
      <w:autoSpaceDE w:val="0"/>
      <w:autoSpaceDN w:val="0"/>
      <w:adjustRightInd w:val="0"/>
      <w:spacing w:after="0" w:line="240" w:lineRule="auto"/>
      <w:jc w:val="center"/>
    </w:pPr>
    <w:rPr>
      <w:rFonts w:ascii="Arial" w:hAnsi="Arial" w:cs="Arial"/>
      <w:b/>
      <w:sz w:val="28"/>
      <w:szCs w:val="28"/>
    </w:rPr>
  </w:style>
  <w:style w:type="paragraph" w:customStyle="1" w:styleId="Subtitle2">
    <w:name w:val="Subtitle 2"/>
    <w:basedOn w:val="Footer"/>
    <w:uiPriority w:val="99"/>
    <w:rsid w:val="00013324"/>
    <w:pPr>
      <w:tabs>
        <w:tab w:val="clear" w:pos="9072"/>
      </w:tabs>
      <w:spacing w:before="0"/>
      <w:ind w:left="281" w:right="288" w:hanging="281"/>
      <w:jc w:val="center"/>
      <w:outlineLvl w:val="1"/>
    </w:pPr>
    <w:rPr>
      <w:rFonts w:ascii="Times New Roman" w:hAnsi="Times New Roman"/>
      <w:b/>
      <w:sz w:val="28"/>
      <w:szCs w:val="28"/>
      <w:lang w:val="zh-CN" w:eastAsia="zh-CN"/>
    </w:rPr>
  </w:style>
  <w:style w:type="character" w:customStyle="1" w:styleId="ER1Char">
    <w:name w:val="ER1 Char"/>
    <w:link w:val="ER1"/>
    <w:locked/>
    <w:rsid w:val="00013324"/>
    <w:rPr>
      <w:rFonts w:ascii="Arial" w:hAnsi="Arial" w:cs="Arial"/>
      <w:b/>
      <w:sz w:val="30"/>
      <w:szCs w:val="30"/>
      <w:lang w:val="zh-CN" w:eastAsia="zh-CN"/>
    </w:rPr>
  </w:style>
  <w:style w:type="paragraph" w:customStyle="1" w:styleId="ER1">
    <w:name w:val="ER1"/>
    <w:basedOn w:val="Normal"/>
    <w:link w:val="ER1Char"/>
    <w:qFormat/>
    <w:rsid w:val="00013324"/>
    <w:pPr>
      <w:spacing w:before="120" w:after="240" w:line="240" w:lineRule="auto"/>
      <w:jc w:val="center"/>
    </w:pPr>
    <w:rPr>
      <w:rFonts w:ascii="Arial" w:hAnsi="Arial" w:cs="Arial"/>
      <w:b/>
      <w:sz w:val="30"/>
      <w:szCs w:val="30"/>
      <w:lang w:val="zh-CN" w:eastAsia="zh-CN"/>
    </w:rPr>
  </w:style>
  <w:style w:type="paragraph" w:customStyle="1" w:styleId="EQ10">
    <w:name w:val="E&amp;Q 1"/>
    <w:basedOn w:val="Normal"/>
    <w:next w:val="Normal"/>
    <w:uiPriority w:val="99"/>
    <w:rsid w:val="00013324"/>
    <w:pPr>
      <w:suppressAutoHyphens/>
      <w:overflowPunct w:val="0"/>
      <w:autoSpaceDE w:val="0"/>
      <w:autoSpaceDN w:val="0"/>
      <w:adjustRightInd w:val="0"/>
      <w:spacing w:after="0" w:line="240" w:lineRule="auto"/>
      <w:ind w:left="567" w:hanging="567"/>
    </w:pPr>
    <w:rPr>
      <w:rFonts w:ascii="Arial" w:eastAsia="Times New Roman" w:hAnsi="Arial" w:cs="Times New Roman"/>
      <w:b/>
      <w:sz w:val="24"/>
      <w:szCs w:val="20"/>
    </w:rPr>
  </w:style>
  <w:style w:type="paragraph" w:customStyle="1" w:styleId="QI13">
    <w:name w:val="QI1.3"/>
    <w:basedOn w:val="Normal"/>
    <w:next w:val="Normal"/>
    <w:uiPriority w:val="99"/>
    <w:rsid w:val="00013324"/>
    <w:pPr>
      <w:suppressAutoHyphens/>
      <w:overflowPunct w:val="0"/>
      <w:autoSpaceDE w:val="0"/>
      <w:autoSpaceDN w:val="0"/>
      <w:adjustRightInd w:val="0"/>
      <w:spacing w:after="0" w:line="240" w:lineRule="auto"/>
      <w:jc w:val="both"/>
    </w:pPr>
    <w:rPr>
      <w:rFonts w:ascii="Arial" w:eastAsia="Times New Roman" w:hAnsi="Arial" w:cs="Times New Roman"/>
      <w:b/>
      <w:sz w:val="24"/>
      <w:szCs w:val="20"/>
    </w:rPr>
  </w:style>
  <w:style w:type="character" w:customStyle="1" w:styleId="StyleHeader2-SubClausesBoldChar">
    <w:name w:val="Style Header 2 - SubClauses + Bold Char"/>
    <w:link w:val="StyleHeader2-SubClausesBold"/>
    <w:locked/>
    <w:rsid w:val="00013324"/>
    <w:rPr>
      <w:b/>
      <w:bCs/>
      <w:sz w:val="24"/>
      <w:lang w:eastAsia="zh-CN"/>
    </w:rPr>
  </w:style>
  <w:style w:type="paragraph" w:customStyle="1" w:styleId="StyleHeader2-SubClausesBold">
    <w:name w:val="Style Header 2 - SubClauses + Bold"/>
    <w:basedOn w:val="Normal"/>
    <w:link w:val="StyleHeader2-SubClausesBoldChar"/>
    <w:rsid w:val="00013324"/>
    <w:pPr>
      <w:tabs>
        <w:tab w:val="left" w:pos="576"/>
      </w:tabs>
      <w:spacing w:line="240" w:lineRule="auto"/>
      <w:ind w:left="612"/>
      <w:jc w:val="both"/>
    </w:pPr>
    <w:rPr>
      <w:b/>
      <w:bCs/>
      <w:sz w:val="24"/>
      <w:lang w:eastAsia="zh-CN"/>
    </w:rPr>
  </w:style>
  <w:style w:type="paragraph" w:customStyle="1" w:styleId="BankNormal">
    <w:name w:val="BankNormal"/>
    <w:basedOn w:val="Normal"/>
    <w:uiPriority w:val="99"/>
    <w:rsid w:val="00013324"/>
    <w:pPr>
      <w:spacing w:after="240" w:line="240" w:lineRule="auto"/>
    </w:pPr>
    <w:rPr>
      <w:rFonts w:ascii="Arial" w:eastAsia="Times New Roman" w:hAnsi="Arial" w:cs="Times New Roman"/>
      <w:sz w:val="20"/>
      <w:szCs w:val="20"/>
    </w:rPr>
  </w:style>
  <w:style w:type="paragraph" w:customStyle="1" w:styleId="S4-header1">
    <w:name w:val="S4-header1"/>
    <w:basedOn w:val="Normal"/>
    <w:uiPriority w:val="99"/>
    <w:rsid w:val="00013324"/>
    <w:pPr>
      <w:spacing w:before="120" w:after="240" w:line="240" w:lineRule="auto"/>
      <w:jc w:val="center"/>
    </w:pPr>
    <w:rPr>
      <w:rFonts w:ascii="Times New Roman" w:eastAsia="Times New Roman" w:hAnsi="Times New Roman" w:cs="Times New Roman"/>
      <w:b/>
      <w:sz w:val="36"/>
      <w:szCs w:val="20"/>
    </w:rPr>
  </w:style>
  <w:style w:type="paragraph" w:customStyle="1" w:styleId="DefaultParagraphFont1">
    <w:name w:val="Default Paragraph Font1"/>
    <w:next w:val="Normal"/>
    <w:uiPriority w:val="99"/>
    <w:rsid w:val="00013324"/>
    <w:pPr>
      <w:overflowPunct w:val="0"/>
      <w:autoSpaceDE w:val="0"/>
      <w:autoSpaceDN w:val="0"/>
      <w:adjustRightInd w:val="0"/>
      <w:spacing w:after="0" w:line="240" w:lineRule="auto"/>
    </w:pPr>
    <w:rPr>
      <w:rFonts w:ascii="Tms Rmn" w:eastAsia="Times New Roman" w:hAnsi="Tms Rmn" w:cs="Times New Roman"/>
      <w:sz w:val="20"/>
      <w:szCs w:val="20"/>
    </w:rPr>
  </w:style>
  <w:style w:type="paragraph" w:customStyle="1" w:styleId="Naslovi-Knjiga2">
    <w:name w:val="Naslovi-Knjiga 2"/>
    <w:basedOn w:val="Normal"/>
    <w:next w:val="Normal"/>
    <w:uiPriority w:val="99"/>
    <w:rsid w:val="00013324"/>
    <w:pPr>
      <w:autoSpaceDE w:val="0"/>
      <w:autoSpaceDN w:val="0"/>
      <w:spacing w:after="0" w:line="360" w:lineRule="auto"/>
    </w:pPr>
    <w:rPr>
      <w:rFonts w:ascii="Arial" w:eastAsia="Times New Roman" w:hAnsi="Arial" w:cs="Times New Roman"/>
      <w:b/>
      <w:i/>
      <w:sz w:val="28"/>
      <w:szCs w:val="20"/>
      <w:lang w:val="sr-Cyrl-CS"/>
    </w:rPr>
  </w:style>
  <w:style w:type="paragraph" w:customStyle="1" w:styleId="PodNaslov-Knjiga2">
    <w:name w:val="PodNaslov-Knjiga 2"/>
    <w:basedOn w:val="Normal"/>
    <w:uiPriority w:val="99"/>
    <w:rsid w:val="00013324"/>
    <w:pPr>
      <w:autoSpaceDE w:val="0"/>
      <w:autoSpaceDN w:val="0"/>
      <w:spacing w:after="0" w:line="240" w:lineRule="auto"/>
      <w:ind w:left="567" w:right="1134" w:hanging="567"/>
    </w:pPr>
    <w:rPr>
      <w:rFonts w:ascii="Arial" w:eastAsia="Times New Roman" w:hAnsi="Arial" w:cs="Times New Roman"/>
      <w:b/>
      <w:sz w:val="24"/>
      <w:szCs w:val="20"/>
      <w:lang w:val="sr-Cyrl-CS"/>
    </w:rPr>
  </w:style>
  <w:style w:type="paragraph" w:customStyle="1" w:styleId="Paragraph1">
    <w:name w:val="Paragraph 1"/>
    <w:uiPriority w:val="99"/>
    <w:rsid w:val="00013324"/>
    <w:pPr>
      <w:spacing w:before="240" w:after="0" w:line="240" w:lineRule="exact"/>
      <w:jc w:val="both"/>
    </w:pPr>
    <w:rPr>
      <w:rFonts w:ascii="Courier" w:eastAsia="Times New Roman" w:hAnsi="Courier" w:cs="Times New Roman"/>
      <w:sz w:val="24"/>
      <w:szCs w:val="20"/>
    </w:rPr>
  </w:style>
  <w:style w:type="paragraph" w:customStyle="1" w:styleId="Sub-ClauseText">
    <w:name w:val="Sub-Clause Text"/>
    <w:basedOn w:val="Normal"/>
    <w:uiPriority w:val="99"/>
    <w:rsid w:val="00013324"/>
    <w:pPr>
      <w:overflowPunct w:val="0"/>
      <w:autoSpaceDE w:val="0"/>
      <w:autoSpaceDN w:val="0"/>
      <w:adjustRightInd w:val="0"/>
      <w:spacing w:before="120" w:after="120" w:line="240" w:lineRule="auto"/>
      <w:jc w:val="both"/>
    </w:pPr>
    <w:rPr>
      <w:rFonts w:ascii="Times New Roman" w:eastAsia="Times New Roman" w:hAnsi="Times New Roman" w:cs="Times New Roman"/>
      <w:spacing w:val="-4"/>
      <w:sz w:val="24"/>
      <w:szCs w:val="20"/>
    </w:rPr>
  </w:style>
  <w:style w:type="paragraph" w:customStyle="1" w:styleId="StyleTOC1Before5ptAfter5pt">
    <w:name w:val="Style TOC 1 + Before:  5 pt After:  5 pt"/>
    <w:basedOn w:val="TOC3"/>
    <w:uiPriority w:val="99"/>
    <w:rsid w:val="00013324"/>
    <w:pPr>
      <w:tabs>
        <w:tab w:val="left" w:pos="1440"/>
        <w:tab w:val="right" w:leader="dot" w:pos="9629"/>
      </w:tabs>
      <w:autoSpaceDE w:val="0"/>
      <w:autoSpaceDN w:val="0"/>
      <w:spacing w:after="0" w:line="240" w:lineRule="auto"/>
      <w:ind w:left="1440"/>
    </w:pPr>
    <w:rPr>
      <w:rFonts w:ascii="Arial" w:eastAsia="Times New Roman" w:hAnsi="Arial" w:cs="Arial"/>
      <w:iCs/>
      <w:szCs w:val="20"/>
      <w:lang w:val="sr-Latn-CS"/>
    </w:rPr>
  </w:style>
  <w:style w:type="paragraph" w:customStyle="1" w:styleId="Heading22">
    <w:name w:val="Heading 2.2"/>
    <w:basedOn w:val="Normal"/>
    <w:next w:val="Normal"/>
    <w:uiPriority w:val="99"/>
    <w:rsid w:val="00013324"/>
    <w:pPr>
      <w:numPr>
        <w:numId w:val="35"/>
      </w:numPr>
      <w:autoSpaceDE w:val="0"/>
      <w:autoSpaceDN w:val="0"/>
      <w:spacing w:after="0" w:line="240" w:lineRule="auto"/>
    </w:pPr>
    <w:rPr>
      <w:rFonts w:ascii="Arial" w:eastAsia="Times New Roman" w:hAnsi="Arial" w:cs="Times New Roman"/>
      <w:b/>
      <w:sz w:val="24"/>
      <w:szCs w:val="20"/>
      <w:lang w:val="ru-RU"/>
    </w:rPr>
  </w:style>
  <w:style w:type="paragraph" w:customStyle="1" w:styleId="titre1">
    <w:name w:val="titre_1"/>
    <w:basedOn w:val="Normal"/>
    <w:uiPriority w:val="99"/>
    <w:rsid w:val="00013324"/>
    <w:pPr>
      <w:spacing w:after="120" w:line="240" w:lineRule="auto"/>
      <w:jc w:val="both"/>
    </w:pPr>
    <w:rPr>
      <w:rFonts w:ascii="Arial" w:eastAsia="Times New Roman" w:hAnsi="Arial" w:cs="Times New Roman"/>
      <w:sz w:val="24"/>
      <w:szCs w:val="20"/>
      <w:lang w:val="en-GB"/>
    </w:rPr>
  </w:style>
  <w:style w:type="paragraph" w:customStyle="1" w:styleId="EIB11">
    <w:name w:val="EIB 1.1"/>
    <w:basedOn w:val="ListBullet"/>
    <w:uiPriority w:val="99"/>
    <w:rsid w:val="00013324"/>
    <w:pPr>
      <w:spacing w:after="120"/>
      <w:jc w:val="center"/>
    </w:pPr>
    <w:rPr>
      <w:rFonts w:ascii="Times New Roman" w:hAnsi="Times New Roman"/>
      <w:b/>
      <w:bCs/>
      <w:sz w:val="28"/>
      <w:lang w:val="en-GB"/>
    </w:rPr>
  </w:style>
  <w:style w:type="paragraph" w:customStyle="1" w:styleId="StyleHeading2Justified">
    <w:name w:val="Style Heading 2 + Justified"/>
    <w:basedOn w:val="Heading2"/>
    <w:next w:val="Normal"/>
    <w:uiPriority w:val="99"/>
    <w:rsid w:val="00013324"/>
  </w:style>
  <w:style w:type="paragraph" w:customStyle="1" w:styleId="Tekst">
    <w:name w:val="Tekst"/>
    <w:basedOn w:val="Normal"/>
    <w:uiPriority w:val="99"/>
    <w:rsid w:val="00013324"/>
    <w:pPr>
      <w:numPr>
        <w:numId w:val="36"/>
      </w:numPr>
      <w:spacing w:after="0" w:line="240" w:lineRule="auto"/>
    </w:pPr>
    <w:rPr>
      <w:rFonts w:ascii="Verdana" w:eastAsia="Times New Roman" w:hAnsi="Verdana" w:cs="Times New Roman"/>
    </w:rPr>
  </w:style>
  <w:style w:type="paragraph" w:customStyle="1" w:styleId="distribution">
    <w:name w:val="distribution"/>
    <w:uiPriority w:val="99"/>
    <w:rsid w:val="00013324"/>
    <w:pPr>
      <w:tabs>
        <w:tab w:val="left" w:pos="1800"/>
        <w:tab w:val="left" w:pos="4680"/>
      </w:tabs>
      <w:suppressAutoHyphens/>
      <w:spacing w:after="0" w:line="240" w:lineRule="auto"/>
    </w:pPr>
    <w:rPr>
      <w:rFonts w:ascii="Times New Roman" w:eastAsia="Times New Roman" w:hAnsi="Times New Roman" w:cs="Times New Roman"/>
      <w:sz w:val="24"/>
      <w:szCs w:val="20"/>
    </w:rPr>
  </w:style>
  <w:style w:type="paragraph" w:customStyle="1" w:styleId="StyleHeading3Right1cm">
    <w:name w:val="Style Heading 3 + Right:  1 cm"/>
    <w:basedOn w:val="Heading3"/>
    <w:uiPriority w:val="99"/>
    <w:rsid w:val="00013324"/>
  </w:style>
  <w:style w:type="paragraph" w:customStyle="1" w:styleId="SPEC1">
    <w:name w:val="SPEC 1"/>
    <w:basedOn w:val="Normal"/>
    <w:next w:val="Normal"/>
    <w:uiPriority w:val="99"/>
    <w:rsid w:val="00013324"/>
    <w:pPr>
      <w:keepNext/>
      <w:numPr>
        <w:numId w:val="37"/>
      </w:numPr>
      <w:tabs>
        <w:tab w:val="left" w:pos="1134"/>
      </w:tabs>
      <w:suppressAutoHyphens/>
      <w:overflowPunct w:val="0"/>
      <w:autoSpaceDE w:val="0"/>
      <w:autoSpaceDN w:val="0"/>
      <w:adjustRightInd w:val="0"/>
      <w:spacing w:after="240" w:line="240" w:lineRule="auto"/>
      <w:ind w:right="567"/>
    </w:pPr>
    <w:rPr>
      <w:rFonts w:ascii="Arial" w:eastAsia="Times New Roman" w:hAnsi="Arial" w:cs="Times New Roman"/>
      <w:b/>
      <w:caps/>
      <w:sz w:val="28"/>
      <w:szCs w:val="28"/>
    </w:rPr>
  </w:style>
  <w:style w:type="paragraph" w:customStyle="1" w:styleId="SPEC11">
    <w:name w:val="SPEC 1.1"/>
    <w:basedOn w:val="Normal"/>
    <w:next w:val="Normal"/>
    <w:uiPriority w:val="99"/>
    <w:rsid w:val="00013324"/>
    <w:pPr>
      <w:keepNext/>
      <w:numPr>
        <w:ilvl w:val="1"/>
        <w:numId w:val="37"/>
      </w:numPr>
      <w:suppressAutoHyphens/>
      <w:overflowPunct w:val="0"/>
      <w:autoSpaceDE w:val="0"/>
      <w:autoSpaceDN w:val="0"/>
      <w:adjustRightInd w:val="0"/>
      <w:spacing w:before="120" w:after="240" w:line="240" w:lineRule="auto"/>
      <w:ind w:right="567"/>
    </w:pPr>
    <w:rPr>
      <w:rFonts w:ascii="Arial" w:eastAsia="Times New Roman" w:hAnsi="Arial" w:cs="Times New Roman"/>
      <w:b/>
      <w:sz w:val="28"/>
      <w:szCs w:val="20"/>
    </w:rPr>
  </w:style>
  <w:style w:type="paragraph" w:customStyle="1" w:styleId="SPEC111">
    <w:name w:val="SPEC 1.1.1"/>
    <w:basedOn w:val="Normal"/>
    <w:next w:val="Normal"/>
    <w:uiPriority w:val="99"/>
    <w:rsid w:val="00013324"/>
    <w:pPr>
      <w:keepNext/>
      <w:numPr>
        <w:ilvl w:val="2"/>
        <w:numId w:val="37"/>
      </w:numPr>
      <w:suppressAutoHyphens/>
      <w:overflowPunct w:val="0"/>
      <w:autoSpaceDE w:val="0"/>
      <w:autoSpaceDN w:val="0"/>
      <w:adjustRightInd w:val="0"/>
      <w:spacing w:after="240" w:line="240" w:lineRule="auto"/>
    </w:pPr>
    <w:rPr>
      <w:rFonts w:ascii="Arial" w:eastAsia="Times New Roman" w:hAnsi="Arial" w:cs="Times New Roman"/>
      <w:b/>
      <w:sz w:val="24"/>
      <w:szCs w:val="28"/>
    </w:rPr>
  </w:style>
  <w:style w:type="paragraph" w:customStyle="1" w:styleId="SPEC1111">
    <w:name w:val="SPEC 1.1.1.1"/>
    <w:basedOn w:val="Normal"/>
    <w:next w:val="Normal"/>
    <w:uiPriority w:val="99"/>
    <w:rsid w:val="00013324"/>
    <w:pPr>
      <w:keepNext/>
      <w:numPr>
        <w:ilvl w:val="3"/>
        <w:numId w:val="37"/>
      </w:numPr>
      <w:suppressAutoHyphens/>
      <w:overflowPunct w:val="0"/>
      <w:autoSpaceDE w:val="0"/>
      <w:autoSpaceDN w:val="0"/>
      <w:adjustRightInd w:val="0"/>
      <w:spacing w:after="240" w:line="240" w:lineRule="auto"/>
    </w:pPr>
    <w:rPr>
      <w:rFonts w:ascii="Arial" w:eastAsia="Times New Roman" w:hAnsi="Arial" w:cs="Times New Roman"/>
      <w:i/>
      <w:sz w:val="24"/>
      <w:szCs w:val="20"/>
    </w:rPr>
  </w:style>
  <w:style w:type="paragraph" w:customStyle="1" w:styleId="SPEC11111">
    <w:name w:val="SPEC 1.1.1.1.1"/>
    <w:basedOn w:val="Normal"/>
    <w:next w:val="Normal"/>
    <w:uiPriority w:val="99"/>
    <w:rsid w:val="00013324"/>
    <w:pPr>
      <w:keepNext/>
      <w:numPr>
        <w:ilvl w:val="4"/>
        <w:numId w:val="37"/>
      </w:numPr>
      <w:suppressAutoHyphens/>
      <w:overflowPunct w:val="0"/>
      <w:autoSpaceDE w:val="0"/>
      <w:autoSpaceDN w:val="0"/>
      <w:adjustRightInd w:val="0"/>
      <w:spacing w:after="240" w:line="240" w:lineRule="auto"/>
    </w:pPr>
    <w:rPr>
      <w:rFonts w:ascii="Arial" w:eastAsia="Times New Roman" w:hAnsi="Arial" w:cs="Times New Roman"/>
      <w:sz w:val="24"/>
      <w:szCs w:val="20"/>
      <w:lang w:val="en-GB"/>
    </w:rPr>
  </w:style>
  <w:style w:type="paragraph" w:customStyle="1" w:styleId="TP11">
    <w:name w:val="TP 1.1"/>
    <w:basedOn w:val="Normal"/>
    <w:next w:val="Normal"/>
    <w:uiPriority w:val="99"/>
    <w:rsid w:val="00013324"/>
    <w:pPr>
      <w:spacing w:after="0" w:line="240" w:lineRule="auto"/>
      <w:jc w:val="center"/>
    </w:pPr>
    <w:rPr>
      <w:rFonts w:ascii="Arial" w:eastAsia="Times New Roman" w:hAnsi="Arial" w:cs="Times New Roman"/>
      <w:b/>
      <w:sz w:val="28"/>
      <w:szCs w:val="24"/>
    </w:rPr>
  </w:style>
  <w:style w:type="paragraph" w:customStyle="1" w:styleId="TP1">
    <w:name w:val="TP 1"/>
    <w:basedOn w:val="Normal"/>
    <w:next w:val="Normal"/>
    <w:uiPriority w:val="99"/>
    <w:rsid w:val="00013324"/>
    <w:pPr>
      <w:spacing w:after="0" w:line="240" w:lineRule="auto"/>
      <w:jc w:val="center"/>
    </w:pPr>
    <w:rPr>
      <w:rFonts w:ascii="Arial" w:eastAsia="Times New Roman" w:hAnsi="Arial" w:cs="Times New Roman"/>
      <w:b/>
      <w:sz w:val="32"/>
      <w:szCs w:val="24"/>
    </w:rPr>
  </w:style>
  <w:style w:type="paragraph" w:customStyle="1" w:styleId="FP1">
    <w:name w:val="FP 1"/>
    <w:basedOn w:val="Normal"/>
    <w:next w:val="Normal"/>
    <w:uiPriority w:val="99"/>
    <w:rsid w:val="00013324"/>
    <w:pPr>
      <w:spacing w:after="0" w:line="240" w:lineRule="auto"/>
      <w:jc w:val="center"/>
    </w:pPr>
    <w:rPr>
      <w:rFonts w:ascii="Arial" w:eastAsia="Times New Roman" w:hAnsi="Arial" w:cs="Times New Roman"/>
      <w:b/>
      <w:sz w:val="32"/>
      <w:szCs w:val="24"/>
    </w:rPr>
  </w:style>
  <w:style w:type="paragraph" w:customStyle="1" w:styleId="Outline">
    <w:name w:val="Outline"/>
    <w:basedOn w:val="Normal"/>
    <w:uiPriority w:val="99"/>
    <w:rsid w:val="00013324"/>
    <w:pPr>
      <w:spacing w:before="240" w:after="0" w:line="240" w:lineRule="auto"/>
    </w:pPr>
    <w:rPr>
      <w:rFonts w:ascii="Times New Roman" w:eastAsia="Times New Roman" w:hAnsi="Times New Roman" w:cs="Times New Roman"/>
      <w:kern w:val="28"/>
      <w:sz w:val="24"/>
      <w:szCs w:val="20"/>
    </w:rPr>
  </w:style>
  <w:style w:type="paragraph" w:customStyle="1" w:styleId="ToR10">
    <w:name w:val="ToR1"/>
    <w:basedOn w:val="Normal"/>
    <w:next w:val="Normal"/>
    <w:uiPriority w:val="99"/>
    <w:rsid w:val="00013324"/>
    <w:pPr>
      <w:keepNext/>
      <w:spacing w:after="240" w:line="240" w:lineRule="auto"/>
    </w:pPr>
    <w:rPr>
      <w:rFonts w:ascii="Arial" w:eastAsia="Times New Roman" w:hAnsi="Arial" w:cs="Times New Roman"/>
      <w:b/>
      <w:sz w:val="28"/>
      <w:szCs w:val="24"/>
      <w:lang w:val="sr-Latn-CS"/>
    </w:rPr>
  </w:style>
  <w:style w:type="paragraph" w:customStyle="1" w:styleId="ToR110">
    <w:name w:val="ToR1.1"/>
    <w:basedOn w:val="Normal"/>
    <w:next w:val="Normal"/>
    <w:uiPriority w:val="99"/>
    <w:rsid w:val="00013324"/>
    <w:pPr>
      <w:spacing w:after="0" w:line="240" w:lineRule="auto"/>
    </w:pPr>
    <w:rPr>
      <w:rFonts w:ascii="Arial" w:eastAsia="Times New Roman" w:hAnsi="Arial" w:cs="Times New Roman"/>
      <w:b/>
      <w:sz w:val="24"/>
      <w:szCs w:val="24"/>
      <w:lang w:val="sr-Latn-CS"/>
    </w:rPr>
  </w:style>
  <w:style w:type="paragraph" w:customStyle="1" w:styleId="C-TB1">
    <w:name w:val="C-TB 1"/>
    <w:basedOn w:val="Normal"/>
    <w:next w:val="Normal"/>
    <w:uiPriority w:val="99"/>
    <w:rsid w:val="00013324"/>
    <w:pPr>
      <w:spacing w:before="120" w:after="240" w:line="240" w:lineRule="auto"/>
      <w:jc w:val="center"/>
    </w:pPr>
    <w:rPr>
      <w:rFonts w:ascii="Arial" w:eastAsia="Times New Roman" w:hAnsi="Arial" w:cs="Times New Roman"/>
      <w:b/>
      <w:sz w:val="32"/>
      <w:szCs w:val="24"/>
    </w:rPr>
  </w:style>
  <w:style w:type="paragraph" w:customStyle="1" w:styleId="C-TB11">
    <w:name w:val="C-TB 1.1"/>
    <w:basedOn w:val="Normal"/>
    <w:next w:val="Normal"/>
    <w:uiPriority w:val="99"/>
    <w:rsid w:val="00013324"/>
    <w:pPr>
      <w:spacing w:after="240" w:line="240" w:lineRule="auto"/>
      <w:jc w:val="center"/>
    </w:pPr>
    <w:rPr>
      <w:rFonts w:ascii="Arial" w:eastAsia="Times New Roman" w:hAnsi="Arial" w:cs="Times New Roman"/>
      <w:caps/>
      <w:sz w:val="28"/>
      <w:szCs w:val="24"/>
    </w:rPr>
  </w:style>
  <w:style w:type="paragraph" w:customStyle="1" w:styleId="C-TB111">
    <w:name w:val="C-TB 1.1.1"/>
    <w:basedOn w:val="Normal"/>
    <w:next w:val="Normal"/>
    <w:uiPriority w:val="99"/>
    <w:rsid w:val="00013324"/>
    <w:pPr>
      <w:spacing w:after="0" w:line="240" w:lineRule="auto"/>
      <w:ind w:left="567" w:hanging="567"/>
    </w:pPr>
    <w:rPr>
      <w:rFonts w:ascii="Arial" w:eastAsia="Times New Roman" w:hAnsi="Arial" w:cs="Times New Roman"/>
      <w:b/>
      <w:sz w:val="24"/>
      <w:szCs w:val="24"/>
    </w:rPr>
  </w:style>
  <w:style w:type="paragraph" w:customStyle="1" w:styleId="C-TB1111">
    <w:name w:val="C-TB 1.1.1.1"/>
    <w:basedOn w:val="Normal"/>
    <w:next w:val="Normal"/>
    <w:uiPriority w:val="99"/>
    <w:rsid w:val="00013324"/>
    <w:pPr>
      <w:spacing w:after="0" w:line="240" w:lineRule="auto"/>
      <w:ind w:left="851" w:hanging="851"/>
    </w:pPr>
    <w:rPr>
      <w:rFonts w:ascii="Arial" w:eastAsia="Times New Roman" w:hAnsi="Arial" w:cs="Times New Roman"/>
      <w:sz w:val="24"/>
      <w:szCs w:val="24"/>
    </w:rPr>
  </w:style>
  <w:style w:type="paragraph" w:customStyle="1" w:styleId="A1-Heading1">
    <w:name w:val="A1-Heading1"/>
    <w:basedOn w:val="Heading1"/>
    <w:uiPriority w:val="99"/>
    <w:rsid w:val="00013324"/>
  </w:style>
  <w:style w:type="paragraph" w:customStyle="1" w:styleId="Or">
    <w:name w:val="Or"/>
    <w:basedOn w:val="Normal"/>
    <w:uiPriority w:val="99"/>
    <w:rsid w:val="00013324"/>
    <w:pPr>
      <w:tabs>
        <w:tab w:val="left" w:pos="5040"/>
      </w:tabs>
      <w:spacing w:after="0" w:line="240" w:lineRule="auto"/>
      <w:ind w:right="-72"/>
      <w:jc w:val="both"/>
    </w:pPr>
    <w:rPr>
      <w:rFonts w:ascii="Arial" w:eastAsia="Times New Roman" w:hAnsi="Arial" w:cs="Times New Roman"/>
      <w:sz w:val="24"/>
      <w:szCs w:val="24"/>
    </w:rPr>
  </w:style>
  <w:style w:type="paragraph" w:customStyle="1" w:styleId="A1-Heading2">
    <w:name w:val="A1-Heading2"/>
    <w:basedOn w:val="Heading2"/>
    <w:uiPriority w:val="99"/>
    <w:rsid w:val="00013324"/>
  </w:style>
  <w:style w:type="paragraph" w:customStyle="1" w:styleId="A10">
    <w:name w:val="A1"/>
    <w:basedOn w:val="C-TB111"/>
    <w:next w:val="Normal"/>
    <w:uiPriority w:val="99"/>
    <w:qFormat/>
    <w:rsid w:val="00013324"/>
    <w:pPr>
      <w:keepNext/>
      <w:spacing w:after="240"/>
      <w:ind w:left="0" w:firstLine="0"/>
    </w:pPr>
  </w:style>
  <w:style w:type="paragraph" w:customStyle="1" w:styleId="B1">
    <w:name w:val="B1"/>
    <w:basedOn w:val="A10"/>
    <w:next w:val="Normal"/>
    <w:uiPriority w:val="99"/>
    <w:qFormat/>
    <w:rsid w:val="00013324"/>
  </w:style>
  <w:style w:type="paragraph" w:customStyle="1" w:styleId="A11">
    <w:name w:val="A1.1"/>
    <w:basedOn w:val="C-TB1111"/>
    <w:next w:val="Normal"/>
    <w:uiPriority w:val="99"/>
    <w:qFormat/>
    <w:rsid w:val="00013324"/>
    <w:pPr>
      <w:ind w:left="0" w:firstLine="0"/>
    </w:pPr>
  </w:style>
  <w:style w:type="paragraph" w:customStyle="1" w:styleId="A111">
    <w:name w:val="A1.1.1"/>
    <w:basedOn w:val="C-TB1111"/>
    <w:next w:val="Normal"/>
    <w:uiPriority w:val="99"/>
    <w:qFormat/>
    <w:rsid w:val="00013324"/>
    <w:pPr>
      <w:keepNext/>
      <w:spacing w:after="180"/>
      <w:ind w:left="1134" w:hanging="567"/>
    </w:pPr>
  </w:style>
  <w:style w:type="paragraph" w:customStyle="1" w:styleId="Texto5">
    <w:name w:val="Texto5"/>
    <w:basedOn w:val="Normal"/>
    <w:uiPriority w:val="99"/>
    <w:rsid w:val="00013324"/>
    <w:pPr>
      <w:tabs>
        <w:tab w:val="left" w:pos="1134"/>
        <w:tab w:val="left" w:pos="2268"/>
        <w:tab w:val="left" w:pos="3402"/>
        <w:tab w:val="center" w:pos="4111"/>
        <w:tab w:val="left" w:pos="4537"/>
        <w:tab w:val="left" w:pos="5670"/>
        <w:tab w:val="left" w:pos="6804"/>
        <w:tab w:val="left" w:pos="7939"/>
      </w:tabs>
      <w:spacing w:after="0" w:line="240" w:lineRule="auto"/>
      <w:ind w:left="567"/>
      <w:jc w:val="both"/>
    </w:pPr>
    <w:rPr>
      <w:rFonts w:ascii="Arial" w:eastAsia="Times New Roman" w:hAnsi="Arial" w:cs="Arial"/>
      <w:color w:val="0000CC"/>
      <w:sz w:val="24"/>
      <w:szCs w:val="24"/>
      <w:lang w:eastAsia="es-ES"/>
    </w:rPr>
  </w:style>
  <w:style w:type="character" w:customStyle="1" w:styleId="TEKSTChar">
    <w:name w:val="TEKST Char"/>
    <w:link w:val="TEKST0"/>
    <w:locked/>
    <w:rsid w:val="00013324"/>
    <w:rPr>
      <w:rFonts w:ascii="Arial" w:hAnsi="Arial" w:cs="Arial"/>
      <w:sz w:val="18"/>
      <w:szCs w:val="18"/>
    </w:rPr>
  </w:style>
  <w:style w:type="paragraph" w:customStyle="1" w:styleId="TEKST0">
    <w:name w:val="TEKST"/>
    <w:basedOn w:val="BodyText"/>
    <w:link w:val="TEKSTChar"/>
    <w:qFormat/>
    <w:rsid w:val="00013324"/>
    <w:pPr>
      <w:tabs>
        <w:tab w:val="left" w:pos="1134"/>
      </w:tabs>
      <w:spacing w:after="60"/>
      <w:ind w:left="709"/>
    </w:pPr>
    <w:rPr>
      <w:rFonts w:ascii="Arial" w:eastAsiaTheme="minorHAnsi" w:hAnsi="Arial" w:cs="Arial"/>
      <w:sz w:val="18"/>
      <w:szCs w:val="18"/>
      <w:lang w:eastAsia="en-US"/>
    </w:rPr>
  </w:style>
  <w:style w:type="character" w:customStyle="1" w:styleId="TEKSTPARAGRAFChar">
    <w:name w:val="TEKST PARAGRAF Char"/>
    <w:link w:val="TEKSTPARAGRAF"/>
    <w:uiPriority w:val="99"/>
    <w:locked/>
    <w:rsid w:val="00013324"/>
    <w:rPr>
      <w:rFonts w:ascii="Arial" w:hAnsi="Arial" w:cs="Arial"/>
      <w:lang w:val="en-GB" w:eastAsia="en-GB"/>
    </w:rPr>
  </w:style>
  <w:style w:type="paragraph" w:customStyle="1" w:styleId="TEKSTPARAGRAF">
    <w:name w:val="TEKST PARAGRAF"/>
    <w:basedOn w:val="Normal"/>
    <w:link w:val="TEKSTPARAGRAFChar"/>
    <w:uiPriority w:val="99"/>
    <w:qFormat/>
    <w:rsid w:val="00013324"/>
    <w:pPr>
      <w:numPr>
        <w:numId w:val="38"/>
      </w:numPr>
      <w:spacing w:before="60" w:after="60" w:line="240" w:lineRule="auto"/>
      <w:jc w:val="both"/>
    </w:pPr>
    <w:rPr>
      <w:rFonts w:ascii="Arial" w:hAnsi="Arial" w:cs="Arial"/>
      <w:lang w:val="en-GB" w:eastAsia="en-GB"/>
    </w:rPr>
  </w:style>
  <w:style w:type="paragraph" w:customStyle="1" w:styleId="Section8Heading3">
    <w:name w:val="Section 8. Heading3"/>
    <w:uiPriority w:val="99"/>
    <w:qFormat/>
    <w:rsid w:val="00013324"/>
    <w:pPr>
      <w:spacing w:after="0" w:line="240" w:lineRule="auto"/>
      <w:ind w:hanging="534"/>
    </w:pPr>
    <w:rPr>
      <w:rFonts w:ascii="Times New Roman" w:eastAsia="Times New Roman" w:hAnsi="Times New Roman" w:cs="Times New Roman"/>
      <w:b/>
      <w:bCs/>
      <w:sz w:val="24"/>
      <w:szCs w:val="24"/>
    </w:rPr>
  </w:style>
  <w:style w:type="character" w:customStyle="1" w:styleId="poglavlje2Char">
    <w:name w:val="poglavlje 2 Char"/>
    <w:link w:val="poglavlje2"/>
    <w:locked/>
    <w:rsid w:val="00013324"/>
    <w:rPr>
      <w:rFonts w:ascii="Arial" w:hAnsi="Arial" w:cs="Arial"/>
      <w:b/>
      <w:sz w:val="24"/>
      <w:szCs w:val="24"/>
    </w:rPr>
  </w:style>
  <w:style w:type="paragraph" w:customStyle="1" w:styleId="poglavlje2">
    <w:name w:val="poglavlje 2"/>
    <w:basedOn w:val="Normal"/>
    <w:link w:val="poglavlje2Char"/>
    <w:qFormat/>
    <w:rsid w:val="00013324"/>
    <w:pPr>
      <w:spacing w:before="120" w:after="120" w:line="240" w:lineRule="auto"/>
      <w:jc w:val="center"/>
    </w:pPr>
    <w:rPr>
      <w:rFonts w:ascii="Arial" w:hAnsi="Arial" w:cs="Arial"/>
      <w:b/>
      <w:sz w:val="24"/>
      <w:szCs w:val="24"/>
    </w:rPr>
  </w:style>
  <w:style w:type="character" w:customStyle="1" w:styleId="Naslov1Char">
    <w:name w:val="Naslov 1 Char"/>
    <w:link w:val="Naslov1"/>
    <w:uiPriority w:val="99"/>
    <w:locked/>
    <w:rsid w:val="00013324"/>
    <w:rPr>
      <w:rFonts w:ascii="Arial Bold" w:eastAsia="Calibri" w:hAnsi="Arial Bold"/>
      <w:b/>
      <w:szCs w:val="32"/>
      <w:lang w:val="sr-Latn-RS"/>
    </w:rPr>
  </w:style>
  <w:style w:type="paragraph" w:customStyle="1" w:styleId="Naslov1">
    <w:name w:val="Naslov 1"/>
    <w:basedOn w:val="Heading1"/>
    <w:next w:val="Normal"/>
    <w:link w:val="Naslov1Char"/>
    <w:uiPriority w:val="99"/>
    <w:qFormat/>
    <w:rsid w:val="00013324"/>
    <w:pPr>
      <w:numPr>
        <w:numId w:val="39"/>
      </w:numPr>
      <w:ind w:left="0" w:firstLine="0"/>
    </w:pPr>
    <w:rPr>
      <w:rFonts w:eastAsia="Calibri" w:cstheme="minorBidi"/>
      <w:bCs w:val="0"/>
      <w:caps w:val="0"/>
      <w:sz w:val="22"/>
      <w:szCs w:val="32"/>
    </w:rPr>
  </w:style>
  <w:style w:type="character" w:customStyle="1" w:styleId="Naslov2Char">
    <w:name w:val="Naslov 2 Char"/>
    <w:link w:val="Naslov2"/>
    <w:uiPriority w:val="99"/>
    <w:locked/>
    <w:rsid w:val="00013324"/>
    <w:rPr>
      <w:rFonts w:ascii="Arial Bold" w:eastAsia="Calibri" w:hAnsi="Arial Bold"/>
      <w:b/>
      <w:szCs w:val="26"/>
      <w:lang w:val="sr-Latn-RS"/>
    </w:rPr>
  </w:style>
  <w:style w:type="paragraph" w:customStyle="1" w:styleId="Naslov2">
    <w:name w:val="Naslov 2"/>
    <w:basedOn w:val="Heading2"/>
    <w:next w:val="Normal"/>
    <w:link w:val="Naslov2Char"/>
    <w:uiPriority w:val="99"/>
    <w:qFormat/>
    <w:rsid w:val="00013324"/>
    <w:pPr>
      <w:numPr>
        <w:ilvl w:val="1"/>
        <w:numId w:val="39"/>
      </w:numPr>
      <w:ind w:left="0" w:firstLine="0"/>
    </w:pPr>
    <w:rPr>
      <w:rFonts w:ascii="Arial Bold" w:eastAsia="Calibri" w:hAnsi="Arial Bold" w:cstheme="minorBidi"/>
      <w:bCs w:val="0"/>
      <w:sz w:val="22"/>
    </w:rPr>
  </w:style>
  <w:style w:type="character" w:customStyle="1" w:styleId="Naslov3Char">
    <w:name w:val="Naslov 3 Char"/>
    <w:link w:val="Naslov3"/>
    <w:uiPriority w:val="99"/>
    <w:locked/>
    <w:rsid w:val="00013324"/>
    <w:rPr>
      <w:rFonts w:ascii="Arial" w:eastAsia="Calibri" w:hAnsi="Arial"/>
      <w:b/>
      <w:caps/>
      <w:szCs w:val="24"/>
      <w:lang w:val="sr-Latn-RS"/>
    </w:rPr>
  </w:style>
  <w:style w:type="paragraph" w:customStyle="1" w:styleId="Naslov3">
    <w:name w:val="Naslov 3"/>
    <w:basedOn w:val="Heading3"/>
    <w:next w:val="Normal"/>
    <w:link w:val="Naslov3Char"/>
    <w:uiPriority w:val="99"/>
    <w:qFormat/>
    <w:rsid w:val="00013324"/>
    <w:pPr>
      <w:numPr>
        <w:ilvl w:val="2"/>
        <w:numId w:val="39"/>
      </w:numPr>
      <w:ind w:left="0" w:firstLine="0"/>
    </w:pPr>
    <w:rPr>
      <w:rFonts w:ascii="Arial" w:eastAsia="Calibri" w:hAnsi="Arial" w:cstheme="minorBidi"/>
      <w:bCs w:val="0"/>
      <w:caps/>
      <w:spacing w:val="0"/>
      <w:sz w:val="22"/>
      <w:szCs w:val="24"/>
    </w:rPr>
  </w:style>
  <w:style w:type="paragraph" w:customStyle="1" w:styleId="Naslov4">
    <w:name w:val="Naslov 4"/>
    <w:basedOn w:val="Heading4"/>
    <w:next w:val="Normal"/>
    <w:uiPriority w:val="99"/>
    <w:qFormat/>
    <w:rsid w:val="00013324"/>
    <w:pPr>
      <w:numPr>
        <w:ilvl w:val="3"/>
        <w:numId w:val="39"/>
      </w:numPr>
      <w:ind w:left="0" w:firstLine="0"/>
    </w:pPr>
  </w:style>
  <w:style w:type="paragraph" w:customStyle="1" w:styleId="Naslov5">
    <w:name w:val="Naslov 5"/>
    <w:basedOn w:val="Heading5"/>
    <w:next w:val="Normal"/>
    <w:uiPriority w:val="99"/>
    <w:qFormat/>
    <w:rsid w:val="00013324"/>
    <w:pPr>
      <w:numPr>
        <w:ilvl w:val="4"/>
        <w:numId w:val="39"/>
      </w:numPr>
      <w:ind w:left="0" w:firstLine="0"/>
    </w:pPr>
  </w:style>
  <w:style w:type="paragraph" w:customStyle="1" w:styleId="Naslov6">
    <w:name w:val="Naslov 6"/>
    <w:basedOn w:val="Heading6"/>
    <w:next w:val="Normal"/>
    <w:uiPriority w:val="99"/>
    <w:qFormat/>
    <w:rsid w:val="00013324"/>
    <w:pPr>
      <w:numPr>
        <w:ilvl w:val="5"/>
        <w:numId w:val="39"/>
      </w:numPr>
      <w:ind w:left="0" w:firstLine="0"/>
    </w:pPr>
  </w:style>
  <w:style w:type="paragraph" w:customStyle="1" w:styleId="Char12">
    <w:name w:val="Char12"/>
    <w:basedOn w:val="Normal"/>
    <w:uiPriority w:val="99"/>
    <w:rsid w:val="00013324"/>
    <w:pPr>
      <w:tabs>
        <w:tab w:val="left" w:pos="709"/>
      </w:tabs>
      <w:spacing w:after="0" w:line="240" w:lineRule="auto"/>
      <w:jc w:val="both"/>
    </w:pPr>
    <w:rPr>
      <w:rFonts w:ascii="Tahoma" w:eastAsia="Times New Roman" w:hAnsi="Tahoma" w:cs="Times New Roman"/>
      <w:szCs w:val="24"/>
      <w:lang w:val="pl-PL" w:eastAsia="pl-PL"/>
    </w:rPr>
  </w:style>
  <w:style w:type="paragraph" w:customStyle="1" w:styleId="Heading2Numbering">
    <w:name w:val="Heading 2 Numbering"/>
    <w:basedOn w:val="ToR10"/>
    <w:uiPriority w:val="99"/>
    <w:qFormat/>
    <w:rsid w:val="00013324"/>
  </w:style>
  <w:style w:type="character" w:customStyle="1" w:styleId="Heading1LChar">
    <w:name w:val="Heading 1L Char"/>
    <w:link w:val="Heading1L"/>
    <w:locked/>
    <w:rsid w:val="00013324"/>
    <w:rPr>
      <w:rFonts w:ascii="Arial" w:eastAsia="Calibri" w:hAnsi="Arial" w:cs="Arial"/>
      <w:b/>
      <w:sz w:val="28"/>
      <w:lang w:val="zh-CN" w:eastAsia="zh-CN"/>
    </w:rPr>
  </w:style>
  <w:style w:type="paragraph" w:customStyle="1" w:styleId="Heading1L">
    <w:name w:val="Heading 1L"/>
    <w:basedOn w:val="Heading1"/>
    <w:link w:val="Heading1LChar"/>
    <w:qFormat/>
    <w:rsid w:val="00013324"/>
    <w:rPr>
      <w:rFonts w:ascii="Arial" w:eastAsia="Calibri" w:hAnsi="Arial" w:cs="Arial"/>
      <w:bCs w:val="0"/>
      <w:caps w:val="0"/>
      <w:sz w:val="28"/>
      <w:szCs w:val="22"/>
      <w:lang w:val="zh-CN" w:eastAsia="zh-CN"/>
    </w:rPr>
  </w:style>
  <w:style w:type="paragraph" w:customStyle="1" w:styleId="Clauses">
    <w:name w:val="Clauses"/>
    <w:basedOn w:val="Normal"/>
    <w:uiPriority w:val="99"/>
    <w:rsid w:val="00013324"/>
    <w:pPr>
      <w:keepLines/>
      <w:numPr>
        <w:ilvl w:val="2"/>
        <w:numId w:val="40"/>
      </w:numPr>
      <w:tabs>
        <w:tab w:val="left" w:pos="431"/>
      </w:tabs>
      <w:spacing w:after="120" w:line="240" w:lineRule="auto"/>
      <w:ind w:left="431" w:hanging="431"/>
      <w:outlineLvl w:val="0"/>
    </w:pPr>
    <w:rPr>
      <w:rFonts w:ascii="Times New Roman Bold" w:eastAsia="Times New Roman" w:hAnsi="Times New Roman Bold" w:cs="Times New Roman"/>
      <w:b/>
      <w:sz w:val="24"/>
      <w:szCs w:val="20"/>
      <w:lang w:val="sr-Latn-RS" w:eastAsia="en-GB"/>
    </w:rPr>
  </w:style>
  <w:style w:type="paragraph" w:customStyle="1" w:styleId="Normala">
    <w:name w:val="Normal(a)"/>
    <w:basedOn w:val="Normal"/>
    <w:uiPriority w:val="99"/>
    <w:rsid w:val="00013324"/>
    <w:pPr>
      <w:keepLines/>
      <w:tabs>
        <w:tab w:val="left" w:pos="1418"/>
        <w:tab w:val="left" w:pos="1712"/>
      </w:tabs>
      <w:spacing w:after="120" w:line="240" w:lineRule="auto"/>
      <w:ind w:left="1418" w:hanging="426"/>
      <w:jc w:val="both"/>
    </w:pPr>
    <w:rPr>
      <w:rFonts w:ascii="Arial" w:eastAsia="Times New Roman" w:hAnsi="Arial" w:cs="Times New Roman"/>
      <w:sz w:val="24"/>
      <w:szCs w:val="20"/>
      <w:lang w:val="en-GB" w:eastAsia="en-GB"/>
    </w:rPr>
  </w:style>
  <w:style w:type="paragraph" w:customStyle="1" w:styleId="Normali">
    <w:name w:val="Normal(i)"/>
    <w:basedOn w:val="Normala"/>
    <w:uiPriority w:val="99"/>
    <w:rsid w:val="00013324"/>
    <w:pPr>
      <w:tabs>
        <w:tab w:val="clear" w:pos="1418"/>
        <w:tab w:val="left" w:pos="1843"/>
      </w:tabs>
    </w:pPr>
  </w:style>
  <w:style w:type="paragraph" w:customStyle="1" w:styleId="Normal12">
    <w:name w:val="Normal(1)"/>
    <w:basedOn w:val="Normal"/>
    <w:uiPriority w:val="99"/>
    <w:rsid w:val="00013324"/>
    <w:pPr>
      <w:tabs>
        <w:tab w:val="left" w:pos="709"/>
      </w:tabs>
      <w:spacing w:after="120" w:line="240" w:lineRule="auto"/>
      <w:ind w:left="709" w:hanging="709"/>
      <w:jc w:val="both"/>
    </w:pPr>
    <w:rPr>
      <w:rFonts w:ascii="Arial" w:eastAsia="Times New Roman" w:hAnsi="Arial" w:cs="Times New Roman"/>
      <w:sz w:val="24"/>
      <w:szCs w:val="20"/>
      <w:lang w:val="en-GB" w:eastAsia="en-GB"/>
    </w:rPr>
  </w:style>
  <w:style w:type="paragraph" w:customStyle="1" w:styleId="A2-Heading1">
    <w:name w:val="A2-Heading 1"/>
    <w:basedOn w:val="Heading1"/>
    <w:uiPriority w:val="99"/>
    <w:rsid w:val="00013324"/>
  </w:style>
  <w:style w:type="paragraph" w:customStyle="1" w:styleId="A2-Heading2">
    <w:name w:val="A2-Heading 2"/>
    <w:basedOn w:val="Heading2"/>
    <w:uiPriority w:val="99"/>
    <w:rsid w:val="00013324"/>
  </w:style>
  <w:style w:type="paragraph" w:customStyle="1" w:styleId="A1-Heading3">
    <w:name w:val="A1-Heading 3"/>
    <w:basedOn w:val="Heading3"/>
    <w:uiPriority w:val="99"/>
    <w:rsid w:val="00013324"/>
  </w:style>
  <w:style w:type="paragraph" w:customStyle="1" w:styleId="A1-Heading4">
    <w:name w:val="A1-Heading 4"/>
    <w:basedOn w:val="Heading4"/>
    <w:uiPriority w:val="99"/>
    <w:rsid w:val="00013324"/>
  </w:style>
  <w:style w:type="paragraph" w:customStyle="1" w:styleId="A2-Heading3">
    <w:name w:val="A2-Heading 3"/>
    <w:basedOn w:val="Heading3"/>
    <w:uiPriority w:val="99"/>
    <w:rsid w:val="00013324"/>
  </w:style>
  <w:style w:type="paragraph" w:customStyle="1" w:styleId="Section3-Heading1">
    <w:name w:val="Section 3 - Heading 1"/>
    <w:basedOn w:val="Normal"/>
    <w:uiPriority w:val="99"/>
    <w:rsid w:val="00013324"/>
    <w:pPr>
      <w:pBdr>
        <w:bottom w:val="single" w:sz="4" w:space="1" w:color="auto"/>
      </w:pBdr>
      <w:spacing w:after="240" w:line="240" w:lineRule="auto"/>
      <w:jc w:val="center"/>
    </w:pPr>
    <w:rPr>
      <w:rFonts w:ascii="Times New Roman Bold" w:eastAsia="Times New Roman" w:hAnsi="Times New Roman Bold" w:cs="Times New Roman"/>
      <w:b/>
      <w:sz w:val="32"/>
      <w:szCs w:val="24"/>
    </w:rPr>
  </w:style>
  <w:style w:type="paragraph" w:customStyle="1" w:styleId="HEADER5">
    <w:name w:val="HEADER 5"/>
    <w:basedOn w:val="Header"/>
    <w:uiPriority w:val="99"/>
    <w:rsid w:val="00013324"/>
    <w:pPr>
      <w:numPr>
        <w:numId w:val="41"/>
      </w:numPr>
      <w:tabs>
        <w:tab w:val="clear" w:pos="4153"/>
        <w:tab w:val="clear" w:pos="8306"/>
      </w:tabs>
      <w:spacing w:before="0" w:after="0" w:line="240" w:lineRule="auto"/>
      <w:ind w:right="-88"/>
    </w:pPr>
    <w:rPr>
      <w:rFonts w:cs="Arial"/>
      <w:bCs/>
      <w:sz w:val="22"/>
      <w:szCs w:val="24"/>
      <w:lang w:val="en-GB" w:eastAsia="zh-CN"/>
    </w:rPr>
  </w:style>
  <w:style w:type="paragraph" w:customStyle="1" w:styleId="Subtitulos">
    <w:name w:val="Subtitulos"/>
    <w:basedOn w:val="Heading2"/>
    <w:uiPriority w:val="99"/>
    <w:rsid w:val="00013324"/>
  </w:style>
  <w:style w:type="paragraph" w:customStyle="1" w:styleId="41Autolist4">
    <w:name w:val="4.1 Autolist4"/>
    <w:basedOn w:val="Normal"/>
    <w:next w:val="Normal"/>
    <w:uiPriority w:val="99"/>
    <w:rsid w:val="00013324"/>
    <w:pPr>
      <w:keepNext/>
      <w:spacing w:before="120" w:after="120" w:line="240" w:lineRule="auto"/>
      <w:jc w:val="both"/>
    </w:pPr>
    <w:rPr>
      <w:rFonts w:ascii="Arial" w:eastAsia="Times New Roman" w:hAnsi="Arial" w:cs="Times New Roman"/>
      <w:sz w:val="24"/>
      <w:szCs w:val="20"/>
    </w:rPr>
  </w:style>
  <w:style w:type="paragraph" w:customStyle="1" w:styleId="iAutoList">
    <w:name w:val="(i) AutoList"/>
    <w:basedOn w:val="Normal"/>
    <w:next w:val="Normal"/>
    <w:uiPriority w:val="99"/>
    <w:rsid w:val="00013324"/>
    <w:pPr>
      <w:snapToGrid w:val="0"/>
      <w:spacing w:before="120" w:after="120" w:line="240" w:lineRule="auto"/>
      <w:ind w:left="720" w:hanging="360"/>
      <w:jc w:val="both"/>
    </w:pPr>
    <w:rPr>
      <w:rFonts w:ascii="Arial" w:eastAsia="Times New Roman" w:hAnsi="Arial" w:cs="Times New Roman"/>
      <w:sz w:val="24"/>
      <w:szCs w:val="20"/>
      <w:lang w:val="sr-Latn-RS"/>
    </w:rPr>
  </w:style>
  <w:style w:type="paragraph" w:customStyle="1" w:styleId="Section4-Heading1">
    <w:name w:val="Section 4 - Heading 1"/>
    <w:basedOn w:val="Section3-Heading1"/>
    <w:uiPriority w:val="99"/>
    <w:rsid w:val="00013324"/>
  </w:style>
  <w:style w:type="paragraph" w:customStyle="1" w:styleId="Header1-Clauses">
    <w:name w:val="Header 1 - Clauses"/>
    <w:basedOn w:val="Normal"/>
    <w:uiPriority w:val="99"/>
    <w:rsid w:val="00013324"/>
    <w:pPr>
      <w:numPr>
        <w:numId w:val="42"/>
      </w:numPr>
      <w:spacing w:after="0" w:line="240" w:lineRule="auto"/>
    </w:pPr>
    <w:rPr>
      <w:rFonts w:ascii="Arial" w:eastAsia="Times New Roman" w:hAnsi="Arial" w:cs="Times New Roman"/>
      <w:b/>
      <w:sz w:val="24"/>
      <w:szCs w:val="20"/>
      <w:lang w:val="sr-Latn-RS"/>
    </w:rPr>
  </w:style>
  <w:style w:type="paragraph" w:customStyle="1" w:styleId="Header2-SubClauses">
    <w:name w:val="Header 2 - SubClauses"/>
    <w:basedOn w:val="Normal"/>
    <w:uiPriority w:val="99"/>
    <w:rsid w:val="00013324"/>
    <w:pPr>
      <w:numPr>
        <w:ilvl w:val="1"/>
        <w:numId w:val="42"/>
      </w:numPr>
      <w:tabs>
        <w:tab w:val="left" w:pos="619"/>
      </w:tabs>
      <w:spacing w:line="240" w:lineRule="auto"/>
      <w:jc w:val="both"/>
    </w:pPr>
    <w:rPr>
      <w:rFonts w:ascii="Arial" w:eastAsia="Times New Roman" w:hAnsi="Arial" w:cs="Times New Roman"/>
      <w:sz w:val="24"/>
      <w:szCs w:val="20"/>
      <w:lang w:val="sr-Latn-RS"/>
    </w:rPr>
  </w:style>
  <w:style w:type="paragraph" w:customStyle="1" w:styleId="P3Header1-Clauses">
    <w:name w:val="P3 Header1-Clauses"/>
    <w:basedOn w:val="Header1-Clauses"/>
    <w:uiPriority w:val="99"/>
    <w:rsid w:val="00013324"/>
    <w:pPr>
      <w:numPr>
        <w:ilvl w:val="2"/>
      </w:numPr>
      <w:ind w:left="360" w:hanging="360"/>
    </w:pPr>
  </w:style>
  <w:style w:type="paragraph" w:customStyle="1" w:styleId="Section8Heading1">
    <w:name w:val="Section 8. Heading1"/>
    <w:basedOn w:val="A1-Heading2"/>
    <w:uiPriority w:val="99"/>
    <w:qFormat/>
    <w:rsid w:val="00013324"/>
    <w:pPr>
      <w:numPr>
        <w:numId w:val="43"/>
      </w:numPr>
      <w:ind w:left="0" w:firstLine="0"/>
    </w:pPr>
  </w:style>
  <w:style w:type="paragraph" w:customStyle="1" w:styleId="Section8Header1">
    <w:name w:val="Section 8. Header1"/>
    <w:uiPriority w:val="99"/>
    <w:qFormat/>
    <w:rsid w:val="00013324"/>
    <w:pPr>
      <w:numPr>
        <w:numId w:val="44"/>
      </w:numPr>
      <w:spacing w:before="240" w:after="240" w:line="240" w:lineRule="auto"/>
      <w:jc w:val="center"/>
    </w:pPr>
    <w:rPr>
      <w:rFonts w:ascii="Times New Roman" w:eastAsia="Times New Roman" w:hAnsi="Times New Roman" w:cs="Times New Roman"/>
      <w:b/>
      <w:sz w:val="32"/>
      <w:szCs w:val="20"/>
    </w:rPr>
  </w:style>
  <w:style w:type="paragraph" w:customStyle="1" w:styleId="Poglavlja">
    <w:name w:val="Poglavlja"/>
    <w:basedOn w:val="Heading1"/>
    <w:uiPriority w:val="99"/>
    <w:qFormat/>
    <w:rsid w:val="00013324"/>
  </w:style>
  <w:style w:type="character" w:customStyle="1" w:styleId="S2-1Char">
    <w:name w:val="S2-1 Char"/>
    <w:link w:val="S2-1"/>
    <w:locked/>
    <w:rsid w:val="00013324"/>
    <w:rPr>
      <w:rFonts w:ascii="Arial" w:eastAsia="Calibri" w:hAnsi="Arial" w:cs="Arial"/>
      <w:b/>
      <w:sz w:val="32"/>
      <w:lang w:val="zh-CN"/>
    </w:rPr>
  </w:style>
  <w:style w:type="paragraph" w:customStyle="1" w:styleId="S2-1">
    <w:name w:val="S2-1"/>
    <w:basedOn w:val="Heading1"/>
    <w:link w:val="S2-1Char"/>
    <w:qFormat/>
    <w:rsid w:val="00013324"/>
    <w:rPr>
      <w:rFonts w:ascii="Arial" w:eastAsia="Calibri" w:hAnsi="Arial" w:cs="Arial"/>
      <w:bCs w:val="0"/>
      <w:caps w:val="0"/>
      <w:sz w:val="32"/>
      <w:szCs w:val="22"/>
      <w:lang w:val="zh-CN"/>
    </w:rPr>
  </w:style>
  <w:style w:type="character" w:customStyle="1" w:styleId="S2-2Char">
    <w:name w:val="S2-2 Char"/>
    <w:link w:val="S2-2"/>
    <w:locked/>
    <w:rsid w:val="00013324"/>
    <w:rPr>
      <w:rFonts w:ascii="Arial" w:hAnsi="Arial" w:cs="Arial"/>
      <w:b/>
      <w:sz w:val="24"/>
      <w:szCs w:val="24"/>
      <w:lang w:val="zh-CN" w:eastAsia="zh-CN"/>
    </w:rPr>
  </w:style>
  <w:style w:type="paragraph" w:customStyle="1" w:styleId="S2-2">
    <w:name w:val="S2-2"/>
    <w:basedOn w:val="Heading2"/>
    <w:link w:val="S2-2Char"/>
    <w:qFormat/>
    <w:rsid w:val="00013324"/>
    <w:rPr>
      <w:rFonts w:eastAsiaTheme="minorHAnsi" w:cs="Arial"/>
      <w:bCs w:val="0"/>
      <w:szCs w:val="24"/>
      <w:lang w:val="zh-CN" w:eastAsia="zh-CN"/>
    </w:rPr>
  </w:style>
  <w:style w:type="character" w:customStyle="1" w:styleId="S2-3Char">
    <w:name w:val="S2-3 Char"/>
    <w:link w:val="S2-3"/>
    <w:locked/>
    <w:rsid w:val="00013324"/>
    <w:rPr>
      <w:rFonts w:ascii="Arial" w:hAnsi="Arial" w:cs="Arial"/>
      <w:b/>
      <w:sz w:val="24"/>
      <w:szCs w:val="24"/>
      <w:lang w:val="en-GB"/>
    </w:rPr>
  </w:style>
  <w:style w:type="paragraph" w:customStyle="1" w:styleId="S2-3">
    <w:name w:val="S2-3"/>
    <w:basedOn w:val="Normal"/>
    <w:link w:val="S2-3Char"/>
    <w:qFormat/>
    <w:rsid w:val="00013324"/>
    <w:pPr>
      <w:tabs>
        <w:tab w:val="left" w:pos="570"/>
      </w:tabs>
      <w:spacing w:after="0" w:line="240" w:lineRule="auto"/>
      <w:ind w:left="570" w:hanging="210"/>
    </w:pPr>
    <w:rPr>
      <w:rFonts w:ascii="Arial" w:hAnsi="Arial" w:cs="Arial"/>
      <w:b/>
      <w:sz w:val="24"/>
      <w:szCs w:val="24"/>
      <w:lang w:val="en-GB"/>
    </w:rPr>
  </w:style>
  <w:style w:type="character" w:customStyle="1" w:styleId="S4-1Char">
    <w:name w:val="S4-1 Char"/>
    <w:link w:val="S4-1"/>
    <w:locked/>
    <w:rsid w:val="00013324"/>
    <w:rPr>
      <w:rFonts w:ascii="Arial Bold" w:hAnsi="Arial Bold"/>
      <w:b/>
      <w:sz w:val="28"/>
      <w:szCs w:val="28"/>
      <w:lang w:val="fr-FR"/>
    </w:rPr>
  </w:style>
  <w:style w:type="paragraph" w:customStyle="1" w:styleId="S4-1">
    <w:name w:val="S4-1"/>
    <w:basedOn w:val="Normal"/>
    <w:link w:val="S4-1Char"/>
    <w:qFormat/>
    <w:rsid w:val="00013324"/>
    <w:pPr>
      <w:spacing w:after="0" w:line="240" w:lineRule="auto"/>
      <w:jc w:val="center"/>
    </w:pPr>
    <w:rPr>
      <w:rFonts w:ascii="Arial Bold" w:hAnsi="Arial Bold"/>
      <w:b/>
      <w:sz w:val="28"/>
      <w:szCs w:val="28"/>
      <w:lang w:val="fr-FR"/>
    </w:rPr>
  </w:style>
  <w:style w:type="paragraph" w:customStyle="1" w:styleId="VIANorml1">
    <w:name w:val="VIA_Normál_1"/>
    <w:basedOn w:val="Normal"/>
    <w:uiPriority w:val="99"/>
    <w:rsid w:val="00013324"/>
    <w:pPr>
      <w:spacing w:before="120" w:after="0" w:line="288" w:lineRule="auto"/>
      <w:ind w:left="431"/>
      <w:jc w:val="both"/>
    </w:pPr>
    <w:rPr>
      <w:rFonts w:ascii="Times New Roman" w:eastAsia="Calibri" w:hAnsi="Times New Roman" w:cs="Times New Roman"/>
      <w:szCs w:val="24"/>
      <w:lang w:val="en-GB" w:eastAsia="hu-HU"/>
    </w:rPr>
  </w:style>
  <w:style w:type="character" w:customStyle="1" w:styleId="DefaultPara">
    <w:name w:val="Default Para"/>
    <w:rsid w:val="00013324"/>
    <w:rPr>
      <w:rFonts w:ascii="CG Times" w:hAnsi="CG Times" w:hint="default"/>
      <w:b/>
      <w:i/>
      <w:sz w:val="24"/>
      <w:lang w:val="en-US"/>
    </w:rPr>
  </w:style>
  <w:style w:type="character" w:customStyle="1" w:styleId="BulletList">
    <w:name w:val="Bullet List"/>
    <w:basedOn w:val="DefaultParagraphFont"/>
    <w:rsid w:val="00013324"/>
  </w:style>
  <w:style w:type="character" w:customStyle="1" w:styleId="StyleHeader2-SubClausesItalicChar">
    <w:name w:val="Style Header 2 - SubClauses + Italic Char"/>
    <w:rsid w:val="00013324"/>
    <w:rPr>
      <w:rFonts w:ascii="Arial" w:hAnsi="Arial" w:cs="Arial" w:hint="default"/>
      <w:i/>
      <w:iCs/>
      <w:sz w:val="24"/>
      <w:szCs w:val="24"/>
      <w:lang w:val="en-US" w:eastAsia="en-US" w:bidi="ar-SA"/>
    </w:rPr>
  </w:style>
  <w:style w:type="character" w:customStyle="1" w:styleId="Heading2CharChar">
    <w:name w:val="Heading 2 Char Char"/>
    <w:rsid w:val="00013324"/>
    <w:rPr>
      <w:rFonts w:ascii="Arial" w:hAnsi="Arial" w:cs="Arial" w:hint="default"/>
      <w:b/>
      <w:bCs/>
      <w:caps/>
      <w:sz w:val="24"/>
      <w:szCs w:val="24"/>
      <w:lang w:val="en-GB" w:eastAsia="en-US" w:bidi="ar-SA"/>
    </w:rPr>
  </w:style>
  <w:style w:type="character" w:customStyle="1" w:styleId="hps">
    <w:name w:val="hps"/>
    <w:rsid w:val="00013324"/>
  </w:style>
  <w:style w:type="character" w:customStyle="1" w:styleId="atn">
    <w:name w:val="atn"/>
    <w:rsid w:val="00013324"/>
  </w:style>
  <w:style w:type="character" w:customStyle="1" w:styleId="GaramondTimesNewRoman">
    <w:name w:val="Стиль Стиль Garamond + Times New Roman"/>
    <w:uiPriority w:val="99"/>
    <w:rsid w:val="00013324"/>
    <w:rPr>
      <w:rFonts w:ascii="Times New Roman" w:hAnsi="Times New Roman" w:cs="Times New Roman" w:hint="default"/>
      <w:spacing w:val="0"/>
      <w:kern w:val="2"/>
      <w:position w:val="0"/>
      <w:sz w:val="24"/>
      <w:vertAlign w:val="baseline"/>
    </w:rPr>
  </w:style>
  <w:style w:type="character" w:customStyle="1" w:styleId="Garamond">
    <w:name w:val="Стиль Garamond"/>
    <w:uiPriority w:val="99"/>
    <w:rsid w:val="00013324"/>
    <w:rPr>
      <w:rFonts w:ascii="Times New Roman" w:hAnsi="Times New Roman" w:cs="Times New Roman" w:hint="default"/>
      <w:spacing w:val="2"/>
      <w:kern w:val="2"/>
      <w:position w:val="0"/>
      <w:sz w:val="24"/>
      <w:vertAlign w:val="baseline"/>
    </w:rPr>
  </w:style>
  <w:style w:type="character" w:customStyle="1" w:styleId="DeltaViewInsertion">
    <w:name w:val="DeltaView Insertion"/>
    <w:uiPriority w:val="99"/>
    <w:rsid w:val="00013324"/>
    <w:rPr>
      <w:color w:val="0000FF"/>
      <w:u w:val="double"/>
    </w:rPr>
  </w:style>
  <w:style w:type="table" w:customStyle="1" w:styleId="ReportTable1">
    <w:name w:val="Report Table1"/>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TableGrid11">
    <w:name w:val="Table Grid11"/>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portTable11">
    <w:name w:val="Report Table11"/>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TableGrid4">
    <w:name w:val="Table Grid4"/>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59"/>
    <w:rsid w:val="00013324"/>
    <w:pPr>
      <w:spacing w:after="0" w:line="240" w:lineRule="auto"/>
    </w:pPr>
    <w:rPr>
      <w:rFonts w:ascii="Calibri" w:eastAsia="Calibri" w:hAnsi="Calibri"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013324"/>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2">
    <w:name w:val="Report Table2"/>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ReportTablewithoutheader1">
    <w:name w:val="Report Table without header1"/>
    <w:basedOn w:val="ReportTable"/>
    <w:rsid w:val="00013324"/>
    <w:tblPr/>
    <w:tcPr>
      <w:shd w:val="clear" w:color="auto" w:fill="auto"/>
    </w:tcPr>
    <w:tblStylePr w:type="firstRow">
      <w:rPr>
        <w:b w:val="0"/>
      </w:rPr>
      <w:tblPr/>
      <w:tcPr>
        <w:shd w:val="clear" w:color="auto" w:fill="FFFFFF"/>
      </w:tcPr>
    </w:tblStylePr>
  </w:style>
  <w:style w:type="table" w:customStyle="1" w:styleId="TableGrid10">
    <w:name w:val="Table Grid10"/>
    <w:basedOn w:val="TableNormal"/>
    <w:uiPriority w:val="59"/>
    <w:rsid w:val="00013324"/>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3">
    <w:name w:val="Report Table3"/>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ReportTablewithoutheader2">
    <w:name w:val="Report Table without header2"/>
    <w:basedOn w:val="ReportTable"/>
    <w:rsid w:val="00013324"/>
    <w:tblPr/>
    <w:tcPr>
      <w:shd w:val="clear" w:color="auto" w:fill="auto"/>
    </w:tcPr>
    <w:tblStylePr w:type="firstRow">
      <w:rPr>
        <w:b w:val="0"/>
      </w:rPr>
      <w:tblPr/>
      <w:tcPr>
        <w:shd w:val="clear" w:color="auto" w:fill="FFFFFF"/>
      </w:tcPr>
    </w:tblStylePr>
  </w:style>
  <w:style w:type="table" w:customStyle="1" w:styleId="TableGrid12">
    <w:name w:val="Table Grid12"/>
    <w:basedOn w:val="TableNormal"/>
    <w:uiPriority w:val="59"/>
    <w:rsid w:val="00013324"/>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4">
    <w:name w:val="Report Table4"/>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ReportTablewithoutheader3">
    <w:name w:val="Report Table without header3"/>
    <w:basedOn w:val="ReportTable"/>
    <w:rsid w:val="00013324"/>
    <w:tblPr/>
    <w:tcPr>
      <w:shd w:val="clear" w:color="auto" w:fill="auto"/>
    </w:tcPr>
    <w:tblStylePr w:type="firstRow">
      <w:rPr>
        <w:b w:val="0"/>
      </w:rPr>
      <w:tblPr/>
      <w:tcPr>
        <w:shd w:val="clear" w:color="auto" w:fill="FFFFFF"/>
      </w:tcPr>
    </w:tblStylePr>
  </w:style>
  <w:style w:type="table" w:customStyle="1" w:styleId="TableGrid13">
    <w:name w:val="Table Grid13"/>
    <w:basedOn w:val="TableNormal"/>
    <w:uiPriority w:val="59"/>
    <w:rsid w:val="00013324"/>
    <w:pPr>
      <w:spacing w:after="0" w:line="240" w:lineRule="auto"/>
    </w:pPr>
    <w:rPr>
      <w:rFonts w:ascii="Calibri" w:eastAsia="Times New Roman"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ReportTable5">
    <w:name w:val="Report Table5"/>
    <w:basedOn w:val="TableNormal"/>
    <w:rsid w:val="00013324"/>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ADADA"/>
      </w:tcPr>
    </w:tblStylePr>
  </w:style>
  <w:style w:type="table" w:customStyle="1" w:styleId="ReportTablewithoutheader4">
    <w:name w:val="Report Table without header4"/>
    <w:basedOn w:val="ReportTable"/>
    <w:rsid w:val="00013324"/>
    <w:tblPr/>
    <w:tcPr>
      <w:shd w:val="clear" w:color="auto" w:fill="auto"/>
    </w:tcPr>
    <w:tblStylePr w:type="firstRow">
      <w:rPr>
        <w:b w:val="0"/>
      </w:rPr>
      <w:tblPr/>
      <w:tcPr>
        <w:shd w:val="clear" w:color="auto" w:fill="FFFFFF"/>
      </w:tcPr>
    </w:tblStylePr>
  </w:style>
  <w:style w:type="table" w:customStyle="1" w:styleId="TableClassic211">
    <w:name w:val="Table Classic 211"/>
    <w:basedOn w:val="TableNormal"/>
    <w:rsid w:val="00013324"/>
    <w:pPr>
      <w:spacing w:before="120" w:after="120"/>
      <w:jc w:val="center"/>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311">
    <w:name w:val="Table Classic 311"/>
    <w:basedOn w:val="TableNormal"/>
    <w:rsid w:val="00013324"/>
    <w:pPr>
      <w:spacing w:before="120" w:after="120"/>
      <w:jc w:val="center"/>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Classic212">
    <w:name w:val="Table Classic 212"/>
    <w:basedOn w:val="TableNormal"/>
    <w:rsid w:val="00013324"/>
    <w:pPr>
      <w:spacing w:before="120" w:after="120"/>
      <w:jc w:val="center"/>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312">
    <w:name w:val="Table Classic 312"/>
    <w:basedOn w:val="TableNormal"/>
    <w:rsid w:val="00013324"/>
    <w:pPr>
      <w:spacing w:before="120" w:after="120"/>
      <w:jc w:val="center"/>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character" w:customStyle="1" w:styleId="BodyTextChar2">
    <w:name w:val="Body Text Char2"/>
    <w:basedOn w:val="DefaultParagraphFont"/>
    <w:rsid w:val="00013324"/>
    <w:rPr>
      <w:rFonts w:ascii="Calibri" w:eastAsia="Batang" w:hAnsi="Calibri" w:cs="Times New Roman"/>
      <w:szCs w:val="24"/>
      <w:lang w:val="en-US" w:eastAsia="ko-KR"/>
    </w:rPr>
  </w:style>
  <w:style w:type="character" w:customStyle="1" w:styleId="BodyTextIndentChar2">
    <w:name w:val="Body Text Indent Char2"/>
    <w:basedOn w:val="DefaultParagraphFont"/>
    <w:rsid w:val="00013324"/>
    <w:rPr>
      <w:rFonts w:ascii="CHelvPlain" w:eastAsia="Times New Roman" w:hAnsi="CHelvPlain" w:cs="Times New Roman"/>
      <w:szCs w:val="24"/>
      <w:lang w:val="en-US"/>
    </w:rPr>
  </w:style>
  <w:style w:type="character" w:customStyle="1" w:styleId="st">
    <w:name w:val="st"/>
    <w:basedOn w:val="DefaultParagraphFont"/>
    <w:rsid w:val="00013324"/>
  </w:style>
  <w:style w:type="paragraph" w:customStyle="1" w:styleId="StyleStyleStyleHeading2ArialLightBlueJustifiedAutoJ">
    <w:name w:val="Style Style Style Heading 2 + Arial Light Blue Justified + Auto + J..."/>
    <w:basedOn w:val="StyleStyleHeading2ArialLightBlueJustifiedAuto"/>
    <w:rsid w:val="00013324"/>
    <w:pPr>
      <w:numPr>
        <w:ilvl w:val="1"/>
        <w:numId w:val="45"/>
      </w:numPr>
      <w:jc w:val="both"/>
    </w:pPr>
    <w:rPr>
      <w:rFonts w:cs="Arial"/>
      <w:b/>
      <w:lang w:val="en-US"/>
    </w:rPr>
  </w:style>
  <w:style w:type="paragraph" w:customStyle="1" w:styleId="tekst1">
    <w:name w:val="_tekst"/>
    <w:basedOn w:val="Normal"/>
    <w:link w:val="tekstChar0"/>
    <w:rsid w:val="00013324"/>
    <w:pPr>
      <w:spacing w:after="240" w:line="240" w:lineRule="auto"/>
      <w:jc w:val="both"/>
    </w:pPr>
    <w:rPr>
      <w:rFonts w:ascii="Times New Roman" w:eastAsia="Times New Roman" w:hAnsi="Times New Roman" w:cs="Times New Roman"/>
      <w:sz w:val="24"/>
      <w:szCs w:val="24"/>
      <w:lang w:val="sr-Latn-CS"/>
    </w:rPr>
  </w:style>
  <w:style w:type="character" w:customStyle="1" w:styleId="tekstChar0">
    <w:name w:val="_tekst Char"/>
    <w:link w:val="tekst1"/>
    <w:rsid w:val="00013324"/>
    <w:rPr>
      <w:rFonts w:ascii="Times New Roman" w:eastAsia="Times New Roman" w:hAnsi="Times New Roman" w:cs="Times New Roman"/>
      <w:sz w:val="24"/>
      <w:szCs w:val="24"/>
      <w:lang w:val="sr-Latn-CS"/>
    </w:rPr>
  </w:style>
  <w:style w:type="paragraph" w:customStyle="1" w:styleId="testo">
    <w:name w:val="testo"/>
    <w:basedOn w:val="Normal"/>
    <w:link w:val="testoCarattere"/>
    <w:qFormat/>
    <w:rsid w:val="00013324"/>
    <w:pPr>
      <w:tabs>
        <w:tab w:val="left" w:pos="2694"/>
      </w:tabs>
      <w:spacing w:after="0" w:line="240" w:lineRule="auto"/>
      <w:jc w:val="both"/>
    </w:pPr>
    <w:rPr>
      <w:rFonts w:ascii="Arial" w:eastAsia="Times New Roman" w:hAnsi="Arial" w:cs="Arial"/>
      <w:color w:val="000000"/>
      <w:sz w:val="24"/>
      <w:szCs w:val="24"/>
      <w:lang w:val="sr-Cyrl-RS" w:eastAsia="it-IT"/>
    </w:rPr>
  </w:style>
  <w:style w:type="character" w:customStyle="1" w:styleId="testoCarattere">
    <w:name w:val="testo Carattere"/>
    <w:link w:val="testo"/>
    <w:rsid w:val="00013324"/>
    <w:rPr>
      <w:rFonts w:ascii="Arial" w:eastAsia="Times New Roman" w:hAnsi="Arial" w:cs="Arial"/>
      <w:color w:val="000000"/>
      <w:sz w:val="24"/>
      <w:szCs w:val="24"/>
      <w:lang w:val="sr-Cyrl-RS" w:eastAsia="it-IT"/>
    </w:rPr>
  </w:style>
  <w:style w:type="paragraph" w:customStyle="1" w:styleId="HeaderLogo">
    <w:name w:val="HeaderLogo"/>
    <w:basedOn w:val="Normal"/>
    <w:next w:val="Normal"/>
    <w:rsid w:val="00013324"/>
    <w:pPr>
      <w:framePr w:hSpace="284" w:vSpace="284" w:wrap="around" w:vAnchor="text" w:hAnchor="margin" w:xAlign="right" w:y="1"/>
      <w:spacing w:after="0" w:line="270" w:lineRule="atLeast"/>
    </w:pPr>
    <w:rPr>
      <w:rFonts w:ascii="Times New Roman" w:eastAsia="Times New Roman" w:hAnsi="Times New Roman" w:cs="Times New Roman"/>
      <w:sz w:val="23"/>
      <w:szCs w:val="20"/>
      <w:lang w:val="en-GB" w:eastAsia="da-DK"/>
    </w:rPr>
  </w:style>
  <w:style w:type="paragraph" w:customStyle="1" w:styleId="CowiDate">
    <w:name w:val="CowiDate"/>
    <w:basedOn w:val="Normal"/>
    <w:next w:val="Normal"/>
    <w:semiHidden/>
    <w:rsid w:val="00013324"/>
    <w:pPr>
      <w:framePr w:wrap="around" w:hAnchor="margin" w:x="-2267" w:yAlign="bottom"/>
      <w:tabs>
        <w:tab w:val="left" w:pos="1134"/>
      </w:tabs>
      <w:spacing w:after="0" w:line="240" w:lineRule="atLeast"/>
    </w:pPr>
    <w:rPr>
      <w:rFonts w:ascii="Arial" w:eastAsia="Times New Roman" w:hAnsi="Arial" w:cs="Arial"/>
      <w:sz w:val="14"/>
      <w:szCs w:val="14"/>
      <w:lang w:val="en-GB" w:eastAsia="da-DK"/>
    </w:rPr>
  </w:style>
  <w:style w:type="paragraph" w:customStyle="1" w:styleId="CowiAuthor">
    <w:name w:val="CowiAuthor"/>
    <w:basedOn w:val="Normal"/>
    <w:next w:val="Normal"/>
    <w:semiHidden/>
    <w:rsid w:val="00013324"/>
    <w:pPr>
      <w:framePr w:wrap="around" w:hAnchor="margin" w:x="-2267" w:yAlign="bottom"/>
      <w:tabs>
        <w:tab w:val="left" w:pos="1134"/>
      </w:tabs>
      <w:spacing w:after="0" w:line="240" w:lineRule="atLeast"/>
    </w:pPr>
    <w:rPr>
      <w:rFonts w:ascii="Arial" w:eastAsia="Times New Roman" w:hAnsi="Arial" w:cs="Arial"/>
      <w:sz w:val="14"/>
      <w:szCs w:val="14"/>
      <w:lang w:val="en-GB" w:eastAsia="da-DK"/>
    </w:rPr>
  </w:style>
  <w:style w:type="paragraph" w:customStyle="1" w:styleId="CowiDocNo">
    <w:name w:val="CowiDocNo"/>
    <w:basedOn w:val="Normal"/>
    <w:semiHidden/>
    <w:rsid w:val="00013324"/>
    <w:pPr>
      <w:framePr w:wrap="around" w:hAnchor="margin" w:x="-2267" w:yAlign="bottom"/>
      <w:tabs>
        <w:tab w:val="left" w:pos="1134"/>
      </w:tabs>
      <w:spacing w:after="0" w:line="240" w:lineRule="atLeast"/>
    </w:pPr>
    <w:rPr>
      <w:rFonts w:ascii="Arial" w:eastAsia="Times New Roman" w:hAnsi="Arial" w:cs="Arial"/>
      <w:sz w:val="14"/>
      <w:szCs w:val="14"/>
      <w:lang w:val="en-GB" w:eastAsia="da-DK"/>
    </w:rPr>
  </w:style>
  <w:style w:type="paragraph" w:customStyle="1" w:styleId="Quote1">
    <w:name w:val="Quote1"/>
    <w:basedOn w:val="Normal"/>
    <w:next w:val="Normal"/>
    <w:uiPriority w:val="29"/>
    <w:qFormat/>
    <w:rsid w:val="00013324"/>
    <w:pPr>
      <w:spacing w:before="200" w:after="160"/>
      <w:ind w:left="864" w:right="864"/>
      <w:jc w:val="center"/>
    </w:pPr>
    <w:rPr>
      <w:rFonts w:ascii="Arial" w:eastAsia="Times New Roman" w:hAnsi="Arial" w:cs="Times New Roman"/>
      <w:i/>
      <w:iCs/>
      <w:color w:val="404040"/>
      <w:szCs w:val="24"/>
    </w:rPr>
  </w:style>
  <w:style w:type="character" w:customStyle="1" w:styleId="QuoteChar">
    <w:name w:val="Quote Char"/>
    <w:basedOn w:val="DefaultParagraphFont"/>
    <w:link w:val="Quote"/>
    <w:uiPriority w:val="29"/>
    <w:rsid w:val="00013324"/>
    <w:rPr>
      <w:rFonts w:ascii="Arial" w:eastAsia="Times New Roman" w:hAnsi="Arial" w:cs="Times New Roman"/>
      <w:i/>
      <w:iCs/>
      <w:color w:val="404040"/>
      <w:szCs w:val="24"/>
      <w:lang w:val="en-US"/>
    </w:rPr>
  </w:style>
  <w:style w:type="character" w:customStyle="1" w:styleId="1Char0">
    <w:name w:val="НАСЛ 1 Char"/>
    <w:basedOn w:val="DefaultParagraphFont"/>
    <w:link w:val="12"/>
    <w:locked/>
    <w:rsid w:val="00013324"/>
    <w:rPr>
      <w:rFonts w:ascii="Arial" w:hAnsi="Arial" w:cs="Arial"/>
      <w:b/>
      <w:sz w:val="24"/>
      <w:szCs w:val="24"/>
      <w:lang w:val="sr-Cyrl-CS"/>
    </w:rPr>
  </w:style>
  <w:style w:type="paragraph" w:customStyle="1" w:styleId="12">
    <w:name w:val="НАСЛ 1"/>
    <w:basedOn w:val="Normal"/>
    <w:link w:val="1Char0"/>
    <w:qFormat/>
    <w:rsid w:val="00013324"/>
    <w:pPr>
      <w:spacing w:after="0" w:line="240" w:lineRule="auto"/>
      <w:ind w:left="720"/>
      <w:jc w:val="both"/>
    </w:pPr>
    <w:rPr>
      <w:rFonts w:ascii="Arial" w:hAnsi="Arial" w:cs="Arial"/>
      <w:b/>
      <w:sz w:val="24"/>
      <w:szCs w:val="24"/>
      <w:lang w:val="sr-Cyrl-CS"/>
    </w:rPr>
  </w:style>
  <w:style w:type="character" w:customStyle="1" w:styleId="2Char0">
    <w:name w:val="НАСЛ 2 Char"/>
    <w:basedOn w:val="DefaultParagraphFont"/>
    <w:link w:val="21"/>
    <w:locked/>
    <w:rsid w:val="00013324"/>
    <w:rPr>
      <w:rFonts w:ascii="Arial" w:hAnsi="Arial" w:cs="Arial"/>
      <w:b/>
      <w:sz w:val="24"/>
      <w:szCs w:val="24"/>
      <w:lang w:val="sr-Cyrl-CS"/>
    </w:rPr>
  </w:style>
  <w:style w:type="paragraph" w:customStyle="1" w:styleId="21">
    <w:name w:val="НАСЛ 2"/>
    <w:basedOn w:val="Normal"/>
    <w:link w:val="2Char0"/>
    <w:qFormat/>
    <w:rsid w:val="00013324"/>
    <w:pPr>
      <w:spacing w:after="0" w:line="240" w:lineRule="auto"/>
      <w:jc w:val="both"/>
    </w:pPr>
    <w:rPr>
      <w:rFonts w:ascii="Arial" w:hAnsi="Arial" w:cs="Arial"/>
      <w:b/>
      <w:sz w:val="24"/>
      <w:szCs w:val="24"/>
      <w:lang w:val="sr-Cyrl-CS"/>
    </w:rPr>
  </w:style>
  <w:style w:type="character" w:customStyle="1" w:styleId="3Char">
    <w:name w:val="НАСЛ 3 Char"/>
    <w:basedOn w:val="DefaultParagraphFont"/>
    <w:link w:val="3"/>
    <w:locked/>
    <w:rsid w:val="00013324"/>
    <w:rPr>
      <w:rFonts w:ascii="Arial" w:hAnsi="Arial" w:cs="Arial"/>
      <w:b/>
      <w:sz w:val="24"/>
      <w:szCs w:val="24"/>
      <w:lang w:val="sr-Cyrl-CS"/>
    </w:rPr>
  </w:style>
  <w:style w:type="paragraph" w:customStyle="1" w:styleId="3">
    <w:name w:val="НАСЛ 3"/>
    <w:basedOn w:val="Normal"/>
    <w:link w:val="3Char"/>
    <w:qFormat/>
    <w:rsid w:val="00013324"/>
    <w:pPr>
      <w:spacing w:after="0" w:line="240" w:lineRule="auto"/>
      <w:jc w:val="both"/>
    </w:pPr>
    <w:rPr>
      <w:rFonts w:ascii="Arial" w:hAnsi="Arial" w:cs="Arial"/>
      <w:b/>
      <w:sz w:val="24"/>
      <w:szCs w:val="24"/>
      <w:lang w:val="sr-Cyrl-CS"/>
    </w:rPr>
  </w:style>
  <w:style w:type="paragraph" w:customStyle="1" w:styleId="Maschera">
    <w:name w:val="Maschera"/>
    <w:rsid w:val="00013324"/>
    <w:pPr>
      <w:spacing w:before="60" w:after="0" w:line="240" w:lineRule="auto"/>
    </w:pPr>
    <w:rPr>
      <w:rFonts w:ascii="Arial" w:eastAsia="Times New Roman" w:hAnsi="Arial" w:cs="Times New Roman"/>
      <w:sz w:val="16"/>
      <w:szCs w:val="20"/>
      <w:lang w:val="it-IT" w:eastAsia="it-IT"/>
    </w:rPr>
  </w:style>
  <w:style w:type="paragraph" w:customStyle="1" w:styleId="testoCarattereCarattereCarattereCarattere">
    <w:name w:val="testo Carattere Carattere Carattere Carattere"/>
    <w:basedOn w:val="Normal"/>
    <w:link w:val="testoCarattereCarattereCarattereCarattereCarattere"/>
    <w:rsid w:val="00013324"/>
    <w:pPr>
      <w:spacing w:before="200" w:after="0" w:line="360" w:lineRule="auto"/>
      <w:ind w:left="567"/>
      <w:jc w:val="both"/>
    </w:pPr>
    <w:rPr>
      <w:rFonts w:ascii="Times New Roman" w:eastAsia="Times New Roman" w:hAnsi="Times New Roman" w:cs="Times New Roman"/>
      <w:sz w:val="24"/>
      <w:szCs w:val="24"/>
      <w:lang w:val="zh-CN" w:eastAsia="zh-CN"/>
    </w:rPr>
  </w:style>
  <w:style w:type="character" w:customStyle="1" w:styleId="testoCarattereCarattereCarattereCarattereCarattere">
    <w:name w:val="testo Carattere Carattere Carattere Carattere Carattere"/>
    <w:link w:val="testoCarattereCarattereCarattereCarattere"/>
    <w:rsid w:val="00013324"/>
    <w:rPr>
      <w:rFonts w:ascii="Times New Roman" w:eastAsia="Times New Roman" w:hAnsi="Times New Roman" w:cs="Times New Roman"/>
      <w:sz w:val="24"/>
      <w:szCs w:val="24"/>
      <w:lang w:val="zh-CN" w:eastAsia="zh-CN"/>
    </w:rPr>
  </w:style>
  <w:style w:type="paragraph" w:customStyle="1" w:styleId="elenco1">
    <w:name w:val="elenco1"/>
    <w:basedOn w:val="Normal"/>
    <w:qFormat/>
    <w:rsid w:val="00013324"/>
    <w:pPr>
      <w:numPr>
        <w:numId w:val="46"/>
      </w:numPr>
      <w:tabs>
        <w:tab w:val="left" w:pos="992"/>
      </w:tabs>
      <w:spacing w:before="200" w:after="0" w:line="360" w:lineRule="auto"/>
      <w:jc w:val="both"/>
    </w:pPr>
    <w:rPr>
      <w:rFonts w:ascii="Times New Roman" w:eastAsia="Times New Roman" w:hAnsi="Times New Roman" w:cs="Times New Roman"/>
      <w:sz w:val="24"/>
      <w:szCs w:val="20"/>
      <w:lang w:eastAsia="it-IT"/>
    </w:rPr>
  </w:style>
  <w:style w:type="paragraph" w:customStyle="1" w:styleId="allegati">
    <w:name w:val="allegati"/>
    <w:basedOn w:val="Normal"/>
    <w:qFormat/>
    <w:rsid w:val="00013324"/>
    <w:pPr>
      <w:tabs>
        <w:tab w:val="left" w:pos="1418"/>
      </w:tabs>
      <w:spacing w:after="0" w:line="320" w:lineRule="exact"/>
      <w:ind w:left="1985" w:hanging="1418"/>
      <w:jc w:val="both"/>
    </w:pPr>
    <w:rPr>
      <w:rFonts w:ascii="Arial" w:eastAsia="Times New Roman" w:hAnsi="Arial" w:cs="Times New Roman"/>
      <w:sz w:val="20"/>
      <w:szCs w:val="24"/>
      <w:lang w:val="it-IT" w:eastAsia="it-IT"/>
    </w:rPr>
  </w:style>
  <w:style w:type="paragraph" w:customStyle="1" w:styleId="Elencopuntato2">
    <w:name w:val="Elenco puntato 2"/>
    <w:basedOn w:val="Normal"/>
    <w:rsid w:val="00013324"/>
    <w:pPr>
      <w:numPr>
        <w:numId w:val="47"/>
      </w:numPr>
      <w:tabs>
        <w:tab w:val="clear" w:pos="360"/>
        <w:tab w:val="left" w:pos="900"/>
      </w:tabs>
      <w:spacing w:before="200" w:after="0" w:line="360" w:lineRule="auto"/>
      <w:ind w:left="900"/>
      <w:jc w:val="both"/>
    </w:pPr>
    <w:rPr>
      <w:rFonts w:ascii="Times New Roman" w:eastAsia="Times New Roman" w:hAnsi="Times New Roman" w:cs="Times New Roman"/>
      <w:sz w:val="24"/>
      <w:szCs w:val="20"/>
      <w:lang w:val="it-IT" w:eastAsia="it-IT"/>
    </w:rPr>
  </w:style>
  <w:style w:type="paragraph" w:customStyle="1" w:styleId="testoCarattereCarattere">
    <w:name w:val="testo Carattere Carattere"/>
    <w:basedOn w:val="Normal"/>
    <w:link w:val="testoCarattereCarattereCarattere"/>
    <w:rsid w:val="00013324"/>
    <w:pPr>
      <w:spacing w:before="200" w:after="0" w:line="360" w:lineRule="auto"/>
      <w:ind w:left="567"/>
      <w:jc w:val="both"/>
    </w:pPr>
    <w:rPr>
      <w:rFonts w:ascii="Times New Roman" w:eastAsia="Times New Roman" w:hAnsi="Times New Roman" w:cs="Times New Roman"/>
      <w:sz w:val="24"/>
      <w:szCs w:val="24"/>
      <w:lang w:val="zh-CN" w:eastAsia="zh-CN"/>
    </w:rPr>
  </w:style>
  <w:style w:type="character" w:customStyle="1" w:styleId="testoCarattereCarattereCarattere">
    <w:name w:val="testo Carattere Carattere Carattere"/>
    <w:link w:val="testoCarattereCarattere"/>
    <w:rsid w:val="00013324"/>
    <w:rPr>
      <w:rFonts w:ascii="Times New Roman" w:eastAsia="Times New Roman" w:hAnsi="Times New Roman" w:cs="Times New Roman"/>
      <w:sz w:val="24"/>
      <w:szCs w:val="24"/>
      <w:lang w:val="zh-CN" w:eastAsia="zh-CN"/>
    </w:rPr>
  </w:style>
  <w:style w:type="paragraph" w:customStyle="1" w:styleId="Testo0">
    <w:name w:val="Testo"/>
    <w:basedOn w:val="Normal"/>
    <w:link w:val="TestoCarattere0"/>
    <w:rsid w:val="00013324"/>
    <w:pPr>
      <w:spacing w:before="200" w:after="0" w:line="360" w:lineRule="auto"/>
      <w:ind w:left="567"/>
      <w:jc w:val="both"/>
    </w:pPr>
    <w:rPr>
      <w:rFonts w:ascii="Times New Roman" w:eastAsia="Times New Roman" w:hAnsi="Times New Roman" w:cs="Times New Roman"/>
      <w:sz w:val="24"/>
      <w:szCs w:val="24"/>
      <w:lang w:val="zh-CN" w:eastAsia="zh-CN"/>
    </w:rPr>
  </w:style>
  <w:style w:type="character" w:customStyle="1" w:styleId="TestoCarattere0">
    <w:name w:val="Testo Carattere"/>
    <w:link w:val="Testo0"/>
    <w:rsid w:val="00013324"/>
    <w:rPr>
      <w:rFonts w:ascii="Times New Roman" w:eastAsia="Times New Roman" w:hAnsi="Times New Roman" w:cs="Times New Roman"/>
      <w:sz w:val="24"/>
      <w:szCs w:val="24"/>
      <w:lang w:val="zh-CN" w:eastAsia="zh-CN"/>
    </w:rPr>
  </w:style>
  <w:style w:type="paragraph" w:customStyle="1" w:styleId="Elenco-">
    <w:name w:val="Elenco -"/>
    <w:basedOn w:val="testo"/>
    <w:qFormat/>
    <w:rsid w:val="00013324"/>
    <w:pPr>
      <w:widowControl w:val="0"/>
      <w:tabs>
        <w:tab w:val="clear" w:pos="2694"/>
      </w:tabs>
      <w:spacing w:before="120"/>
    </w:pPr>
    <w:rPr>
      <w:color w:val="auto"/>
      <w:lang w:val="zh-CN"/>
    </w:rPr>
  </w:style>
  <w:style w:type="paragraph" w:customStyle="1" w:styleId="StiletestoGrassetto">
    <w:name w:val="Stile testo + Grassetto"/>
    <w:basedOn w:val="testo"/>
    <w:link w:val="StiletestoGrassettoCarattere"/>
    <w:rsid w:val="00013324"/>
    <w:pPr>
      <w:tabs>
        <w:tab w:val="clear" w:pos="2694"/>
      </w:tabs>
    </w:pPr>
    <w:rPr>
      <w:b/>
      <w:bCs/>
      <w:color w:val="auto"/>
      <w:lang w:val="zh-CN" w:eastAsia="zh-CN"/>
    </w:rPr>
  </w:style>
  <w:style w:type="character" w:customStyle="1" w:styleId="StiletestoGrassettoCarattere">
    <w:name w:val="Stile testo + Grassetto Carattere"/>
    <w:link w:val="StiletestoGrassetto"/>
    <w:rsid w:val="00013324"/>
    <w:rPr>
      <w:rFonts w:ascii="Arial" w:eastAsia="Times New Roman" w:hAnsi="Arial" w:cs="Arial"/>
      <w:b/>
      <w:bCs/>
      <w:sz w:val="24"/>
      <w:szCs w:val="24"/>
      <w:lang w:val="zh-CN" w:eastAsia="zh-CN"/>
    </w:rPr>
  </w:style>
  <w:style w:type="paragraph" w:customStyle="1" w:styleId="Elenconumerico">
    <w:name w:val="Elenco numerico"/>
    <w:basedOn w:val="Normal"/>
    <w:rsid w:val="00013324"/>
    <w:pPr>
      <w:numPr>
        <w:numId w:val="48"/>
      </w:numPr>
      <w:spacing w:before="200" w:after="0" w:line="360" w:lineRule="auto"/>
      <w:ind w:right="-1"/>
      <w:jc w:val="both"/>
    </w:pPr>
    <w:rPr>
      <w:rFonts w:ascii="Times New Roman" w:eastAsia="Times New Roman" w:hAnsi="Times New Roman" w:cs="Times New Roman"/>
      <w:sz w:val="24"/>
      <w:szCs w:val="20"/>
      <w:lang w:val="it-IT" w:eastAsia="it-IT"/>
    </w:rPr>
  </w:style>
  <w:style w:type="paragraph" w:customStyle="1" w:styleId="TxBr2p8">
    <w:name w:val="TxBr_2p8"/>
    <w:basedOn w:val="Normal"/>
    <w:uiPriority w:val="99"/>
    <w:rsid w:val="00013324"/>
    <w:pPr>
      <w:tabs>
        <w:tab w:val="left" w:pos="549"/>
      </w:tabs>
      <w:spacing w:after="0" w:line="249" w:lineRule="atLeast"/>
      <w:ind w:left="891" w:hanging="549"/>
    </w:pPr>
    <w:rPr>
      <w:rFonts w:ascii="Times New Roman" w:eastAsia="SimSun" w:hAnsi="Times New Roman" w:cs="Times New Roman"/>
      <w:sz w:val="24"/>
      <w:szCs w:val="20"/>
      <w:lang w:val="en-GB"/>
    </w:rPr>
  </w:style>
  <w:style w:type="paragraph" w:customStyle="1" w:styleId="ReferenceLine">
    <w:name w:val="Reference Line"/>
    <w:basedOn w:val="BodyText"/>
    <w:rsid w:val="00013324"/>
    <w:rPr>
      <w:rFonts w:ascii="YUArial" w:eastAsia="Times New Roman" w:hAnsi="YUArial"/>
      <w:sz w:val="24"/>
      <w:szCs w:val="20"/>
      <w:lang w:val="de-DE" w:eastAsia="en-US"/>
    </w:rPr>
  </w:style>
  <w:style w:type="paragraph" w:customStyle="1" w:styleId="StyleHeading311pt">
    <w:name w:val="Style Heading 3 + 11 pt"/>
    <w:basedOn w:val="Heading3"/>
    <w:rsid w:val="00013324"/>
    <w:pPr>
      <w:numPr>
        <w:numId w:val="49"/>
      </w:numPr>
      <w:ind w:left="0" w:firstLine="0"/>
    </w:pPr>
  </w:style>
  <w:style w:type="paragraph" w:customStyle="1" w:styleId="DANKATEKST">
    <w:name w:val="DANKATEKST"/>
    <w:basedOn w:val="Normal"/>
    <w:link w:val="DANKATEKSTChar"/>
    <w:rsid w:val="00013324"/>
    <w:pPr>
      <w:widowControl w:val="0"/>
      <w:autoSpaceDE w:val="0"/>
      <w:autoSpaceDN w:val="0"/>
      <w:adjustRightInd w:val="0"/>
      <w:spacing w:after="120" w:line="240" w:lineRule="auto"/>
      <w:jc w:val="both"/>
    </w:pPr>
    <w:rPr>
      <w:rFonts w:ascii="Times New Roman" w:eastAsia="Times New Roman" w:hAnsi="Times New Roman" w:cs="Times New Roman"/>
      <w:w w:val="105"/>
      <w:lang w:val="hr-HR"/>
    </w:rPr>
  </w:style>
  <w:style w:type="character" w:customStyle="1" w:styleId="DANKATEKSTChar">
    <w:name w:val="DANKATEKST Char"/>
    <w:link w:val="DANKATEKST"/>
    <w:rsid w:val="00013324"/>
    <w:rPr>
      <w:rFonts w:ascii="Times New Roman" w:eastAsia="Times New Roman" w:hAnsi="Times New Roman" w:cs="Times New Roman"/>
      <w:w w:val="105"/>
      <w:lang w:val="hr-HR"/>
    </w:rPr>
  </w:style>
  <w:style w:type="paragraph" w:customStyle="1" w:styleId="desninaslov">
    <w:name w:val="desni naslov"/>
    <w:basedOn w:val="DANKATEKST"/>
    <w:next w:val="DANKATEKST"/>
    <w:link w:val="desninaslovChar"/>
    <w:rsid w:val="00013324"/>
    <w:pPr>
      <w:spacing w:before="240"/>
      <w:jc w:val="right"/>
    </w:pPr>
  </w:style>
  <w:style w:type="character" w:customStyle="1" w:styleId="desninaslovChar">
    <w:name w:val="desni naslov Char"/>
    <w:link w:val="desninaslov"/>
    <w:rsid w:val="00013324"/>
    <w:rPr>
      <w:rFonts w:ascii="Times New Roman" w:eastAsia="Times New Roman" w:hAnsi="Times New Roman" w:cs="Times New Roman"/>
      <w:w w:val="105"/>
      <w:lang w:val="hr-HR"/>
    </w:rPr>
  </w:style>
  <w:style w:type="paragraph" w:customStyle="1" w:styleId="Naslovcentar">
    <w:name w:val="Naslov centar"/>
    <w:basedOn w:val="Normal"/>
    <w:next w:val="DANKATEKST"/>
    <w:rsid w:val="00013324"/>
    <w:pPr>
      <w:widowControl w:val="0"/>
      <w:autoSpaceDE w:val="0"/>
      <w:autoSpaceDN w:val="0"/>
      <w:adjustRightInd w:val="0"/>
      <w:spacing w:before="240" w:after="240" w:line="240" w:lineRule="auto"/>
      <w:jc w:val="center"/>
    </w:pPr>
    <w:rPr>
      <w:rFonts w:ascii="Times New Roman" w:eastAsia="Times New Roman" w:hAnsi="Times New Roman" w:cs="Times New Roman"/>
      <w:b/>
      <w:szCs w:val="20"/>
    </w:rPr>
  </w:style>
  <w:style w:type="character" w:customStyle="1" w:styleId="IntenseReference1">
    <w:name w:val="Intense Reference1"/>
    <w:basedOn w:val="DefaultParagraphFont"/>
    <w:uiPriority w:val="32"/>
    <w:qFormat/>
    <w:rsid w:val="00013324"/>
    <w:rPr>
      <w:b/>
      <w:bCs/>
      <w:smallCaps/>
      <w:color w:val="4F81BD"/>
      <w:spacing w:val="5"/>
    </w:rPr>
  </w:style>
  <w:style w:type="table" w:customStyle="1" w:styleId="TableGrid14">
    <w:name w:val="Table Grid14"/>
    <w:basedOn w:val="TableNormal"/>
    <w:uiPriority w:val="59"/>
    <w:rsid w:val="00013324"/>
    <w:pPr>
      <w:spacing w:after="0" w:line="240" w:lineRule="auto"/>
    </w:pPr>
    <w:rPr>
      <w:rFonts w:ascii="Calibri" w:eastAsia="Times New Roman"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uiPriority w:val="59"/>
    <w:rsid w:val="00013324"/>
    <w:pPr>
      <w:spacing w:after="0" w:line="240" w:lineRule="auto"/>
    </w:pPr>
    <w:rPr>
      <w:rFonts w:ascii="Calibri" w:eastAsia="Times New Roman"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
    <w:name w:val="Table Grid16"/>
    <w:basedOn w:val="TableNormal"/>
    <w:uiPriority w:val="59"/>
    <w:rsid w:val="00013324"/>
    <w:pPr>
      <w:spacing w:after="0" w:line="240" w:lineRule="auto"/>
    </w:pPr>
    <w:rPr>
      <w:rFonts w:ascii="Calibri" w:eastAsia="Times New Roman" w:hAnsi="Calibri" w:cs="Times New Roman"/>
      <w:sz w:val="20"/>
      <w:szCs w:val="20"/>
      <w:lang w:val="sr-Latn-CS" w:eastAsia="sr-Latn-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1Light-Accent113">
    <w:name w:val="Grid Table 1 Light - Accent 113"/>
    <w:basedOn w:val="TableNormal"/>
    <w:uiPriority w:val="46"/>
    <w:rsid w:val="00013324"/>
    <w:pPr>
      <w:spacing w:after="0" w:line="240" w:lineRule="auto"/>
    </w:pPr>
    <w:rPr>
      <w:rFonts w:eastAsia="SimSun"/>
      <w:sz w:val="20"/>
      <w:szCs w:val="20"/>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013324"/>
    <w:pPr>
      <w:spacing w:after="0" w:line="240" w:lineRule="auto"/>
    </w:pPr>
    <w:rPr>
      <w:rFonts w:eastAsia="SimSun"/>
      <w:sz w:val="20"/>
      <w:szCs w:val="20"/>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numbering" w:customStyle="1" w:styleId="FormatvorlageAufgezhlt1">
    <w:name w:val="Formatvorlage Aufgezählt1"/>
    <w:basedOn w:val="NoList"/>
    <w:rsid w:val="00013324"/>
    <w:pPr>
      <w:numPr>
        <w:numId w:val="50"/>
      </w:numPr>
    </w:pPr>
  </w:style>
  <w:style w:type="character" w:customStyle="1" w:styleId="FontStyle35">
    <w:name w:val="Font Style35"/>
    <w:basedOn w:val="DefaultParagraphFont"/>
    <w:uiPriority w:val="99"/>
    <w:rsid w:val="00013324"/>
    <w:rPr>
      <w:rFonts w:ascii="Arial Unicode MS" w:eastAsia="Arial Unicode MS" w:cs="Arial Unicode MS"/>
      <w:sz w:val="20"/>
      <w:szCs w:val="20"/>
    </w:rPr>
  </w:style>
  <w:style w:type="character" w:customStyle="1" w:styleId="fontstyle01">
    <w:name w:val="fontstyle01"/>
    <w:basedOn w:val="DefaultParagraphFont"/>
    <w:rsid w:val="00013324"/>
    <w:rPr>
      <w:rFonts w:ascii="Arial" w:hAnsi="Arial" w:cs="Arial" w:hint="default"/>
      <w:b w:val="0"/>
      <w:bCs w:val="0"/>
      <w:i w:val="0"/>
      <w:iCs w:val="0"/>
      <w:color w:val="000000"/>
      <w:sz w:val="24"/>
      <w:szCs w:val="24"/>
    </w:rPr>
  </w:style>
  <w:style w:type="paragraph" w:customStyle="1" w:styleId="text1">
    <w:name w:val="_text"/>
    <w:basedOn w:val="Normal"/>
    <w:link w:val="textChar"/>
    <w:qFormat/>
    <w:rsid w:val="00013324"/>
    <w:pPr>
      <w:spacing w:after="0" w:line="240" w:lineRule="auto"/>
      <w:ind w:left="567"/>
      <w:jc w:val="both"/>
    </w:pPr>
    <w:rPr>
      <w:rFonts w:ascii="Arial" w:eastAsia="Calibri" w:hAnsi="Arial" w:cs="Arial"/>
      <w:spacing w:val="-8"/>
      <w:sz w:val="24"/>
      <w:szCs w:val="24"/>
      <w:lang w:val="en-GB"/>
    </w:rPr>
  </w:style>
  <w:style w:type="character" w:customStyle="1" w:styleId="textChar">
    <w:name w:val="_text Char"/>
    <w:basedOn w:val="DefaultParagraphFont"/>
    <w:link w:val="text1"/>
    <w:rsid w:val="00013324"/>
    <w:rPr>
      <w:rFonts w:ascii="Arial" w:eastAsia="Calibri" w:hAnsi="Arial" w:cs="Arial"/>
      <w:spacing w:val="-8"/>
      <w:sz w:val="24"/>
      <w:szCs w:val="24"/>
      <w:lang w:val="en-GB"/>
    </w:rPr>
  </w:style>
  <w:style w:type="character" w:customStyle="1" w:styleId="FontStyle45">
    <w:name w:val="Font Style45"/>
    <w:basedOn w:val="DefaultParagraphFont"/>
    <w:uiPriority w:val="99"/>
    <w:rsid w:val="00013324"/>
    <w:rPr>
      <w:rFonts w:ascii="Tahoma" w:hAnsi="Tahoma" w:cs="Tahoma"/>
      <w:color w:val="000000"/>
      <w:sz w:val="18"/>
      <w:szCs w:val="18"/>
    </w:rPr>
  </w:style>
  <w:style w:type="table" w:customStyle="1" w:styleId="TableGrid0">
    <w:name w:val="TableGrid"/>
    <w:rsid w:val="00013324"/>
    <w:pPr>
      <w:spacing w:after="0" w:line="240" w:lineRule="auto"/>
    </w:pPr>
    <w:rPr>
      <w:rFonts w:eastAsia="SimSun"/>
    </w:rPr>
    <w:tblPr>
      <w:tblCellMar>
        <w:top w:w="0" w:type="dxa"/>
        <w:left w:w="0" w:type="dxa"/>
        <w:bottom w:w="0" w:type="dxa"/>
        <w:right w:w="0" w:type="dxa"/>
      </w:tblCellMar>
    </w:tblPr>
  </w:style>
  <w:style w:type="table" w:customStyle="1" w:styleId="TableGrid17">
    <w:name w:val="Table Grid17"/>
    <w:basedOn w:val="TableNormal"/>
    <w:next w:val="TableGrid"/>
    <w:uiPriority w:val="59"/>
    <w:rsid w:val="0001332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013324"/>
  </w:style>
  <w:style w:type="table" w:customStyle="1" w:styleId="TableGrid18">
    <w:name w:val="Table Grid18"/>
    <w:basedOn w:val="TableNormal"/>
    <w:next w:val="TableGrid"/>
    <w:uiPriority w:val="59"/>
    <w:rsid w:val="00013324"/>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013324"/>
    <w:pPr>
      <w:spacing w:after="0" w:line="240" w:lineRule="auto"/>
    </w:pPr>
    <w:rPr>
      <w:lang w:val="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13324"/>
    <w:rPr>
      <w:color w:val="605E5C"/>
      <w:shd w:val="clear" w:color="auto" w:fill="E1DFDD"/>
    </w:rPr>
  </w:style>
  <w:style w:type="character" w:styleId="Hyperlink">
    <w:name w:val="Hyperlink"/>
    <w:basedOn w:val="DefaultParagraphFont"/>
    <w:uiPriority w:val="99"/>
    <w:semiHidden/>
    <w:unhideWhenUsed/>
    <w:rsid w:val="00013324"/>
    <w:rPr>
      <w:color w:val="0563C1" w:themeColor="hyperlink"/>
      <w:u w:val="single"/>
    </w:rPr>
  </w:style>
  <w:style w:type="character" w:customStyle="1" w:styleId="Heading1Char2">
    <w:name w:val="Heading 1 Char2"/>
    <w:basedOn w:val="DefaultParagraphFont"/>
    <w:uiPriority w:val="9"/>
    <w:rsid w:val="00013324"/>
    <w:rPr>
      <w:rFonts w:asciiTheme="majorHAnsi" w:eastAsiaTheme="majorEastAsia" w:hAnsiTheme="majorHAnsi" w:cstheme="majorBidi"/>
      <w:color w:val="2E74B5" w:themeColor="accent1" w:themeShade="BF"/>
      <w:sz w:val="32"/>
      <w:szCs w:val="32"/>
    </w:rPr>
  </w:style>
  <w:style w:type="character" w:customStyle="1" w:styleId="Heading2Char2">
    <w:name w:val="Heading 2 Char2"/>
    <w:basedOn w:val="DefaultParagraphFont"/>
    <w:uiPriority w:val="9"/>
    <w:semiHidden/>
    <w:rsid w:val="00013324"/>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013324"/>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013324"/>
    <w:rPr>
      <w:rFonts w:asciiTheme="majorHAnsi" w:eastAsiaTheme="majorEastAsia" w:hAnsiTheme="majorHAnsi" w:cstheme="majorBidi"/>
      <w:i/>
      <w:iCs/>
      <w:color w:val="2E74B5" w:themeColor="accent1" w:themeShade="BF"/>
    </w:rPr>
  </w:style>
  <w:style w:type="character" w:customStyle="1" w:styleId="Heading5Char2">
    <w:name w:val="Heading 5 Char2"/>
    <w:basedOn w:val="DefaultParagraphFont"/>
    <w:uiPriority w:val="9"/>
    <w:semiHidden/>
    <w:rsid w:val="00013324"/>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013324"/>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013324"/>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013324"/>
    <w:rPr>
      <w:rFonts w:asciiTheme="majorHAnsi" w:eastAsiaTheme="majorEastAsia" w:hAnsiTheme="majorHAnsi" w:cstheme="majorBidi"/>
      <w:color w:val="272727" w:themeColor="text1" w:themeTint="D8"/>
      <w:sz w:val="21"/>
      <w:szCs w:val="21"/>
    </w:rPr>
  </w:style>
  <w:style w:type="character" w:customStyle="1" w:styleId="Heading9Char2">
    <w:name w:val="Heading 9 Char2"/>
    <w:basedOn w:val="DefaultParagraphFont"/>
    <w:uiPriority w:val="9"/>
    <w:semiHidden/>
    <w:rsid w:val="00013324"/>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link w:val="ListParagraphChar"/>
    <w:qFormat/>
    <w:rsid w:val="00013324"/>
    <w:pPr>
      <w:spacing w:after="160" w:line="259" w:lineRule="auto"/>
      <w:ind w:left="720"/>
      <w:contextualSpacing/>
    </w:pPr>
    <w:rPr>
      <w:sz w:val="24"/>
      <w:szCs w:val="24"/>
    </w:rPr>
  </w:style>
  <w:style w:type="paragraph" w:styleId="CommentSubject">
    <w:name w:val="annotation subject"/>
    <w:basedOn w:val="CommentText"/>
    <w:next w:val="CommentText"/>
    <w:link w:val="CommentSubjectChar"/>
    <w:uiPriority w:val="99"/>
    <w:semiHidden/>
    <w:unhideWhenUsed/>
    <w:rsid w:val="00013324"/>
    <w:pPr>
      <w:spacing w:after="160"/>
      <w:jc w:val="left"/>
    </w:pPr>
    <w:rPr>
      <w:rFonts w:asciiTheme="minorHAnsi" w:eastAsiaTheme="minorHAnsi" w:hAnsiTheme="minorHAnsi"/>
      <w:lang w:val="en-US"/>
    </w:rPr>
  </w:style>
  <w:style w:type="character" w:customStyle="1" w:styleId="CommentSubjectChar1">
    <w:name w:val="Comment Subject Char1"/>
    <w:basedOn w:val="CommentTextChar"/>
    <w:uiPriority w:val="99"/>
    <w:semiHidden/>
    <w:rsid w:val="00013324"/>
    <w:rPr>
      <w:rFonts w:ascii="Times_Lat" w:eastAsia="Times New Roman" w:hAnsi="Times_Lat"/>
      <w:b/>
      <w:bCs/>
      <w:lang w:val="en-GB"/>
    </w:rPr>
  </w:style>
  <w:style w:type="paragraph" w:styleId="TOC3">
    <w:name w:val="toc 3"/>
    <w:basedOn w:val="Normal"/>
    <w:next w:val="Normal"/>
    <w:autoRedefine/>
    <w:uiPriority w:val="39"/>
    <w:semiHidden/>
    <w:unhideWhenUsed/>
    <w:rsid w:val="00013324"/>
    <w:pPr>
      <w:spacing w:after="100" w:line="259" w:lineRule="auto"/>
      <w:ind w:left="440"/>
    </w:pPr>
  </w:style>
  <w:style w:type="paragraph" w:styleId="Quote">
    <w:name w:val="Quote"/>
    <w:basedOn w:val="Normal"/>
    <w:next w:val="Normal"/>
    <w:link w:val="QuoteChar"/>
    <w:uiPriority w:val="29"/>
    <w:qFormat/>
    <w:rsid w:val="00013324"/>
    <w:pPr>
      <w:spacing w:before="200" w:after="160" w:line="259" w:lineRule="auto"/>
      <w:ind w:left="864" w:right="864"/>
      <w:jc w:val="center"/>
    </w:pPr>
    <w:rPr>
      <w:rFonts w:ascii="Arial" w:eastAsia="Times New Roman" w:hAnsi="Arial" w:cs="Times New Roman"/>
      <w:i/>
      <w:iCs/>
      <w:color w:val="404040"/>
      <w:szCs w:val="24"/>
    </w:rPr>
  </w:style>
  <w:style w:type="character" w:customStyle="1" w:styleId="QuoteChar1">
    <w:name w:val="Quote Char1"/>
    <w:basedOn w:val="DefaultParagraphFont"/>
    <w:uiPriority w:val="29"/>
    <w:rsid w:val="00013324"/>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32093">
      <w:bodyDiv w:val="1"/>
      <w:marLeft w:val="0"/>
      <w:marRight w:val="0"/>
      <w:marTop w:val="0"/>
      <w:marBottom w:val="0"/>
      <w:divBdr>
        <w:top w:val="none" w:sz="0" w:space="0" w:color="auto"/>
        <w:left w:val="none" w:sz="0" w:space="0" w:color="auto"/>
        <w:bottom w:val="none" w:sz="0" w:space="0" w:color="auto"/>
        <w:right w:val="none" w:sz="0" w:space="0" w:color="auto"/>
      </w:divBdr>
    </w:div>
    <w:div w:id="168759613">
      <w:bodyDiv w:val="1"/>
      <w:marLeft w:val="0"/>
      <w:marRight w:val="0"/>
      <w:marTop w:val="0"/>
      <w:marBottom w:val="0"/>
      <w:divBdr>
        <w:top w:val="none" w:sz="0" w:space="0" w:color="auto"/>
        <w:left w:val="none" w:sz="0" w:space="0" w:color="auto"/>
        <w:bottom w:val="none" w:sz="0" w:space="0" w:color="auto"/>
        <w:right w:val="none" w:sz="0" w:space="0" w:color="auto"/>
      </w:divBdr>
    </w:div>
    <w:div w:id="236598684">
      <w:bodyDiv w:val="1"/>
      <w:marLeft w:val="0"/>
      <w:marRight w:val="0"/>
      <w:marTop w:val="0"/>
      <w:marBottom w:val="0"/>
      <w:divBdr>
        <w:top w:val="none" w:sz="0" w:space="0" w:color="auto"/>
        <w:left w:val="none" w:sz="0" w:space="0" w:color="auto"/>
        <w:bottom w:val="none" w:sz="0" w:space="0" w:color="auto"/>
        <w:right w:val="none" w:sz="0" w:space="0" w:color="auto"/>
      </w:divBdr>
    </w:div>
    <w:div w:id="270095479">
      <w:bodyDiv w:val="1"/>
      <w:marLeft w:val="0"/>
      <w:marRight w:val="0"/>
      <w:marTop w:val="0"/>
      <w:marBottom w:val="0"/>
      <w:divBdr>
        <w:top w:val="none" w:sz="0" w:space="0" w:color="auto"/>
        <w:left w:val="none" w:sz="0" w:space="0" w:color="auto"/>
        <w:bottom w:val="none" w:sz="0" w:space="0" w:color="auto"/>
        <w:right w:val="none" w:sz="0" w:space="0" w:color="auto"/>
      </w:divBdr>
    </w:div>
    <w:div w:id="394933495">
      <w:bodyDiv w:val="1"/>
      <w:marLeft w:val="0"/>
      <w:marRight w:val="0"/>
      <w:marTop w:val="0"/>
      <w:marBottom w:val="0"/>
      <w:divBdr>
        <w:top w:val="none" w:sz="0" w:space="0" w:color="auto"/>
        <w:left w:val="none" w:sz="0" w:space="0" w:color="auto"/>
        <w:bottom w:val="none" w:sz="0" w:space="0" w:color="auto"/>
        <w:right w:val="none" w:sz="0" w:space="0" w:color="auto"/>
      </w:divBdr>
    </w:div>
    <w:div w:id="562133915">
      <w:bodyDiv w:val="1"/>
      <w:marLeft w:val="0"/>
      <w:marRight w:val="0"/>
      <w:marTop w:val="0"/>
      <w:marBottom w:val="0"/>
      <w:divBdr>
        <w:top w:val="none" w:sz="0" w:space="0" w:color="auto"/>
        <w:left w:val="none" w:sz="0" w:space="0" w:color="auto"/>
        <w:bottom w:val="none" w:sz="0" w:space="0" w:color="auto"/>
        <w:right w:val="none" w:sz="0" w:space="0" w:color="auto"/>
      </w:divBdr>
    </w:div>
    <w:div w:id="590818311">
      <w:bodyDiv w:val="1"/>
      <w:marLeft w:val="0"/>
      <w:marRight w:val="0"/>
      <w:marTop w:val="0"/>
      <w:marBottom w:val="0"/>
      <w:divBdr>
        <w:top w:val="none" w:sz="0" w:space="0" w:color="auto"/>
        <w:left w:val="none" w:sz="0" w:space="0" w:color="auto"/>
        <w:bottom w:val="none" w:sz="0" w:space="0" w:color="auto"/>
        <w:right w:val="none" w:sz="0" w:space="0" w:color="auto"/>
      </w:divBdr>
    </w:div>
    <w:div w:id="642201138">
      <w:bodyDiv w:val="1"/>
      <w:marLeft w:val="0"/>
      <w:marRight w:val="0"/>
      <w:marTop w:val="0"/>
      <w:marBottom w:val="0"/>
      <w:divBdr>
        <w:top w:val="none" w:sz="0" w:space="0" w:color="auto"/>
        <w:left w:val="none" w:sz="0" w:space="0" w:color="auto"/>
        <w:bottom w:val="none" w:sz="0" w:space="0" w:color="auto"/>
        <w:right w:val="none" w:sz="0" w:space="0" w:color="auto"/>
      </w:divBdr>
    </w:div>
    <w:div w:id="702559240">
      <w:bodyDiv w:val="1"/>
      <w:marLeft w:val="0"/>
      <w:marRight w:val="0"/>
      <w:marTop w:val="0"/>
      <w:marBottom w:val="0"/>
      <w:divBdr>
        <w:top w:val="none" w:sz="0" w:space="0" w:color="auto"/>
        <w:left w:val="none" w:sz="0" w:space="0" w:color="auto"/>
        <w:bottom w:val="none" w:sz="0" w:space="0" w:color="auto"/>
        <w:right w:val="none" w:sz="0" w:space="0" w:color="auto"/>
      </w:divBdr>
    </w:div>
    <w:div w:id="1028529211">
      <w:bodyDiv w:val="1"/>
      <w:marLeft w:val="0"/>
      <w:marRight w:val="0"/>
      <w:marTop w:val="0"/>
      <w:marBottom w:val="0"/>
      <w:divBdr>
        <w:top w:val="none" w:sz="0" w:space="0" w:color="auto"/>
        <w:left w:val="none" w:sz="0" w:space="0" w:color="auto"/>
        <w:bottom w:val="none" w:sz="0" w:space="0" w:color="auto"/>
        <w:right w:val="none" w:sz="0" w:space="0" w:color="auto"/>
      </w:divBdr>
    </w:div>
    <w:div w:id="1419331108">
      <w:bodyDiv w:val="1"/>
      <w:marLeft w:val="0"/>
      <w:marRight w:val="0"/>
      <w:marTop w:val="0"/>
      <w:marBottom w:val="0"/>
      <w:divBdr>
        <w:top w:val="none" w:sz="0" w:space="0" w:color="auto"/>
        <w:left w:val="none" w:sz="0" w:space="0" w:color="auto"/>
        <w:bottom w:val="none" w:sz="0" w:space="0" w:color="auto"/>
        <w:right w:val="none" w:sz="0" w:space="0" w:color="auto"/>
      </w:divBdr>
    </w:div>
    <w:div w:id="1778016424">
      <w:bodyDiv w:val="1"/>
      <w:marLeft w:val="0"/>
      <w:marRight w:val="0"/>
      <w:marTop w:val="0"/>
      <w:marBottom w:val="0"/>
      <w:divBdr>
        <w:top w:val="none" w:sz="0" w:space="0" w:color="auto"/>
        <w:left w:val="none" w:sz="0" w:space="0" w:color="auto"/>
        <w:bottom w:val="none" w:sz="0" w:space="0" w:color="auto"/>
        <w:right w:val="none" w:sz="0" w:space="0" w:color="auto"/>
      </w:divBdr>
    </w:div>
    <w:div w:id="1798717841">
      <w:bodyDiv w:val="1"/>
      <w:marLeft w:val="0"/>
      <w:marRight w:val="0"/>
      <w:marTop w:val="0"/>
      <w:marBottom w:val="0"/>
      <w:divBdr>
        <w:top w:val="none" w:sz="0" w:space="0" w:color="auto"/>
        <w:left w:val="none" w:sz="0" w:space="0" w:color="auto"/>
        <w:bottom w:val="none" w:sz="0" w:space="0" w:color="auto"/>
        <w:right w:val="none" w:sz="0" w:space="0" w:color="auto"/>
      </w:divBdr>
    </w:div>
    <w:div w:id="1805149444">
      <w:bodyDiv w:val="1"/>
      <w:marLeft w:val="0"/>
      <w:marRight w:val="0"/>
      <w:marTop w:val="0"/>
      <w:marBottom w:val="0"/>
      <w:divBdr>
        <w:top w:val="none" w:sz="0" w:space="0" w:color="auto"/>
        <w:left w:val="none" w:sz="0" w:space="0" w:color="auto"/>
        <w:bottom w:val="none" w:sz="0" w:space="0" w:color="auto"/>
        <w:right w:val="none" w:sz="0" w:space="0" w:color="auto"/>
      </w:divBdr>
    </w:div>
    <w:div w:id="1956399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microsoft.com/office/2007/relationships/hdphoto" Target="media/hdphoto1.wdp"/><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22.jpeg"/><Relationship Id="rId11" Type="http://schemas.openxmlformats.org/officeDocument/2006/relationships/header" Target="header2.xm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6.jpeg"/><Relationship Id="rId53" Type="http://schemas.openxmlformats.org/officeDocument/2006/relationships/image" Target="media/image44.jpeg"/><Relationship Id="rId5" Type="http://schemas.openxmlformats.org/officeDocument/2006/relationships/footnotes" Target="footnotes.xml"/><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5.png"/><Relationship Id="rId48" Type="http://schemas.openxmlformats.org/officeDocument/2006/relationships/image" Target="media/image39.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2.jpe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7.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0.jpeg"/><Relationship Id="rId57" Type="http://schemas.openxmlformats.org/officeDocument/2006/relationships/theme" Target="theme/theme1.xml"/><Relationship Id="rId10" Type="http://schemas.openxmlformats.org/officeDocument/2006/relationships/image" Target="media/image4.jpeg"/><Relationship Id="rId31" Type="http://schemas.openxmlformats.org/officeDocument/2006/relationships/image" Target="media/image24.jpeg"/><Relationship Id="rId44" Type="http://schemas.microsoft.com/office/2007/relationships/hdphoto" Target="media/hdphoto2.wdp"/><Relationship Id="rId52" Type="http://schemas.openxmlformats.org/officeDocument/2006/relationships/image" Target="media/image43.jpeg"/></Relationships>
</file>

<file path=word/_rels/footer1.xml.rels><?xml version="1.0" encoding="UTF-8" standalone="yes"?>
<Relationships xmlns="http://schemas.openxmlformats.org/package/2006/relationships"><Relationship Id="rId2" Type="http://schemas.openxmlformats.org/officeDocument/2006/relationships/hyperlink" Target="http://www.mhm-projekt.rs" TargetMode="External"/><Relationship Id="rId1" Type="http://schemas.openxmlformats.org/officeDocument/2006/relationships/hyperlink" Target="mailto:office@mhm-projekt.r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22</Pages>
  <Words>3265</Words>
  <Characters>18615</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IV</cp:lastModifiedBy>
  <cp:revision>3</cp:revision>
  <cp:lastPrinted>2025-10-03T12:02:00Z</cp:lastPrinted>
  <dcterms:created xsi:type="dcterms:W3CDTF">2025-10-04T13:52:00Z</dcterms:created>
  <dcterms:modified xsi:type="dcterms:W3CDTF">2025-10-04T13:58:00Z</dcterms:modified>
</cp:coreProperties>
</file>